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8669388"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r>
        <w:rPr>
          <w:rFonts w:ascii="Times New Roman" w:hAnsi="Times New Roman"/>
          <w:b/>
          <w:i w:val="false"/>
          <w:color w:val="000000"/>
          <w:sz w:val="28"/>
        </w:rPr>
        <w:t xml:space="preserve"> </w:t>
      </w:r>
      <w:bookmarkStart w:name="ac61422a-29c7-4a5a-957e-10d44a9a8bf8" w:id="1"/>
      <w:r>
        <w:rPr>
          <w:rFonts w:ascii="Times New Roman" w:hAnsi="Times New Roman"/>
          <w:b/>
          <w:i w:val="false"/>
          <w:color w:val="000000"/>
          <w:sz w:val="28"/>
        </w:rPr>
        <w:t>Министерство образования и науки Республики Татарстан</w:t>
      </w:r>
      <w:bookmarkEnd w:id="1"/>
      <w:r>
        <w:rPr>
          <w:rFonts w:ascii="Times New Roman" w:hAnsi="Times New Roman"/>
          <w:b/>
          <w:i w:val="false"/>
          <w:color w:val="000000"/>
          <w:sz w:val="28"/>
        </w:rPr>
        <w:t xml:space="preserve"> </w:t>
      </w:r>
    </w:p>
    <w:p>
      <w:pPr>
        <w:spacing w:before="0" w:after="0" w:line="408"/>
        <w:ind w:left="120"/>
        <w:jc w:val="center"/>
      </w:pPr>
      <w:r>
        <w:rPr>
          <w:rFonts w:ascii="Times New Roman" w:hAnsi="Times New Roman"/>
          <w:b/>
          <w:i w:val="false"/>
          <w:color w:val="000000"/>
          <w:sz w:val="28"/>
        </w:rPr>
        <w:t xml:space="preserve"> </w:t>
      </w:r>
      <w:bookmarkStart w:name="999bf644-f3de-4153-a38b-a44d917c4aaf" w:id="2"/>
      <w:r>
        <w:rPr>
          <w:rFonts w:ascii="Times New Roman" w:hAnsi="Times New Roman"/>
          <w:b/>
          <w:i w:val="false"/>
          <w:color w:val="000000"/>
          <w:sz w:val="28"/>
        </w:rPr>
        <w:t>Исполнительный комитет Апастовского муниципального района</w:t>
      </w:r>
      <w:bookmarkEnd w:id="2"/>
      <w:r>
        <w:rPr>
          <w:rFonts w:ascii="Times New Roman" w:hAnsi="Times New Roman"/>
          <w:b/>
          <w:i w:val="false"/>
          <w:color w:val="000000"/>
          <w:sz w:val="28"/>
        </w:rPr>
        <w:t xml:space="preserve"> </w:t>
      </w:r>
    </w:p>
    <w:p>
      <w:pPr>
        <w:spacing w:before="0" w:after="0" w:line="408"/>
        <w:ind w:left="120"/>
        <w:jc w:val="center"/>
      </w:pPr>
      <w:r>
        <w:rPr>
          <w:rFonts w:ascii="Times New Roman" w:hAnsi="Times New Roman"/>
          <w:b/>
          <w:i w:val="false"/>
          <w:color w:val="000000"/>
          <w:sz w:val="28"/>
        </w:rPr>
        <w:t>Бурнашевская СШ</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Руковдитель ШМО</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Салимуллина Г.К.</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Протокол №1</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29</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2023</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Зам. директора по УВР МБОУ↵"Бурнашевская средняя↵общеобразовательная школа"↵↵</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Хуснуллина А.Р.</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Протокол №1</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31</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2023</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 МБОУ"Бурнашевская↵средняя общеобразовательная школа"↵↵</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Вилданова Д.Х.</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 №83</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31</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08</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2023</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Идентификатор</w:t>
      </w:r>
      <w:r>
        <w:rPr>
          <w:rFonts w:ascii="Times New Roman" w:hAnsi="Times New Roman"/>
          <w:b w:val="false"/>
          <w:i w:val="false"/>
          <w:color w:val="000000"/>
          <w:sz w:val="28"/>
        </w:rPr>
        <w:t xml:space="preserve"> 1212963)</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«Физическая культура» (Вариант 2)</w:t>
      </w:r>
    </w:p>
    <w:p>
      <w:pPr>
        <w:spacing w:before="0" w:after="0" w:line="408"/>
        <w:ind w:left="120"/>
        <w:jc w:val="center"/>
      </w:pPr>
      <w:r>
        <w:rPr>
          <w:rFonts w:ascii="Times New Roman" w:hAnsi="Times New Roman"/>
          <w:b w:val="false"/>
          <w:i w:val="false"/>
          <w:color w:val="000000"/>
          <w:sz w:val="28"/>
        </w:rPr>
        <w:t xml:space="preserve">для обучающихся 1 </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4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a138e01f-71ee-4195-a132-95a500e7f996" w:id="3"/>
      <w:r>
        <w:rPr>
          <w:rFonts w:ascii="Times New Roman" w:hAnsi="Times New Roman"/>
          <w:b/>
          <w:i w:val="false"/>
          <w:color w:val="000000"/>
          <w:sz w:val="28"/>
        </w:rPr>
        <w:t>с.Бурнашево</w:t>
      </w:r>
      <w:bookmarkEnd w:id="3"/>
      <w:r>
        <w:rPr>
          <w:rFonts w:ascii="Times New Roman" w:hAnsi="Times New Roman"/>
          <w:b/>
          <w:i w:val="false"/>
          <w:color w:val="000000"/>
          <w:sz w:val="28"/>
        </w:rPr>
        <w:t xml:space="preserve"> </w:t>
      </w:r>
      <w:bookmarkStart w:name="a612539e-b3c8-455e-88a4-bebacddb4762" w:id="4"/>
      <w:r>
        <w:rPr>
          <w:rFonts w:ascii="Times New Roman" w:hAnsi="Times New Roman"/>
          <w:b/>
          <w:i w:val="false"/>
          <w:color w:val="000000"/>
          <w:sz w:val="28"/>
        </w:rPr>
        <w:t>2023</w:t>
      </w:r>
      <w:bookmarkEnd w:id="4"/>
      <w:r>
        <w:rPr>
          <w:rFonts w:ascii="Times New Roman" w:hAnsi="Times New Roman"/>
          <w:b/>
          <w:i w:val="false"/>
          <w:color w:val="000000"/>
          <w:sz w:val="28"/>
        </w:rPr>
        <w:t xml:space="preserve"> </w:t>
      </w:r>
    </w:p>
    <w:p>
      <w:pPr>
        <w:spacing w:before="0" w:after="0"/>
        <w:ind w:left="120"/>
        <w:jc w:val="left"/>
      </w:pPr>
    </w:p>
    <w:bookmarkStart w:name="block-8669388" w:id="5"/>
    <w:p>
      <w:pPr>
        <w:sectPr>
          <w:pgSz w:w="11906" w:h="16383" w:orient="portrait"/>
        </w:sectPr>
      </w:pPr>
    </w:p>
    <w:bookmarkEnd w:id="5"/>
    <w:bookmarkEnd w:id="0"/>
    <w:bookmarkStart w:name="block-8669389" w:id="6"/>
    <w:p>
      <w:pPr>
        <w:spacing w:before="0" w:after="0" w:line="264"/>
        <w:ind w:left="120"/>
        <w:jc w:val="both"/>
      </w:pPr>
      <w:r>
        <w:rPr>
          <w:rFonts w:ascii="Times New Roman" w:hAnsi="Times New Roman"/>
          <w:b/>
          <w:i w:val="false"/>
          <w:color w:val="000000"/>
          <w:sz w:val="28"/>
        </w:rPr>
        <w:t>ПОЯСНИТЕЛЬНАЯ ЗАПИСКА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Pr>
          <w:rFonts w:ascii="Times New Roman" w:hAnsi="Times New Roman"/>
          <w:b w:val="false"/>
          <w:i w:val="false"/>
          <w:color w:val="000000"/>
          <w:sz w:val="28"/>
        </w:rPr>
        <w:t xml:space="preserve">рабочей </w:t>
      </w:r>
      <w:r>
        <w:rPr>
          <w:rFonts w:ascii="Times New Roman" w:hAnsi="Times New Roman"/>
          <w:b w:val="false"/>
          <w:i w:val="false"/>
          <w:color w:val="000000"/>
          <w:sz w:val="28"/>
        </w:rPr>
        <w:t xml:space="preserve">программе воспитания. </w:t>
      </w:r>
    </w:p>
    <w:p>
      <w:pPr>
        <w:spacing w:before="0" w:after="0" w:line="264"/>
        <w:ind w:firstLine="600"/>
        <w:jc w:val="both"/>
      </w:pPr>
      <w:r>
        <w:rPr>
          <w:rFonts w:ascii="Times New Roman" w:hAnsi="Times New Roman"/>
          <w:b w:val="false"/>
          <w:i w:val="false"/>
          <w:color w:val="000000"/>
          <w:sz w:val="28"/>
        </w:rPr>
        <w:t xml:space="preserve">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pPr>
        <w:spacing w:before="0" w:after="0" w:line="264"/>
        <w:ind w:firstLine="600"/>
        <w:jc w:val="both"/>
      </w:pPr>
      <w:r>
        <w:rPr>
          <w:rFonts w:ascii="Times New Roman" w:hAnsi="Times New Roman"/>
          <w:b w:val="false"/>
          <w:i w:val="false"/>
          <w:color w:val="000000"/>
          <w:sz w:val="28"/>
        </w:rPr>
        <w:t xml:space="preserve">В программе по физической культуре отражены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pPr>
        <w:spacing w:before="0" w:after="0" w:line="264"/>
        <w:ind w:firstLine="600"/>
        <w:jc w:val="both"/>
      </w:pPr>
      <w:r>
        <w:rPr>
          <w:rFonts w:ascii="Times New Roman" w:hAnsi="Times New Roman"/>
          <w:b w:val="false"/>
          <w:i w:val="false"/>
          <w:color w:val="000000"/>
          <w:sz w:val="28"/>
        </w:rP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pPr>
        <w:spacing w:before="0" w:after="0" w:line="264"/>
        <w:ind w:firstLine="600"/>
        <w:jc w:val="both"/>
      </w:pPr>
      <w:r>
        <w:rPr>
          <w:rFonts w:ascii="Times New Roman" w:hAnsi="Times New Roman"/>
          <w:b w:val="false"/>
          <w:i w:val="false"/>
          <w:color w:val="000000"/>
          <w:sz w:val="28"/>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прикладно-ориентированной направленности. </w:t>
      </w:r>
    </w:p>
    <w:p>
      <w:pPr>
        <w:spacing w:before="0" w:after="0" w:line="264"/>
        <w:ind w:firstLine="600"/>
        <w:jc w:val="both"/>
      </w:pPr>
      <w:r>
        <w:rPr>
          <w:rFonts w:ascii="Times New Roman" w:hAnsi="Times New Roman"/>
          <w:b w:val="false"/>
          <w:i w:val="false"/>
          <w:color w:val="000000"/>
          <w:sz w:val="28"/>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вовлечение обучающихся в здоровый образ жизни за счёт овладения ими 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pPr>
        <w:spacing w:before="0" w:after="0" w:line="264"/>
        <w:ind w:firstLine="600"/>
        <w:jc w:val="both"/>
      </w:pPr>
      <w:r>
        <w:rPr>
          <w:rFonts w:ascii="Times New Roman" w:hAnsi="Times New Roman"/>
          <w:b w:val="false"/>
          <w:i w:val="false"/>
          <w:color w:val="000000"/>
          <w:sz w:val="28"/>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pPr>
        <w:spacing w:before="0" w:after="0" w:line="264"/>
        <w:ind w:firstLine="600"/>
        <w:jc w:val="both"/>
      </w:pPr>
      <w:r>
        <w:rPr>
          <w:rFonts w:ascii="Times New Roman" w:hAnsi="Times New Roman"/>
          <w:b w:val="false"/>
          <w:i w:val="false"/>
          <w:color w:val="000000"/>
          <w:sz w:val="28"/>
        </w:rPr>
        <w:t xml:space="preserve">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личностно-деятельностного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операциональный и мотивационно-процессуальный компоненты, которые находят своё отражение в соответствующих дидактических линиях учебного предмета. </w:t>
      </w:r>
    </w:p>
    <w:p>
      <w:pPr>
        <w:spacing w:before="0" w:after="0" w:line="264"/>
        <w:ind w:firstLine="600"/>
        <w:jc w:val="both"/>
      </w:pPr>
      <w:r>
        <w:rPr>
          <w:rFonts w:ascii="Times New Roman" w:hAnsi="Times New Roman"/>
          <w:b w:val="false"/>
          <w:i w:val="false"/>
          <w:color w:val="000000"/>
          <w:sz w:val="28"/>
        </w:rPr>
        <w:t xml:space="preserve">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«Прикладно-ориентированная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pPr>
        <w:spacing w:before="0" w:after="0" w:line="264"/>
        <w:ind w:firstLine="600"/>
        <w:jc w:val="both"/>
      </w:pPr>
      <w:r>
        <w:rPr>
          <w:rFonts w:ascii="Times New Roman" w:hAnsi="Times New Roman"/>
          <w:b w:val="false"/>
          <w:i w:val="false"/>
          <w:color w:val="000000"/>
          <w:sz w:val="28"/>
        </w:rPr>
        <w:t xml:space="preserve">Содержание модуля «Прикладно-ориентированная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материально-технической базы, квалификации педагогического состава. Образовательные организации могут разрабатывать своё содержание для модуля «Прикладно-ориентированная физическая культура» и включать в него популярные национальные виды спорта, подвижные игры и развлечения, основывающиеся на этнокультурных, исторических и современных традициях региона и школы. </w:t>
      </w:r>
    </w:p>
    <w:p>
      <w:pPr>
        <w:spacing w:before="0" w:after="0" w:line="264"/>
        <w:ind w:firstLine="600"/>
        <w:jc w:val="both"/>
      </w:pPr>
      <w:r>
        <w:rPr>
          <w:rFonts w:ascii="Times New Roman" w:hAnsi="Times New Roman"/>
          <w:b w:val="false"/>
          <w:i w:val="false"/>
          <w:color w:val="000000"/>
          <w:sz w:val="28"/>
        </w:rPr>
        <w:t xml:space="preserve">Содержание программы по физической культуре изложено по годам обучения и раскрывает основные её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pPr>
        <w:spacing w:before="0" w:after="0" w:line="264"/>
        <w:ind w:firstLine="600"/>
        <w:jc w:val="both"/>
      </w:pPr>
      <w:r>
        <w:rPr>
          <w:rFonts w:ascii="Times New Roman" w:hAnsi="Times New Roman"/>
          <w:b w:val="false"/>
          <w:i w:val="false"/>
          <w:color w:val="000000"/>
          <w:sz w:val="28"/>
        </w:rPr>
        <w:t xml:space="preserve">Планируемые результаты включают в себя личностные, метапредметные и предметные результаты. </w:t>
      </w:r>
    </w:p>
    <w:p>
      <w:pPr>
        <w:spacing w:before="0" w:after="0" w:line="264"/>
        <w:ind w:firstLine="600"/>
        <w:jc w:val="both"/>
      </w:pPr>
      <w:r>
        <w:rPr>
          <w:rFonts w:ascii="Times New Roman" w:hAnsi="Times New Roman"/>
          <w:b w:val="false"/>
          <w:i w:val="false"/>
          <w:color w:val="000000"/>
          <w:sz w:val="28"/>
        </w:rPr>
        <w:t xml:space="preserve">Результативность освоения учебного предмета обучающимися достигается посредством современных научно обоснованных инновационных средств, методов и форм обучения, информационно-коммуникативных технологий и передового педагогического опыта. </w:t>
      </w:r>
    </w:p>
    <w:p>
      <w:pPr>
        <w:spacing w:before="0" w:after="0" w:line="264"/>
        <w:ind w:firstLine="600"/>
        <w:jc w:val="both"/>
      </w:pPr>
      <w:bookmarkStart w:name="bb146442-f527-41bf-8c2f-d7c56b2bd4b0" w:id="7"/>
      <w:r>
        <w:rPr>
          <w:rFonts w:ascii="Times New Roman" w:hAnsi="Times New Roman"/>
          <w:b w:val="false"/>
          <w:i w:val="false"/>
          <w:color w:val="000000"/>
          <w:sz w:val="28"/>
        </w:rPr>
        <w:t>Общее число часов для изучения физической культуры на уровне начального общего образования составляет – 270 часов: в 1 классе – 66 часов (2 часа в неделю), во 2 классе – 68 часов (2 часа в неделю), в 3 классе – 68 часов (2 часа в неделю), в 4 классе – 68 часа (2 часа в неделю).</w:t>
      </w:r>
      <w:bookmarkEnd w:id="7"/>
    </w:p>
    <w:p>
      <w:pPr>
        <w:spacing w:before="0" w:after="0" w:line="264"/>
        <w:ind w:left="120"/>
        <w:jc w:val="both"/>
      </w:pPr>
    </w:p>
    <w:bookmarkStart w:name="block-8669389" w:id="8"/>
    <w:p>
      <w:pPr>
        <w:sectPr>
          <w:pgSz w:w="11906" w:h="16383" w:orient="portrait"/>
        </w:sectPr>
      </w:pPr>
    </w:p>
    <w:bookmarkEnd w:id="8"/>
    <w:bookmarkEnd w:id="6"/>
    <w:bookmarkStart w:name="block-8669383" w:id="9"/>
    <w:p>
      <w:pPr>
        <w:spacing w:before="0" w:after="0" w:line="264"/>
        <w:ind w:left="120"/>
        <w:jc w:val="both"/>
      </w:pPr>
      <w:r>
        <w:rPr>
          <w:rFonts w:ascii="Times New Roman" w:hAnsi="Times New Roman"/>
          <w:b/>
          <w:i w:val="false"/>
          <w:color w:val="000000"/>
          <w:sz w:val="28"/>
        </w:rPr>
        <w:t>СОДЕРЖАНИЕ УЧЕБНОГО ПРЕДМЕТА</w:t>
      </w:r>
    </w:p>
    <w:p>
      <w:pPr>
        <w:spacing w:before="0" w:after="0" w:line="264"/>
        <w:ind w:left="120"/>
        <w:jc w:val="both"/>
      </w:pPr>
    </w:p>
    <w:p>
      <w:pPr>
        <w:spacing w:before="0" w:after="0" w:line="264"/>
        <w:ind w:left="120"/>
        <w:jc w:val="both"/>
      </w:pPr>
      <w:r>
        <w:rPr>
          <w:rFonts w:ascii="Times New Roman" w:hAnsi="Times New Roman"/>
          <w:b/>
          <w:i w:val="false"/>
          <w:color w:val="000000"/>
          <w:sz w:val="28"/>
        </w:rPr>
        <w:t>1 КЛАСС</w:t>
      </w:r>
    </w:p>
    <w:p>
      <w:pPr>
        <w:spacing w:before="0" w:after="0" w:line="264"/>
        <w:ind w:left="120"/>
        <w:jc w:val="both"/>
      </w:pPr>
    </w:p>
    <w:p>
      <w:pPr>
        <w:spacing w:before="0" w:after="0" w:line="264"/>
        <w:ind w:firstLine="600"/>
        <w:jc w:val="both"/>
      </w:pPr>
      <w:bookmarkStart w:name="_Toc101876902" w:id="10"/>
      <w:bookmarkEnd w:id="10"/>
      <w:r>
        <w:rPr>
          <w:rFonts w:ascii="Times New Roman" w:hAnsi="Times New Roman"/>
          <w:b/>
          <w:i/>
          <w:color w:val="000000"/>
          <w:sz w:val="28"/>
        </w:rPr>
        <w:t xml:space="preserve">Знания о физической культуре </w:t>
      </w:r>
    </w:p>
    <w:p>
      <w:pPr>
        <w:spacing w:before="0" w:after="0" w:line="264"/>
        <w:ind w:firstLine="600"/>
        <w:jc w:val="both"/>
      </w:pPr>
      <w:r>
        <w:rPr>
          <w:rFonts w:ascii="Times New Roman" w:hAnsi="Times New Roman"/>
          <w:b w:val="false"/>
          <w:i w:val="false"/>
          <w:color w:val="000000"/>
          <w:sz w:val="28"/>
        </w:rPr>
        <w:t xml:space="preserve">Понятие «физическая культура» как занятия физическими упражнениями и спортом по укреплению здоровья, физическому развитию и физической подготовке. Связь физических упражнений с движениями животных и трудовыми действиями древних людей. </w:t>
      </w:r>
    </w:p>
    <w:p>
      <w:pPr>
        <w:spacing w:before="0" w:after="0" w:line="264"/>
        <w:ind w:firstLine="600"/>
        <w:jc w:val="both"/>
      </w:pPr>
      <w:r>
        <w:rPr>
          <w:rFonts w:ascii="Times New Roman" w:hAnsi="Times New Roman"/>
          <w:b/>
          <w:i/>
          <w:color w:val="000000"/>
          <w:sz w:val="28"/>
        </w:rPr>
        <w:t xml:space="preserve">Способы самостоятельной деятельности </w:t>
      </w:r>
    </w:p>
    <w:p>
      <w:pPr>
        <w:spacing w:before="0" w:after="0" w:line="264"/>
        <w:ind w:firstLine="600"/>
        <w:jc w:val="both"/>
      </w:pPr>
      <w:r>
        <w:rPr>
          <w:rFonts w:ascii="Times New Roman" w:hAnsi="Times New Roman"/>
          <w:b w:val="false"/>
          <w:i w:val="false"/>
          <w:color w:val="000000"/>
          <w:sz w:val="28"/>
        </w:rPr>
        <w:t xml:space="preserve">Режим дня и правила его составления и соблюдения. </w:t>
      </w:r>
    </w:p>
    <w:p>
      <w:pPr>
        <w:spacing w:before="0" w:after="0" w:line="264"/>
        <w:ind w:firstLine="600"/>
        <w:jc w:val="both"/>
      </w:pPr>
      <w:r>
        <w:rPr>
          <w:rFonts w:ascii="Times New Roman" w:hAnsi="Times New Roman"/>
          <w:b/>
          <w:i/>
          <w:color w:val="000000"/>
          <w:sz w:val="28"/>
        </w:rPr>
        <w:t xml:space="preserve">Физическое совершенствование </w:t>
      </w:r>
    </w:p>
    <w:p>
      <w:pPr>
        <w:spacing w:before="0" w:after="0" w:line="264"/>
        <w:ind w:firstLine="600"/>
        <w:jc w:val="both"/>
      </w:pPr>
      <w:r>
        <w:rPr>
          <w:rFonts w:ascii="Times New Roman" w:hAnsi="Times New Roman"/>
          <w:b w:val="false"/>
          <w:i/>
          <w:color w:val="000000"/>
          <w:sz w:val="28"/>
        </w:rPr>
        <w:t xml:space="preserve">Оздоровительная физическая культура </w:t>
      </w:r>
    </w:p>
    <w:p>
      <w:pPr>
        <w:spacing w:before="0" w:after="0" w:line="264"/>
        <w:ind w:firstLine="600"/>
        <w:jc w:val="both"/>
      </w:pPr>
      <w:r>
        <w:rPr>
          <w:rFonts w:ascii="Times New Roman" w:hAnsi="Times New Roman"/>
          <w:b w:val="false"/>
          <w:i w:val="false"/>
          <w:color w:val="000000"/>
          <w:sz w:val="28"/>
        </w:rPr>
        <w:t>Гигиена человека и требования к проведению гигиенических процедур. Осанка и комплексы упражнений для правильного её развития. Физические упражнения для физкультминуток и утренней зарядки.</w:t>
      </w:r>
    </w:p>
    <w:p>
      <w:pPr>
        <w:spacing w:before="0" w:after="0" w:line="264"/>
        <w:ind w:firstLine="600"/>
        <w:jc w:val="both"/>
      </w:pPr>
      <w:r>
        <w:rPr>
          <w:rFonts w:ascii="Times New Roman" w:hAnsi="Times New Roman"/>
          <w:b w:val="false"/>
          <w:i/>
          <w:color w:val="000000"/>
          <w:sz w:val="28"/>
        </w:rPr>
        <w:t xml:space="preserve">Спортивно-оздоровительная физическая культура </w:t>
      </w:r>
    </w:p>
    <w:p>
      <w:pPr>
        <w:spacing w:before="0" w:after="0" w:line="264"/>
        <w:ind w:firstLine="600"/>
        <w:jc w:val="both"/>
      </w:pPr>
      <w:r>
        <w:rPr>
          <w:rFonts w:ascii="Times New Roman" w:hAnsi="Times New Roman"/>
          <w:b w:val="false"/>
          <w:i w:val="false"/>
          <w:color w:val="000000"/>
          <w:sz w:val="28"/>
        </w:rPr>
        <w:t xml:space="preserve">Правила поведения на уроках физической культуры, подбора одежды для занятий в спортивном зале и на открытом воздухе. </w:t>
      </w:r>
    </w:p>
    <w:p>
      <w:pPr>
        <w:spacing w:before="0" w:after="0" w:line="264"/>
        <w:ind w:firstLine="600"/>
        <w:jc w:val="both"/>
      </w:pPr>
      <w:r>
        <w:rPr>
          <w:rFonts w:ascii="Times New Roman" w:hAnsi="Times New Roman"/>
          <w:b w:val="false"/>
          <w:i w:val="false"/>
          <w:color w:val="000000"/>
          <w:sz w:val="28"/>
        </w:rPr>
        <w:t xml:space="preserve">Гимнастика с основами акробатики </w:t>
      </w:r>
    </w:p>
    <w:p>
      <w:pPr>
        <w:spacing w:before="0" w:after="0" w:line="264"/>
        <w:ind w:firstLine="600"/>
        <w:jc w:val="both"/>
      </w:pPr>
      <w:r>
        <w:rPr>
          <w:rFonts w:ascii="Times New Roman" w:hAnsi="Times New Roman"/>
          <w:b w:val="false"/>
          <w:i w:val="false"/>
          <w:color w:val="000000"/>
          <w:sz w:val="28"/>
        </w:rPr>
        <w:t xml:space="preserve">Исходные положения в физических упражнениях: стойки, упоры, седы, положения лёжа. Строевые упражнения: построение и перестроение в одну и две шеренги, стоя на месте, повороты направо и налево, передвижение в колонне по одному с равномерной скоростью. </w:t>
      </w:r>
    </w:p>
    <w:p>
      <w:pPr>
        <w:spacing w:before="0" w:after="0" w:line="264"/>
        <w:ind w:firstLine="600"/>
        <w:jc w:val="both"/>
      </w:pPr>
      <w:r>
        <w:rPr>
          <w:rFonts w:ascii="Times New Roman" w:hAnsi="Times New Roman"/>
          <w:b w:val="false"/>
          <w:i w:val="false"/>
          <w:color w:val="000000"/>
          <w:sz w:val="28"/>
        </w:rPr>
        <w:t xml:space="preserve">Гимнастические упражнения: стилизованные способы передвижения ходьбой и бегом, упражнения с гимнастическим мячом и гимнастической скакалкой, стилизованные гимнастические прыжки. </w:t>
      </w:r>
    </w:p>
    <w:p>
      <w:pPr>
        <w:spacing w:before="0" w:after="0" w:line="264"/>
        <w:ind w:firstLine="600"/>
        <w:jc w:val="both"/>
      </w:pPr>
      <w:r>
        <w:rPr>
          <w:rFonts w:ascii="Times New Roman" w:hAnsi="Times New Roman"/>
          <w:b w:val="false"/>
          <w:i w:val="false"/>
          <w:color w:val="000000"/>
          <w:sz w:val="28"/>
        </w:rPr>
        <w:t xml:space="preserve">Акробатические упражнения: подъём туловища из положения лёжа на спине и животе, подъём ног из положения лёжа на животе, сгибание рук в положении упор лёжа, прыжки в группировке, толчком двумя ногами, прыжки в упоре на руки, толчком двумя ногами. </w:t>
      </w:r>
    </w:p>
    <w:p>
      <w:pPr>
        <w:spacing w:before="0" w:after="0" w:line="264"/>
        <w:ind w:firstLine="600"/>
        <w:jc w:val="both"/>
      </w:pPr>
      <w:r>
        <w:rPr>
          <w:rFonts w:ascii="Times New Roman" w:hAnsi="Times New Roman"/>
          <w:b w:val="false"/>
          <w:i w:val="false"/>
          <w:color w:val="000000"/>
          <w:sz w:val="28"/>
        </w:rPr>
        <w:t>Лыжная подготовка</w:t>
      </w:r>
    </w:p>
    <w:p>
      <w:pPr>
        <w:spacing w:before="0" w:after="0" w:line="264"/>
        <w:ind w:firstLine="600"/>
        <w:jc w:val="both"/>
      </w:pPr>
      <w:r>
        <w:rPr>
          <w:rFonts w:ascii="Times New Roman" w:hAnsi="Times New Roman"/>
          <w:b w:val="false"/>
          <w:i w:val="false"/>
          <w:color w:val="000000"/>
          <w:sz w:val="28"/>
        </w:rPr>
        <w:t xml:space="preserve">Переноска лыж к месту занятия. Основная стойка лыжника. Передвижение на лыжах ступающим шагом (без палок). Передвижение на лыжах скользящим шагом (без палок). </w:t>
      </w:r>
    </w:p>
    <w:p>
      <w:pPr>
        <w:spacing w:before="0" w:after="0" w:line="264"/>
        <w:ind w:firstLine="600"/>
        <w:jc w:val="both"/>
      </w:pPr>
      <w:r>
        <w:rPr>
          <w:rFonts w:ascii="Times New Roman" w:hAnsi="Times New Roman"/>
          <w:b w:val="false"/>
          <w:i w:val="false"/>
          <w:color w:val="000000"/>
          <w:sz w:val="28"/>
        </w:rPr>
        <w:t>Лёгкая атлетика</w:t>
      </w:r>
    </w:p>
    <w:p>
      <w:pPr>
        <w:spacing w:before="0" w:after="0" w:line="264"/>
        <w:ind w:firstLine="600"/>
        <w:jc w:val="both"/>
      </w:pPr>
      <w:r>
        <w:rPr>
          <w:rFonts w:ascii="Times New Roman" w:hAnsi="Times New Roman"/>
          <w:b w:val="false"/>
          <w:i w:val="false"/>
          <w:color w:val="000000"/>
          <w:sz w:val="28"/>
        </w:rPr>
        <w:t xml:space="preserve">Равномерная ходьба и равномерный бег. Прыжки в длину и высоту с места толчком двумя ногами, в высоту с прямого разбега. </w:t>
      </w:r>
    </w:p>
    <w:p>
      <w:pPr>
        <w:spacing w:before="0" w:after="0" w:line="264"/>
        <w:ind w:firstLine="600"/>
        <w:jc w:val="both"/>
      </w:pPr>
      <w:r>
        <w:rPr>
          <w:rFonts w:ascii="Times New Roman" w:hAnsi="Times New Roman"/>
          <w:b w:val="false"/>
          <w:i w:val="false"/>
          <w:color w:val="000000"/>
          <w:sz w:val="28"/>
        </w:rPr>
        <w:t>Подвижные и спортивные игры</w:t>
      </w:r>
    </w:p>
    <w:p>
      <w:pPr>
        <w:spacing w:before="0" w:after="0" w:line="264"/>
        <w:ind w:firstLine="600"/>
        <w:jc w:val="both"/>
      </w:pPr>
      <w:r>
        <w:rPr>
          <w:rFonts w:ascii="Times New Roman" w:hAnsi="Times New Roman"/>
          <w:b w:val="false"/>
          <w:i w:val="false"/>
          <w:color w:val="000000"/>
          <w:sz w:val="28"/>
        </w:rPr>
        <w:t>Считалки для самостоятельной организации подвижных игр.</w:t>
      </w:r>
    </w:p>
    <w:p>
      <w:pPr>
        <w:spacing w:before="0" w:after="0" w:line="264"/>
        <w:ind w:firstLine="600"/>
        <w:jc w:val="both"/>
      </w:pPr>
      <w:r>
        <w:rPr>
          <w:rFonts w:ascii="Times New Roman" w:hAnsi="Times New Roman"/>
          <w:b w:val="false"/>
          <w:i/>
          <w:color w:val="000000"/>
          <w:sz w:val="28"/>
        </w:rPr>
        <w:t>Прикладно-ориентированная физическая культура</w:t>
      </w:r>
    </w:p>
    <w:p>
      <w:pPr>
        <w:spacing w:before="0" w:after="0" w:line="264"/>
        <w:ind w:firstLine="600"/>
        <w:jc w:val="both"/>
      </w:pPr>
      <w:r>
        <w:rPr>
          <w:rFonts w:ascii="Times New Roman" w:hAnsi="Times New Roman"/>
          <w:b w:val="false"/>
          <w:i w:val="false"/>
          <w:color w:val="000000"/>
          <w:sz w:val="28"/>
        </w:rPr>
        <w:t>Развитие основных физических качеств средствами спортивных и подвижных игр. Подготовка к выполнению нормативных требований комплекса ГТО.</w:t>
      </w:r>
    </w:p>
    <w:p>
      <w:pPr>
        <w:spacing w:before="0" w:after="0"/>
        <w:ind w:left="120"/>
        <w:jc w:val="left"/>
      </w:pPr>
      <w:bookmarkStart w:name="_Toc137548637" w:id="11"/>
      <w:bookmarkEnd w:id="11"/>
    </w:p>
    <w:p>
      <w:pPr>
        <w:spacing w:before="0" w:after="0" w:line="264"/>
        <w:ind w:left="120"/>
        <w:jc w:val="both"/>
      </w:pPr>
    </w:p>
    <w:p>
      <w:pPr>
        <w:spacing w:before="0" w:after="0" w:line="264"/>
        <w:ind w:left="120"/>
        <w:jc w:val="both"/>
      </w:pPr>
      <w:r>
        <w:rPr>
          <w:rFonts w:ascii="Times New Roman" w:hAnsi="Times New Roman"/>
          <w:b/>
          <w:i w:val="false"/>
          <w:color w:val="000000"/>
          <w:sz w:val="28"/>
        </w:rPr>
        <w:t>2 КЛАСС</w:t>
      </w:r>
    </w:p>
    <w:p>
      <w:pPr>
        <w:spacing w:before="0" w:after="0" w:line="264"/>
        <w:ind w:left="120"/>
        <w:jc w:val="both"/>
      </w:pPr>
    </w:p>
    <w:p>
      <w:pPr>
        <w:spacing w:before="0" w:after="0" w:line="264"/>
        <w:ind w:firstLine="600"/>
        <w:jc w:val="both"/>
      </w:pPr>
      <w:r>
        <w:rPr>
          <w:rFonts w:ascii="Times New Roman" w:hAnsi="Times New Roman"/>
          <w:b/>
          <w:i/>
          <w:color w:val="000000"/>
          <w:sz w:val="28"/>
        </w:rPr>
        <w:t xml:space="preserve">Знания о физической культуре </w:t>
      </w:r>
    </w:p>
    <w:p>
      <w:pPr>
        <w:spacing w:before="0" w:after="0" w:line="264"/>
        <w:ind w:firstLine="600"/>
        <w:jc w:val="both"/>
      </w:pPr>
      <w:r>
        <w:rPr>
          <w:rFonts w:ascii="Times New Roman" w:hAnsi="Times New Roman"/>
          <w:b w:val="false"/>
          <w:i w:val="false"/>
          <w:color w:val="000000"/>
          <w:sz w:val="28"/>
        </w:rPr>
        <w:t>Из истории возникновения физических упражнений и первых соревнований. Зарождение Олимпийских игр древности.</w:t>
      </w:r>
    </w:p>
    <w:p>
      <w:pPr>
        <w:spacing w:before="0" w:after="0" w:line="264"/>
        <w:ind w:firstLine="600"/>
        <w:jc w:val="both"/>
      </w:pPr>
      <w:r>
        <w:rPr>
          <w:rFonts w:ascii="Times New Roman" w:hAnsi="Times New Roman"/>
          <w:b/>
          <w:i/>
          <w:color w:val="000000"/>
          <w:sz w:val="28"/>
        </w:rPr>
        <w:t>Способы самостоятельной деятельности</w:t>
      </w:r>
    </w:p>
    <w:p>
      <w:pPr>
        <w:spacing w:before="0" w:after="0" w:line="264"/>
        <w:ind w:firstLine="600"/>
        <w:jc w:val="both"/>
      </w:pPr>
      <w:r>
        <w:rPr>
          <w:rFonts w:ascii="Times New Roman" w:hAnsi="Times New Roman"/>
          <w:b w:val="false"/>
          <w:i w:val="false"/>
          <w:color w:val="000000"/>
          <w:sz w:val="28"/>
        </w:rPr>
        <w:t>Физическое развитие и его измерение. Физические качества человека: сила, быстрота, выносливость, гибкость, координация и способы их измерения. Составление дневника наблюдений по физической культуре.</w:t>
      </w:r>
    </w:p>
    <w:p>
      <w:pPr>
        <w:spacing w:before="0" w:after="0" w:line="264"/>
        <w:ind w:firstLine="600"/>
        <w:jc w:val="both"/>
      </w:pPr>
      <w:r>
        <w:rPr>
          <w:rFonts w:ascii="Times New Roman" w:hAnsi="Times New Roman"/>
          <w:b/>
          <w:i/>
          <w:color w:val="000000"/>
          <w:sz w:val="28"/>
        </w:rPr>
        <w:t xml:space="preserve">Физическое совершенствование </w:t>
      </w:r>
    </w:p>
    <w:p>
      <w:pPr>
        <w:spacing w:before="0" w:after="0" w:line="264"/>
        <w:ind w:firstLine="600"/>
        <w:jc w:val="both"/>
      </w:pPr>
      <w:r>
        <w:rPr>
          <w:rFonts w:ascii="Times New Roman" w:hAnsi="Times New Roman"/>
          <w:b w:val="false"/>
          <w:i/>
          <w:color w:val="000000"/>
          <w:sz w:val="28"/>
        </w:rPr>
        <w:t xml:space="preserve">Оздоровительная физическая культура </w:t>
      </w:r>
    </w:p>
    <w:p>
      <w:pPr>
        <w:spacing w:before="0" w:after="0" w:line="264"/>
        <w:ind w:firstLine="600"/>
        <w:jc w:val="both"/>
      </w:pPr>
      <w:r>
        <w:rPr>
          <w:rFonts w:ascii="Times New Roman" w:hAnsi="Times New Roman"/>
          <w:b w:val="false"/>
          <w:i w:val="false"/>
          <w:color w:val="000000"/>
          <w:sz w:val="28"/>
        </w:rPr>
        <w:t xml:space="preserve">Закаливание организма обтиранием. Составление комплекса утренней зарядки и физкультминутки для занятий в домашних условиях. </w:t>
      </w:r>
    </w:p>
    <w:p>
      <w:pPr>
        <w:spacing w:before="0" w:after="0" w:line="264"/>
        <w:ind w:firstLine="600"/>
        <w:jc w:val="both"/>
      </w:pPr>
      <w:r>
        <w:rPr>
          <w:rFonts w:ascii="Times New Roman" w:hAnsi="Times New Roman"/>
          <w:b w:val="false"/>
          <w:i/>
          <w:color w:val="000000"/>
          <w:sz w:val="28"/>
        </w:rPr>
        <w:t xml:space="preserve">Спортивно-оздоровительная физическая культура </w:t>
      </w:r>
    </w:p>
    <w:p>
      <w:pPr>
        <w:spacing w:before="0" w:after="0" w:line="264"/>
        <w:ind w:firstLine="600"/>
        <w:jc w:val="both"/>
      </w:pPr>
      <w:r>
        <w:rPr>
          <w:rFonts w:ascii="Times New Roman" w:hAnsi="Times New Roman"/>
          <w:b w:val="false"/>
          <w:i w:val="false"/>
          <w:color w:val="000000"/>
          <w:sz w:val="28"/>
        </w:rPr>
        <w:t>Гимнастика с основами акробатики</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Правила поведения на занятиях гимнастикой и акробатикой. Строевые команды в построении и перестроении в одну шеренгу и колонну по одному; при поворотах направо и налево, стоя на месте и в движении. Передвижение в колонне по одному с равномерной и изменяющейся скоростью движения.</w:t>
      </w:r>
    </w:p>
    <w:p>
      <w:pPr>
        <w:spacing w:before="0" w:after="0" w:line="264"/>
        <w:ind w:firstLine="600"/>
        <w:jc w:val="both"/>
      </w:pPr>
      <w:r>
        <w:rPr>
          <w:rFonts w:ascii="Times New Roman" w:hAnsi="Times New Roman"/>
          <w:b w:val="false"/>
          <w:i w:val="false"/>
          <w:color w:val="000000"/>
          <w:sz w:val="28"/>
        </w:rPr>
        <w:t xml:space="preserve">Упражнения разминки перед выполнением гимнастических упражнений. Прыжки со скакалкой на двух ногах и поочерёдно на правой и левой ноге на месте. Упражнения с гимнастическим мячом: подбрасывание, перекаты и наклоны с мячом в руках. Танцевальный хороводный шаг, танец галоп. </w:t>
      </w:r>
    </w:p>
    <w:p>
      <w:pPr>
        <w:spacing w:before="0" w:after="0" w:line="264"/>
        <w:ind w:firstLine="600"/>
        <w:jc w:val="both"/>
      </w:pPr>
      <w:r>
        <w:rPr>
          <w:rFonts w:ascii="Times New Roman" w:hAnsi="Times New Roman"/>
          <w:b w:val="false"/>
          <w:i w:val="false"/>
          <w:color w:val="000000"/>
          <w:sz w:val="28"/>
        </w:rPr>
        <w:t xml:space="preserve">Лыжная подготовка </w:t>
      </w:r>
    </w:p>
    <w:p>
      <w:pPr>
        <w:spacing w:before="0" w:after="0" w:line="264"/>
        <w:ind w:firstLine="600"/>
        <w:jc w:val="both"/>
      </w:pPr>
      <w:r>
        <w:rPr>
          <w:rFonts w:ascii="Times New Roman" w:hAnsi="Times New Roman"/>
          <w:b w:val="false"/>
          <w:i w:val="false"/>
          <w:color w:val="000000"/>
          <w:sz w:val="28"/>
        </w:rPr>
        <w:t>Правила поведения на занятиях лыжной подготовкой. Упражнения на лыжах: передвижение двухшажным попеременным ходом, спуск с небольшого склона в основной стойке, торможение лыжными палками на учебной трассе и падением на бок во время спуска.</w:t>
      </w:r>
    </w:p>
    <w:p>
      <w:pPr>
        <w:spacing w:before="0" w:after="0" w:line="264"/>
        <w:ind w:firstLine="600"/>
        <w:jc w:val="both"/>
      </w:pPr>
      <w:r>
        <w:rPr>
          <w:rFonts w:ascii="Times New Roman" w:hAnsi="Times New Roman"/>
          <w:b w:val="false"/>
          <w:i w:val="false"/>
          <w:color w:val="000000"/>
          <w:sz w:val="28"/>
        </w:rPr>
        <w:t xml:space="preserve">Лёгкая атлетика </w:t>
      </w:r>
    </w:p>
    <w:p>
      <w:pPr>
        <w:spacing w:before="0" w:after="0" w:line="264"/>
        <w:ind w:firstLine="600"/>
        <w:jc w:val="both"/>
      </w:pPr>
      <w:r>
        <w:rPr>
          <w:rFonts w:ascii="Times New Roman" w:hAnsi="Times New Roman"/>
          <w:b w:val="false"/>
          <w:i w:val="false"/>
          <w:color w:val="000000"/>
          <w:sz w:val="28"/>
        </w:rPr>
        <w:t>Правила поведения на занятиях лёгкой атлетикой. Броски малого мяча в неподвижную мишень разными способами из положения стоя, сидя и лёжа. Разнообразные сложно-координированные прыжки толчком одной ногой и двумя ногами с места, в движении в разных направлениях, с разной амплитудой и траекторией полёта. Прыжок в высоту с прямого разбега. Ходьба по гимнастической скамейке с изменением скорости и направления движения. Беговые сложно-координационные упражнения: ускорения из разных исходных положений, змейкой, по кругу, обеганием предметов, с преодолением небольших препятствий.</w:t>
      </w:r>
    </w:p>
    <w:p>
      <w:pPr>
        <w:spacing w:before="0" w:after="0" w:line="264"/>
        <w:ind w:firstLine="600"/>
        <w:jc w:val="both"/>
      </w:pPr>
      <w:r>
        <w:rPr>
          <w:rFonts w:ascii="Times New Roman" w:hAnsi="Times New Roman"/>
          <w:b w:val="false"/>
          <w:i w:val="false"/>
          <w:color w:val="000000"/>
          <w:sz w:val="28"/>
        </w:rPr>
        <w:t>Подвижные игры</w:t>
      </w:r>
    </w:p>
    <w:p>
      <w:pPr>
        <w:spacing w:before="0" w:after="0" w:line="264"/>
        <w:ind w:firstLine="600"/>
        <w:jc w:val="both"/>
      </w:pPr>
      <w:r>
        <w:rPr>
          <w:rFonts w:ascii="Times New Roman" w:hAnsi="Times New Roman"/>
          <w:b w:val="false"/>
          <w:i w:val="false"/>
          <w:color w:val="000000"/>
          <w:sz w:val="28"/>
        </w:rPr>
        <w:t xml:space="preserve">Подвижные игры с техническими приёмами спортивных игр (баскетбол, футбол). </w:t>
      </w:r>
    </w:p>
    <w:p>
      <w:pPr>
        <w:spacing w:before="0" w:after="0" w:line="264"/>
        <w:ind w:firstLine="600"/>
        <w:jc w:val="both"/>
      </w:pPr>
      <w:r>
        <w:rPr>
          <w:rFonts w:ascii="Times New Roman" w:hAnsi="Times New Roman"/>
          <w:b w:val="false"/>
          <w:i/>
          <w:color w:val="000000"/>
          <w:sz w:val="28"/>
        </w:rPr>
        <w:t xml:space="preserve">Прикладно-ориентированная физическая культура </w:t>
      </w:r>
    </w:p>
    <w:p>
      <w:pPr>
        <w:spacing w:before="0" w:after="0" w:line="264"/>
        <w:ind w:firstLine="600"/>
        <w:jc w:val="both"/>
      </w:pPr>
      <w:r>
        <w:rPr>
          <w:rFonts w:ascii="Times New Roman" w:hAnsi="Times New Roman"/>
          <w:b w:val="false"/>
          <w:i w:val="false"/>
          <w:color w:val="000000"/>
          <w:sz w:val="28"/>
        </w:rPr>
        <w:t>Подготовка к соревнованиям по комплексу ГТО. Развитие основных физических качеств средствами подвижных и спортивных игр.</w:t>
      </w:r>
    </w:p>
    <w:p>
      <w:pPr>
        <w:spacing w:before="0" w:after="0"/>
        <w:ind w:left="120"/>
        <w:jc w:val="left"/>
      </w:pPr>
      <w:bookmarkStart w:name="_Toc137548638" w:id="12"/>
      <w:bookmarkEnd w:id="12"/>
    </w:p>
    <w:p>
      <w:pPr>
        <w:spacing w:before="0" w:after="0" w:line="264"/>
        <w:ind w:left="120"/>
        <w:jc w:val="both"/>
      </w:pPr>
    </w:p>
    <w:p>
      <w:pPr>
        <w:spacing w:before="0" w:after="0" w:line="264"/>
        <w:ind w:left="120"/>
        <w:jc w:val="both"/>
      </w:pPr>
      <w:r>
        <w:rPr>
          <w:rFonts w:ascii="Times New Roman" w:hAnsi="Times New Roman"/>
          <w:b/>
          <w:i w:val="false"/>
          <w:color w:val="000000"/>
          <w:sz w:val="28"/>
        </w:rPr>
        <w:t>3 КЛАСС</w:t>
      </w:r>
    </w:p>
    <w:p>
      <w:pPr>
        <w:spacing w:before="0" w:after="0" w:line="264"/>
        <w:ind w:left="120"/>
        <w:jc w:val="both"/>
      </w:pPr>
    </w:p>
    <w:p>
      <w:pPr>
        <w:spacing w:before="0" w:after="0" w:line="264"/>
        <w:ind w:firstLine="600"/>
        <w:jc w:val="both"/>
      </w:pPr>
      <w:r>
        <w:rPr>
          <w:rFonts w:ascii="Times New Roman" w:hAnsi="Times New Roman"/>
          <w:b/>
          <w:i/>
          <w:color w:val="000000"/>
          <w:spacing w:val="-2"/>
          <w:sz w:val="28"/>
        </w:rPr>
        <w:t>Знания о физической культуре</w:t>
      </w:r>
    </w:p>
    <w:p>
      <w:pPr>
        <w:spacing w:before="0" w:after="0" w:line="264"/>
        <w:ind w:firstLine="600"/>
        <w:jc w:val="both"/>
      </w:pPr>
      <w:r>
        <w:rPr>
          <w:rFonts w:ascii="Times New Roman" w:hAnsi="Times New Roman"/>
          <w:b w:val="false"/>
          <w:i w:val="false"/>
          <w:color w:val="000000"/>
          <w:spacing w:val="-2"/>
          <w:sz w:val="28"/>
        </w:rPr>
        <w:t>Из истории развития физической культуры у древних народов, населявших территорию России. История появления современного спорта.</w:t>
      </w:r>
    </w:p>
    <w:p>
      <w:pPr>
        <w:spacing w:before="0" w:after="0" w:line="264"/>
        <w:ind w:firstLine="600"/>
        <w:jc w:val="both"/>
      </w:pPr>
      <w:r>
        <w:rPr>
          <w:rFonts w:ascii="Times New Roman" w:hAnsi="Times New Roman"/>
          <w:b/>
          <w:i/>
          <w:color w:val="000000"/>
          <w:spacing w:val="-2"/>
          <w:sz w:val="28"/>
        </w:rPr>
        <w:t xml:space="preserve">Способы самостоятельной деятельности </w:t>
      </w:r>
    </w:p>
    <w:p>
      <w:pPr>
        <w:spacing w:before="0" w:after="0" w:line="264"/>
        <w:ind w:firstLine="600"/>
        <w:jc w:val="both"/>
      </w:pPr>
      <w:r>
        <w:rPr>
          <w:rFonts w:ascii="Times New Roman" w:hAnsi="Times New Roman"/>
          <w:b w:val="false"/>
          <w:i w:val="false"/>
          <w:color w:val="000000"/>
          <w:spacing w:val="-2"/>
          <w:sz w:val="28"/>
        </w:rPr>
        <w:t>Виды физических упражнений, используемых на уроках физической культуры: общеразвивающие, подготовительные, соревновательные, их отличительные признаки и предназначение. Способы измерения пульса на занятиях физической культурой (наложение руки под грудь). Дозировка нагрузки при развитии физических качеств на уроках физической культуры. Дозирование физических упражнений для комплексов физкультминутки и утренней зарядки. Составление графика занятий по развитию физических качеств на учебный год.</w:t>
      </w:r>
    </w:p>
    <w:p>
      <w:pPr>
        <w:spacing w:before="0" w:after="0" w:line="264"/>
        <w:ind w:firstLine="600"/>
        <w:jc w:val="both"/>
      </w:pPr>
      <w:r>
        <w:rPr>
          <w:rFonts w:ascii="Times New Roman" w:hAnsi="Times New Roman"/>
          <w:b/>
          <w:i/>
          <w:color w:val="000000"/>
          <w:spacing w:val="-2"/>
          <w:sz w:val="28"/>
        </w:rPr>
        <w:t xml:space="preserve">Физическое совершенствование </w:t>
      </w:r>
    </w:p>
    <w:p>
      <w:pPr>
        <w:spacing w:before="0" w:after="0" w:line="264"/>
        <w:ind w:firstLine="600"/>
        <w:jc w:val="both"/>
      </w:pPr>
      <w:r>
        <w:rPr>
          <w:rFonts w:ascii="Times New Roman" w:hAnsi="Times New Roman"/>
          <w:b w:val="false"/>
          <w:i/>
          <w:color w:val="000000"/>
          <w:spacing w:val="-2"/>
          <w:sz w:val="28"/>
        </w:rPr>
        <w:t xml:space="preserve">Оздоровительная физическая культура </w:t>
      </w:r>
    </w:p>
    <w:p>
      <w:pPr>
        <w:spacing w:before="0" w:after="0" w:line="264"/>
        <w:ind w:firstLine="600"/>
        <w:jc w:val="both"/>
      </w:pPr>
      <w:r>
        <w:rPr>
          <w:rFonts w:ascii="Times New Roman" w:hAnsi="Times New Roman"/>
          <w:b w:val="false"/>
          <w:i w:val="false"/>
          <w:color w:val="000000"/>
          <w:spacing w:val="-2"/>
          <w:sz w:val="28"/>
        </w:rPr>
        <w:t>Закаливание организма при помощи обливания под душем. Упражнения дыхательной и зрительной гимнастики, их влияние на восстановление организма после умственной и физической нагрузки.</w:t>
      </w:r>
    </w:p>
    <w:p>
      <w:pPr>
        <w:spacing w:before="0" w:after="0" w:line="264"/>
        <w:ind w:firstLine="600"/>
        <w:jc w:val="both"/>
      </w:pPr>
      <w:r>
        <w:rPr>
          <w:rFonts w:ascii="Times New Roman" w:hAnsi="Times New Roman"/>
          <w:b w:val="false"/>
          <w:i/>
          <w:color w:val="000000"/>
          <w:spacing w:val="-2"/>
          <w:sz w:val="28"/>
        </w:rPr>
        <w:t xml:space="preserve">Спортивно-оздоровительная физическая культура. </w:t>
      </w:r>
    </w:p>
    <w:p>
      <w:pPr>
        <w:spacing w:before="0" w:after="0" w:line="264"/>
        <w:ind w:firstLine="600"/>
        <w:jc w:val="both"/>
      </w:pPr>
      <w:r>
        <w:rPr>
          <w:rFonts w:ascii="Times New Roman" w:hAnsi="Times New Roman"/>
          <w:b w:val="false"/>
          <w:i w:val="false"/>
          <w:color w:val="000000"/>
          <w:spacing w:val="-2"/>
          <w:sz w:val="28"/>
        </w:rPr>
        <w:t xml:space="preserve">Гимнастика с основами акробатики </w:t>
      </w:r>
    </w:p>
    <w:p>
      <w:pPr>
        <w:spacing w:before="0" w:after="0" w:line="264"/>
        <w:ind w:firstLine="600"/>
        <w:jc w:val="both"/>
      </w:pPr>
      <w:r>
        <w:rPr>
          <w:rFonts w:ascii="Times New Roman" w:hAnsi="Times New Roman"/>
          <w:b w:val="false"/>
          <w:i w:val="false"/>
          <w:color w:val="000000"/>
          <w:spacing w:val="-2"/>
          <w:sz w:val="28"/>
        </w:rPr>
        <w:t xml:space="preserve">Строевые упражнения в движении противоходом, перестроении из колонны по одному в колонну по три, стоя на месте и в движении. Упражнения в лазании по канату в три приёма. Упражнения на гимнастической скамейке в передвижении стилизованными способами ходьбы: вперёд, назад, с высоким подниманием колен и изменением положения рук, приставным шагом правым и левым боком. Передвижения по наклонной гимнастической скамейке: равномерной ходьбой с поворотом в разные стороны и движением руками, приставным шагом правым и левым боком. </w:t>
      </w:r>
    </w:p>
    <w:p>
      <w:pPr>
        <w:spacing w:before="0" w:after="0" w:line="264"/>
        <w:ind w:firstLine="600"/>
        <w:jc w:val="both"/>
      </w:pPr>
      <w:r>
        <w:rPr>
          <w:rFonts w:ascii="Times New Roman" w:hAnsi="Times New Roman"/>
          <w:b w:val="false"/>
          <w:i w:val="false"/>
          <w:color w:val="000000"/>
          <w:spacing w:val="-2"/>
          <w:sz w:val="28"/>
        </w:rPr>
        <w:t xml:space="preserve">Упражнения в передвижении по гимнастической стенке: ходьба приставным шагом правым и левым боком по нижней жерди, лазанье разноимённым способом. Прыжки через скакалку с изменяющейся скоростью вращения на двух ногах и поочерёдно на правой и левой ноге, прыжки через скакалку назад с равномерной скоростью. </w:t>
      </w:r>
    </w:p>
    <w:p>
      <w:pPr>
        <w:spacing w:before="0" w:after="0" w:line="264"/>
        <w:ind w:firstLine="600"/>
        <w:jc w:val="both"/>
      </w:pPr>
      <w:r>
        <w:rPr>
          <w:rFonts w:ascii="Times New Roman" w:hAnsi="Times New Roman"/>
          <w:b w:val="false"/>
          <w:i w:val="false"/>
          <w:color w:val="000000"/>
          <w:spacing w:val="-2"/>
          <w:sz w:val="28"/>
        </w:rPr>
        <w:t>Ритмическая гимнастика: стилизованные наклоны и повороты туловища с изменением положения рук, стилизованные шаги на месте в сочетании с движением рук, ног и туловища. Упражнения в танцах галоп и полька.</w:t>
      </w:r>
    </w:p>
    <w:p>
      <w:pPr>
        <w:spacing w:before="0" w:after="0" w:line="264"/>
        <w:ind w:firstLine="600"/>
        <w:jc w:val="both"/>
      </w:pPr>
      <w:r>
        <w:rPr>
          <w:rFonts w:ascii="Times New Roman" w:hAnsi="Times New Roman"/>
          <w:b w:val="false"/>
          <w:i w:val="false"/>
          <w:color w:val="000000"/>
          <w:spacing w:val="-2"/>
          <w:sz w:val="28"/>
        </w:rPr>
        <w:t xml:space="preserve">Лёгкая атлетика </w:t>
      </w:r>
    </w:p>
    <w:p>
      <w:pPr>
        <w:spacing w:before="0" w:after="0" w:line="264"/>
        <w:ind w:firstLine="600"/>
        <w:jc w:val="both"/>
      </w:pPr>
      <w:r>
        <w:rPr>
          <w:rFonts w:ascii="Times New Roman" w:hAnsi="Times New Roman"/>
          <w:b w:val="false"/>
          <w:i w:val="false"/>
          <w:color w:val="000000"/>
          <w:spacing w:val="-2"/>
          <w:sz w:val="28"/>
        </w:rPr>
        <w:t xml:space="preserve">Прыжок в длину с разбега, способом согнув ноги. Броски набивного мяча из-за головы в положении сидя и стоя на месте. 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 </w:t>
      </w:r>
    </w:p>
    <w:p>
      <w:pPr>
        <w:spacing w:before="0" w:after="0" w:line="264"/>
        <w:ind w:firstLine="600"/>
        <w:jc w:val="both"/>
      </w:pPr>
      <w:r>
        <w:rPr>
          <w:rFonts w:ascii="Times New Roman" w:hAnsi="Times New Roman"/>
          <w:b w:val="false"/>
          <w:i w:val="false"/>
          <w:color w:val="000000"/>
          <w:spacing w:val="-2"/>
          <w:sz w:val="28"/>
        </w:rPr>
        <w:t>Лыжная подготовка</w:t>
      </w:r>
    </w:p>
    <w:p>
      <w:pPr>
        <w:spacing w:before="0" w:after="0" w:line="264"/>
        <w:ind w:firstLine="600"/>
        <w:jc w:val="both"/>
      </w:pPr>
      <w:r>
        <w:rPr>
          <w:rFonts w:ascii="Times New Roman" w:hAnsi="Times New Roman"/>
          <w:b w:val="false"/>
          <w:i w:val="false"/>
          <w:color w:val="000000"/>
          <w:spacing w:val="-2"/>
          <w:sz w:val="28"/>
        </w:rPr>
        <w:t xml:space="preserve">Передвижение одновременным двухшажным ходом. Упражнения в поворотах на лыжах переступанием стоя на месте и в движении. Торможение плугом. </w:t>
      </w:r>
    </w:p>
    <w:p>
      <w:pPr>
        <w:spacing w:before="0" w:after="0" w:line="264"/>
        <w:ind w:firstLine="600"/>
        <w:jc w:val="both"/>
      </w:pPr>
      <w:r>
        <w:rPr>
          <w:rFonts w:ascii="Times New Roman" w:hAnsi="Times New Roman"/>
          <w:b w:val="false"/>
          <w:i w:val="false"/>
          <w:color w:val="000000"/>
          <w:spacing w:val="-2"/>
          <w:sz w:val="28"/>
        </w:rPr>
        <w:t xml:space="preserve">Плавательная подготовка. </w:t>
      </w:r>
    </w:p>
    <w:p>
      <w:pPr>
        <w:spacing w:before="0" w:after="0" w:line="264"/>
        <w:ind w:firstLine="600"/>
        <w:jc w:val="both"/>
      </w:pPr>
      <w:r>
        <w:rPr>
          <w:rFonts w:ascii="Times New Roman" w:hAnsi="Times New Roman"/>
          <w:b w:val="false"/>
          <w:i w:val="false"/>
          <w:color w:val="000000"/>
          <w:spacing w:val="-2"/>
          <w:sz w:val="28"/>
        </w:rPr>
        <w:t xml:space="preserve">Правила поведения в бассейне. Виды современного спортивного плавания: кроль на груди и спине, брас. Упражнения ознакомительного плавания: передвижение по дну ходьбой и прыжками, погружение в воду и всплывание, скольжение на воде. Упражнения в плавании кролем на груди. </w:t>
      </w:r>
    </w:p>
    <w:p>
      <w:pPr>
        <w:spacing w:before="0" w:after="0" w:line="264"/>
        <w:ind w:firstLine="600"/>
        <w:jc w:val="both"/>
      </w:pPr>
      <w:r>
        <w:rPr>
          <w:rFonts w:ascii="Times New Roman" w:hAnsi="Times New Roman"/>
          <w:b w:val="false"/>
          <w:i w:val="false"/>
          <w:color w:val="000000"/>
          <w:spacing w:val="-2"/>
          <w:sz w:val="28"/>
        </w:rPr>
        <w:t xml:space="preserve">Подвижные и спортивные игры </w:t>
      </w:r>
    </w:p>
    <w:p>
      <w:pPr>
        <w:spacing w:before="0" w:after="0" w:line="264"/>
        <w:ind w:firstLine="600"/>
        <w:jc w:val="both"/>
      </w:pPr>
      <w:r>
        <w:rPr>
          <w:rFonts w:ascii="Times New Roman" w:hAnsi="Times New Roman"/>
          <w:b w:val="false"/>
          <w:i w:val="false"/>
          <w:color w:val="000000"/>
          <w:spacing w:val="-2"/>
          <w:sz w:val="28"/>
        </w:rPr>
        <w:t xml:space="preserve">Подвижные игры на точность движений с приёмами спортивных игр и лыжной подготовки. Баскетбол: ведение баскетбольного мяча, ловля и передача баскетбольного мяча. Волейбол: прямая нижняя подача, приём и передача мяча снизу двумя руками на месте и в движении. Футбол: ведение футбольного мяча, удар по неподвижному футбольному мячу. </w:t>
      </w:r>
    </w:p>
    <w:p>
      <w:pPr>
        <w:spacing w:before="0" w:after="0" w:line="264"/>
        <w:ind w:firstLine="600"/>
        <w:jc w:val="both"/>
      </w:pPr>
      <w:r>
        <w:rPr>
          <w:rFonts w:ascii="Times New Roman" w:hAnsi="Times New Roman"/>
          <w:b w:val="false"/>
          <w:i/>
          <w:color w:val="000000"/>
          <w:spacing w:val="-2"/>
          <w:sz w:val="28"/>
        </w:rPr>
        <w:t xml:space="preserve">Прикладно-ориентированная физическая культура. </w:t>
      </w:r>
    </w:p>
    <w:p>
      <w:pPr>
        <w:spacing w:before="0" w:after="0" w:line="264"/>
        <w:ind w:firstLine="600"/>
        <w:jc w:val="both"/>
      </w:pPr>
      <w:r>
        <w:rPr>
          <w:rFonts w:ascii="Times New Roman" w:hAnsi="Times New Roman"/>
          <w:b w:val="false"/>
          <w:i w:val="false"/>
          <w:color w:val="000000"/>
          <w:spacing w:val="-2"/>
          <w:sz w:val="28"/>
        </w:rPr>
        <w:t xml:space="preserve">Развитие основных физических качеств средствами базовых видов спорта. Подготовка к выполнению нормативных требований комплекса ГТО. </w:t>
      </w:r>
    </w:p>
    <w:p>
      <w:pPr>
        <w:spacing w:before="0" w:after="0"/>
        <w:ind w:left="120"/>
        <w:jc w:val="left"/>
      </w:pPr>
      <w:bookmarkStart w:name="_Toc137548639" w:id="13"/>
      <w:bookmarkEnd w:id="13"/>
    </w:p>
    <w:p>
      <w:pPr>
        <w:spacing w:before="0" w:after="0" w:line="264"/>
        <w:ind w:left="120"/>
        <w:jc w:val="both"/>
      </w:pPr>
    </w:p>
    <w:p>
      <w:pPr>
        <w:spacing w:before="0" w:after="0" w:line="264"/>
        <w:ind w:left="120"/>
        <w:jc w:val="both"/>
      </w:pPr>
      <w:r>
        <w:rPr>
          <w:rFonts w:ascii="Times New Roman" w:hAnsi="Times New Roman"/>
          <w:b/>
          <w:i w:val="false"/>
          <w:color w:val="000000"/>
          <w:sz w:val="28"/>
        </w:rPr>
        <w:t>4 КЛАСС</w:t>
      </w:r>
    </w:p>
    <w:p>
      <w:pPr>
        <w:spacing w:before="0" w:after="0" w:line="264"/>
        <w:ind w:left="120"/>
        <w:jc w:val="both"/>
      </w:pPr>
    </w:p>
    <w:p>
      <w:pPr>
        <w:spacing w:before="0" w:after="0" w:line="264"/>
        <w:ind w:firstLine="600"/>
        <w:jc w:val="both"/>
      </w:pPr>
      <w:r>
        <w:rPr>
          <w:rFonts w:ascii="Times New Roman" w:hAnsi="Times New Roman"/>
          <w:b/>
          <w:i/>
          <w:color w:val="000000"/>
          <w:sz w:val="28"/>
        </w:rPr>
        <w:t xml:space="preserve">Знания о физической культуре </w:t>
      </w:r>
    </w:p>
    <w:p>
      <w:pPr>
        <w:spacing w:before="0" w:after="0" w:line="264"/>
        <w:ind w:firstLine="600"/>
        <w:jc w:val="both"/>
      </w:pPr>
      <w:r>
        <w:rPr>
          <w:rFonts w:ascii="Times New Roman" w:hAnsi="Times New Roman"/>
          <w:b w:val="false"/>
          <w:i w:val="false"/>
          <w:color w:val="000000"/>
          <w:sz w:val="28"/>
        </w:rPr>
        <w:t xml:space="preserve">Из истории развития физической культуры в России. Развитие национальных видов спорта в России. </w:t>
      </w:r>
    </w:p>
    <w:p>
      <w:pPr>
        <w:spacing w:before="0" w:after="0" w:line="264"/>
        <w:ind w:firstLine="600"/>
        <w:jc w:val="both"/>
      </w:pPr>
      <w:r>
        <w:rPr>
          <w:rFonts w:ascii="Times New Roman" w:hAnsi="Times New Roman"/>
          <w:b/>
          <w:i/>
          <w:color w:val="000000"/>
          <w:sz w:val="28"/>
        </w:rPr>
        <w:t xml:space="preserve">Способы самостоятельной деятельности </w:t>
      </w:r>
    </w:p>
    <w:p>
      <w:pPr>
        <w:spacing w:before="0" w:after="0" w:line="264"/>
        <w:ind w:firstLine="600"/>
        <w:jc w:val="both"/>
      </w:pPr>
      <w:r>
        <w:rPr>
          <w:rFonts w:ascii="Times New Roman" w:hAnsi="Times New Roman"/>
          <w:b w:val="false"/>
          <w:i w:val="false"/>
          <w:color w:val="000000"/>
          <w:sz w:val="28"/>
        </w:rPr>
        <w:t>Физическая подготовка. Влияние занятий физической подготовкой на работу организма. Регулирование физической нагрузки по пульсу на самостоятельных занятиях физической подготовкой. Определение тяжести нагрузки на самостоятельных занятиях физической подготовкой по внешним признакам и самочувствию. Определение возрастных особенностей физического развития и физической подготовленности посредством регулярного наблюдения. Оказание первой помощи при травмах во время самостоятельных занятий физической культурой.</w:t>
      </w:r>
    </w:p>
    <w:p>
      <w:pPr>
        <w:spacing w:before="0" w:after="0" w:line="264"/>
        <w:ind w:firstLine="600"/>
        <w:jc w:val="both"/>
      </w:pPr>
      <w:r>
        <w:rPr>
          <w:rFonts w:ascii="Times New Roman" w:hAnsi="Times New Roman"/>
          <w:b/>
          <w:i/>
          <w:color w:val="000000"/>
          <w:sz w:val="28"/>
        </w:rPr>
        <w:t xml:space="preserve">Физическое совершенствование </w:t>
      </w:r>
    </w:p>
    <w:p>
      <w:pPr>
        <w:spacing w:before="0" w:after="0" w:line="264"/>
        <w:ind w:firstLine="600"/>
        <w:jc w:val="both"/>
      </w:pPr>
      <w:r>
        <w:rPr>
          <w:rFonts w:ascii="Times New Roman" w:hAnsi="Times New Roman"/>
          <w:b w:val="false"/>
          <w:i/>
          <w:color w:val="000000"/>
          <w:sz w:val="28"/>
        </w:rPr>
        <w:t xml:space="preserve">Оздоровительная физическая культура </w:t>
      </w:r>
    </w:p>
    <w:p>
      <w:pPr>
        <w:spacing w:before="0" w:after="0" w:line="264"/>
        <w:ind w:firstLine="600"/>
        <w:jc w:val="both"/>
      </w:pPr>
      <w:r>
        <w:rPr>
          <w:rFonts w:ascii="Times New Roman" w:hAnsi="Times New Roman"/>
          <w:b w:val="false"/>
          <w:i w:val="false"/>
          <w:color w:val="000000"/>
          <w:sz w:val="28"/>
        </w:rPr>
        <w:t xml:space="preserve">Оценка состояния осанки, упражнения для профилактики её нарушения (на расслабление мышц спины и профилактику сутулости). Упражнения для снижения массы тела за счёт упражнений с высокой активностью работы больших мышечных групп. Закаливающие процедуры: купание в естественных водоёмах, солнечные и воздушные процедуры. </w:t>
      </w:r>
    </w:p>
    <w:p>
      <w:pPr>
        <w:spacing w:before="0" w:after="0" w:line="264"/>
        <w:ind w:firstLine="600"/>
        <w:jc w:val="both"/>
      </w:pPr>
      <w:r>
        <w:rPr>
          <w:rFonts w:ascii="Times New Roman" w:hAnsi="Times New Roman"/>
          <w:b w:val="false"/>
          <w:i/>
          <w:color w:val="000000"/>
          <w:sz w:val="28"/>
        </w:rPr>
        <w:t xml:space="preserve">Спортивно-оздоровительная физическая культура </w:t>
      </w:r>
    </w:p>
    <w:p>
      <w:pPr>
        <w:spacing w:before="0" w:after="0" w:line="264"/>
        <w:ind w:firstLine="600"/>
        <w:jc w:val="both"/>
      </w:pPr>
      <w:r>
        <w:rPr>
          <w:rFonts w:ascii="Times New Roman" w:hAnsi="Times New Roman"/>
          <w:b w:val="false"/>
          <w:i w:val="false"/>
          <w:color w:val="000000"/>
          <w:sz w:val="28"/>
        </w:rPr>
        <w:t>Гимнастика с основами акробатики</w:t>
      </w:r>
    </w:p>
    <w:p>
      <w:pPr>
        <w:spacing w:before="0" w:after="0" w:line="264"/>
        <w:ind w:firstLine="600"/>
        <w:jc w:val="both"/>
      </w:pPr>
      <w:r>
        <w:rPr>
          <w:rFonts w:ascii="Times New Roman" w:hAnsi="Times New Roman"/>
          <w:b w:val="false"/>
          <w:i w:val="false"/>
          <w:color w:val="000000"/>
          <w:sz w:val="28"/>
        </w:rPr>
        <w:t>Предупреждение травматизма при выполнении гимнастических и акробатических упражнений. Акробатические комбинации из хорошо освоенных упражнений. Опорный прыжок через гимнастического козла с разбега способом напрыгивания. Упражнения на низкой гимнастической перекладине: висы и упоры, подъём переворотом. Упражнения в танце «Летка-енка».</w:t>
      </w:r>
    </w:p>
    <w:p>
      <w:pPr>
        <w:spacing w:before="0" w:after="0" w:line="264"/>
        <w:ind w:firstLine="600"/>
        <w:jc w:val="both"/>
      </w:pPr>
      <w:r>
        <w:rPr>
          <w:rFonts w:ascii="Times New Roman" w:hAnsi="Times New Roman"/>
          <w:b w:val="false"/>
          <w:i w:val="false"/>
          <w:color w:val="000000"/>
          <w:sz w:val="28"/>
        </w:rPr>
        <w:t xml:space="preserve">Лёгкая атлетика </w:t>
      </w:r>
    </w:p>
    <w:p>
      <w:pPr>
        <w:spacing w:before="0" w:after="0" w:line="264"/>
        <w:ind w:firstLine="600"/>
        <w:jc w:val="both"/>
      </w:pPr>
      <w:r>
        <w:rPr>
          <w:rFonts w:ascii="Times New Roman" w:hAnsi="Times New Roman"/>
          <w:b w:val="false"/>
          <w:i w:val="false"/>
          <w:color w:val="000000"/>
          <w:sz w:val="28"/>
        </w:rPr>
        <w:t>Предупреждение травматизма во время выполнения легкоатлетических упражнений. Прыжок в высоту с разбега перешагиванием. Технические действия при беге по легкоатлетической дистанции: низкий старт, стартовое ускорение, финиширование. Метание малого мяча на дальность стоя на месте.</w:t>
      </w:r>
    </w:p>
    <w:p>
      <w:pPr>
        <w:spacing w:before="0" w:after="0" w:line="264"/>
        <w:ind w:firstLine="600"/>
        <w:jc w:val="both"/>
      </w:pPr>
      <w:r>
        <w:rPr>
          <w:rFonts w:ascii="Times New Roman" w:hAnsi="Times New Roman"/>
          <w:b w:val="false"/>
          <w:i w:val="false"/>
          <w:color w:val="000000"/>
          <w:sz w:val="28"/>
        </w:rPr>
        <w:t>Лыжная подготовка</w:t>
      </w:r>
    </w:p>
    <w:p>
      <w:pPr>
        <w:spacing w:before="0" w:after="0" w:line="264"/>
        <w:ind w:firstLine="600"/>
        <w:jc w:val="both"/>
      </w:pPr>
      <w:r>
        <w:rPr>
          <w:rFonts w:ascii="Times New Roman" w:hAnsi="Times New Roman"/>
          <w:b w:val="false"/>
          <w:i w:val="false"/>
          <w:color w:val="000000"/>
          <w:sz w:val="28"/>
        </w:rPr>
        <w:t xml:space="preserve">Предупреждение травматизма во время занятий лыжной подготовкой. Упражнения в передвижении на лыжах одновременным одношажным ходом. </w:t>
      </w:r>
    </w:p>
    <w:p>
      <w:pPr>
        <w:spacing w:before="0" w:after="0" w:line="264"/>
        <w:ind w:firstLine="600"/>
        <w:jc w:val="both"/>
      </w:pPr>
      <w:r>
        <w:rPr>
          <w:rFonts w:ascii="Times New Roman" w:hAnsi="Times New Roman"/>
          <w:b w:val="false"/>
          <w:i w:val="false"/>
          <w:color w:val="000000"/>
          <w:sz w:val="28"/>
        </w:rPr>
        <w:t xml:space="preserve">Плавательная подготовка </w:t>
      </w:r>
    </w:p>
    <w:p>
      <w:pPr>
        <w:spacing w:before="0" w:after="0" w:line="264"/>
        <w:ind w:firstLine="600"/>
        <w:jc w:val="both"/>
      </w:pPr>
      <w:r>
        <w:rPr>
          <w:rFonts w:ascii="Times New Roman" w:hAnsi="Times New Roman"/>
          <w:b w:val="false"/>
          <w:i w:val="false"/>
          <w:color w:val="000000"/>
          <w:sz w:val="28"/>
        </w:rPr>
        <w:t xml:space="preserve">Предупреждение травматизма во время занятий плавательной подготовкой. Упражнения в плавании кролем на груди, ознакомительные упражнения в плавании кролем на спине. </w:t>
      </w:r>
    </w:p>
    <w:p>
      <w:pPr>
        <w:spacing w:before="0" w:after="0" w:line="264"/>
        <w:ind w:firstLine="600"/>
        <w:jc w:val="both"/>
      </w:pPr>
      <w:r>
        <w:rPr>
          <w:rFonts w:ascii="Times New Roman" w:hAnsi="Times New Roman"/>
          <w:b w:val="false"/>
          <w:i w:val="false"/>
          <w:color w:val="000000"/>
          <w:sz w:val="28"/>
        </w:rPr>
        <w:t>Подвижные и спортивные игры</w:t>
      </w:r>
    </w:p>
    <w:p>
      <w:pPr>
        <w:spacing w:before="0" w:after="0" w:line="264"/>
        <w:ind w:firstLine="600"/>
        <w:jc w:val="both"/>
      </w:pPr>
      <w:r>
        <w:rPr>
          <w:rFonts w:ascii="Times New Roman" w:hAnsi="Times New Roman"/>
          <w:b w:val="false"/>
          <w:i w:val="false"/>
          <w:color w:val="000000"/>
          <w:sz w:val="28"/>
        </w:rPr>
        <w:t>Предупреждение травматизма на занятиях подвижными играми. Подвижные игры общефизической подготовки. Волейбол: нижняя боковая подача, приём и передача мяча сверху, выполнение освоенных технических действий в условиях игровой деятельности. Баскетбол: бросок мяча двумя руками от груди с места, выполнение освоенных технических действий в условиях игровой деятельности. Футбол: остановки катящегося мяча внутренней стороной стопы, выполнение освоенных технических действий в условиях игровой деятельности.</w:t>
      </w:r>
    </w:p>
    <w:p>
      <w:pPr>
        <w:spacing w:before="0" w:after="0" w:line="264"/>
        <w:ind w:firstLine="600"/>
        <w:jc w:val="both"/>
      </w:pPr>
      <w:r>
        <w:rPr>
          <w:rFonts w:ascii="Times New Roman" w:hAnsi="Times New Roman"/>
          <w:b w:val="false"/>
          <w:i w:val="false"/>
          <w:color w:val="000000"/>
          <w:sz w:val="28"/>
        </w:rPr>
        <w:t>Прикладно-ориентированная физическая культура</w:t>
      </w:r>
    </w:p>
    <w:p>
      <w:pPr>
        <w:spacing w:before="0" w:after="0" w:line="264"/>
        <w:ind w:firstLine="600"/>
        <w:jc w:val="both"/>
      </w:pPr>
      <w:r>
        <w:rPr>
          <w:rFonts w:ascii="Times New Roman" w:hAnsi="Times New Roman"/>
          <w:b w:val="false"/>
          <w:i w:val="false"/>
          <w:color w:val="000000"/>
          <w:sz w:val="28"/>
        </w:rPr>
        <w:t>Упражнения физической подготовки на развитие основных физических качеств. Подготовка к выполнению нормативных требований комплекса ГТО.</w:t>
      </w:r>
    </w:p>
    <w:bookmarkStart w:name="block-8669383" w:id="14"/>
    <w:p>
      <w:pPr>
        <w:sectPr>
          <w:pgSz w:w="11906" w:h="16383" w:orient="portrait"/>
        </w:sectPr>
      </w:pPr>
    </w:p>
    <w:bookmarkEnd w:id="14"/>
    <w:bookmarkEnd w:id="9"/>
    <w:bookmarkStart w:name="block-8669385" w:id="15"/>
    <w:p>
      <w:pPr>
        <w:spacing w:before="0" w:after="0" w:line="264"/>
        <w:ind w:left="120"/>
        <w:jc w:val="both"/>
      </w:pPr>
      <w:bookmarkStart w:name="_Toc137548640" w:id="16"/>
      <w:bookmarkEnd w:id="16"/>
      <w:r>
        <w:rPr>
          <w:rFonts w:ascii="Times New Roman" w:hAnsi="Times New Roman"/>
          <w:b/>
          <w:i w:val="false"/>
          <w:color w:val="000000"/>
          <w:sz w:val="28"/>
        </w:rPr>
        <w:t>ПЛАНИРУЕМЫЕ РЕЗУЛЬТАТЫ ОСВОЕНИЯ ПРОГРАММЫ ПО ФИЗИЧЕСКОЙ КУЛЬТУРЕ НА УРОВНЕ НАЧАЛЬНОГО ОБЩЕГО ОБРАЗОВАНИЯ</w:t>
      </w:r>
    </w:p>
    <w:p>
      <w:pPr>
        <w:spacing w:before="0" w:after="0" w:line="264"/>
        <w:ind w:firstLine="600"/>
        <w:jc w:val="both"/>
      </w:pPr>
      <w:r>
        <w:rPr>
          <w:rFonts w:ascii="Times New Roman" w:hAnsi="Times New Roman"/>
          <w:b/>
          <w:i w:val="false"/>
          <w:color w:val="000000"/>
          <w:sz w:val="28"/>
        </w:rPr>
        <w:t xml:space="preserve"> </w:t>
      </w:r>
    </w:p>
    <w:p>
      <w:pPr>
        <w:spacing w:before="0" w:after="0"/>
        <w:ind w:left="120"/>
        <w:jc w:val="left"/>
      </w:pPr>
      <w:bookmarkStart w:name="_Toc137548641" w:id="17"/>
      <w:bookmarkEnd w:id="17"/>
    </w:p>
    <w:p>
      <w:pPr>
        <w:spacing w:before="0" w:after="0" w:line="264"/>
        <w:ind w:left="120"/>
        <w:jc w:val="both"/>
      </w:pPr>
      <w:r>
        <w:rPr>
          <w:rFonts w:ascii="Times New Roman" w:hAnsi="Times New Roman"/>
          <w:b/>
          <w:i w:val="false"/>
          <w:color w:val="000000"/>
          <w:sz w:val="28"/>
        </w:rPr>
        <w:t>ЛИЧНОСТНЫЕ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pPr>
        <w:spacing w:before="0" w:after="0" w:line="264"/>
        <w:ind w:firstLine="600"/>
        <w:jc w:val="both"/>
      </w:pPr>
      <w:r>
        <w:rPr>
          <w:rFonts w:ascii="Times New Roman" w:hAnsi="Times New Roman"/>
          <w:b w:val="false"/>
          <w:i w:val="false"/>
          <w:color w:val="000000"/>
          <w:sz w:val="28"/>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pPr>
        <w:numPr>
          <w:ilvl w:val="0"/>
          <w:numId w:val="1"/>
        </w:numPr>
        <w:spacing w:before="0" w:after="0" w:line="264"/>
        <w:jc w:val="both"/>
      </w:pPr>
      <w:r>
        <w:rPr>
          <w:rFonts w:ascii="Times New Roman" w:hAnsi="Times New Roman"/>
          <w:b w:val="false"/>
          <w:i w:val="false"/>
          <w:color w:val="000000"/>
          <w:sz w:val="28"/>
        </w:rPr>
        <w:t xml:space="preserve">становление ценностного отношения к истории и развитию физической культуры народов России, осознание её связи с трудовой деятельностью и укреплением здоровья человека; </w:t>
      </w:r>
    </w:p>
    <w:p>
      <w:pPr>
        <w:numPr>
          <w:ilvl w:val="0"/>
          <w:numId w:val="1"/>
        </w:numPr>
        <w:spacing w:before="0" w:after="0" w:line="264"/>
        <w:jc w:val="both"/>
      </w:pPr>
      <w:r>
        <w:rPr>
          <w:rFonts w:ascii="Times New Roman" w:hAnsi="Times New Roman"/>
          <w:b w:val="false"/>
          <w:i w:val="false"/>
          <w:color w:val="000000"/>
          <w:sz w:val="28"/>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pPr>
        <w:numPr>
          <w:ilvl w:val="0"/>
          <w:numId w:val="1"/>
        </w:numPr>
        <w:spacing w:before="0" w:after="0" w:line="264"/>
        <w:jc w:val="both"/>
      </w:pPr>
      <w:r>
        <w:rPr>
          <w:rFonts w:ascii="Times New Roman" w:hAnsi="Times New Roman"/>
          <w:b w:val="false"/>
          <w:i w:val="false"/>
          <w:color w:val="000000"/>
          <w:sz w:val="28"/>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pPr>
        <w:numPr>
          <w:ilvl w:val="0"/>
          <w:numId w:val="1"/>
        </w:numPr>
        <w:spacing w:before="0" w:after="0" w:line="264"/>
        <w:jc w:val="both"/>
      </w:pPr>
      <w:r>
        <w:rPr>
          <w:rFonts w:ascii="Times New Roman" w:hAnsi="Times New Roman"/>
          <w:b w:val="false"/>
          <w:i w:val="false"/>
          <w:color w:val="000000"/>
          <w:sz w:val="28"/>
        </w:rPr>
        <w:t xml:space="preserve">уважительное отношение к содержанию национальных подвижных игр, этнокультурным формам и видам соревновательной деятельности; </w:t>
      </w:r>
    </w:p>
    <w:p>
      <w:pPr>
        <w:numPr>
          <w:ilvl w:val="0"/>
          <w:numId w:val="1"/>
        </w:numPr>
        <w:spacing w:before="0" w:after="0" w:line="264"/>
        <w:jc w:val="both"/>
      </w:pPr>
      <w:r>
        <w:rPr>
          <w:rFonts w:ascii="Times New Roman" w:hAnsi="Times New Roman"/>
          <w:b w:val="false"/>
          <w:i w:val="false"/>
          <w:color w:val="000000"/>
          <w:sz w:val="28"/>
        </w:rPr>
        <w:t xml:space="preserve">стремление к формированию культуры здоровья, соблюдению правил здорового образа жизни; </w:t>
      </w:r>
    </w:p>
    <w:p>
      <w:pPr>
        <w:numPr>
          <w:ilvl w:val="0"/>
          <w:numId w:val="1"/>
        </w:numPr>
        <w:spacing w:before="0" w:after="0" w:line="264"/>
        <w:jc w:val="both"/>
      </w:pPr>
      <w:r>
        <w:rPr>
          <w:rFonts w:ascii="Times New Roman" w:hAnsi="Times New Roman"/>
          <w:b w:val="false"/>
          <w:i w:val="false"/>
          <w:color w:val="000000"/>
          <w:sz w:val="28"/>
        </w:rPr>
        <w:t>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w:t>
      </w:r>
    </w:p>
    <w:p>
      <w:pPr>
        <w:spacing w:before="0" w:after="0"/>
        <w:ind w:left="120"/>
        <w:jc w:val="left"/>
      </w:pPr>
      <w:bookmarkStart w:name="_Toc137548642" w:id="18"/>
      <w:bookmarkEnd w:id="18"/>
    </w:p>
    <w:p>
      <w:pPr>
        <w:spacing w:before="0" w:after="0" w:line="264"/>
        <w:ind w:left="120"/>
        <w:jc w:val="both"/>
      </w:pPr>
    </w:p>
    <w:p>
      <w:pPr>
        <w:spacing w:before="0" w:after="0" w:line="264"/>
        <w:ind w:left="120"/>
        <w:jc w:val="both"/>
      </w:pPr>
      <w:r>
        <w:rPr>
          <w:rFonts w:ascii="Times New Roman" w:hAnsi="Times New Roman"/>
          <w:b/>
          <w:i w:val="false"/>
          <w:color w:val="000000"/>
          <w:sz w:val="28"/>
        </w:rPr>
        <w:t>МЕТАПРЕДМЕТНЫЕ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bookmarkStart w:name="_Toc134720971" w:id="19"/>
      <w:bookmarkEnd w:id="19"/>
    </w:p>
    <w:p>
      <w:pPr>
        <w:spacing w:before="0" w:after="0" w:line="264"/>
        <w:ind w:firstLine="600"/>
        <w:jc w:val="both"/>
      </w:pPr>
      <w:r>
        <w:rPr>
          <w:rFonts w:ascii="Times New Roman" w:hAnsi="Times New Roman"/>
          <w:b w:val="false"/>
          <w:i w:val="false"/>
          <w:color w:val="000000"/>
          <w:sz w:val="28"/>
        </w:rPr>
        <w:t>К концу обучения в</w:t>
      </w:r>
      <w:r>
        <w:rPr>
          <w:rFonts w:ascii="Times New Roman" w:hAnsi="Times New Roman"/>
          <w:b/>
          <w:i w:val="false"/>
          <w:color w:val="000000"/>
          <w:sz w:val="28"/>
        </w:rPr>
        <w:t xml:space="preserve"> </w:t>
      </w:r>
      <w:r>
        <w:rPr>
          <w:rFonts w:ascii="Times New Roman" w:hAnsi="Times New Roman"/>
          <w:b/>
          <w:i w:val="false"/>
          <w:color w:val="000000"/>
          <w:sz w:val="28"/>
        </w:rPr>
        <w:t>1 классе</w:t>
      </w:r>
      <w:r>
        <w:rPr>
          <w:rFonts w:ascii="Times New Roman" w:hAnsi="Times New Roman"/>
          <w:b w:val="false"/>
          <w:i w:val="false"/>
          <w:color w:val="000000"/>
          <w:sz w:val="28"/>
        </w:rPr>
        <w:t xml:space="preserve"> у обучающегося будут сформированы следующие универсальные учебные действия.</w:t>
      </w:r>
    </w:p>
    <w:p>
      <w:pPr>
        <w:spacing w:before="0" w:after="0" w:line="264"/>
        <w:ind w:firstLine="600"/>
        <w:jc w:val="both"/>
      </w:pPr>
      <w:r>
        <w:rPr>
          <w:rFonts w:ascii="Times New Roman" w:hAnsi="Times New Roman"/>
          <w:b/>
          <w:i w:val="false"/>
          <w:color w:val="000000"/>
          <w:sz w:val="28"/>
        </w:rPr>
        <w:t>Познавательные универсальные учебные действия</w:t>
      </w:r>
      <w:r>
        <w:rPr>
          <w:rFonts w:ascii="Times New Roman" w:hAnsi="Times New Roman"/>
          <w:b w:val="false"/>
          <w:i w:val="false"/>
          <w:color w:val="000000"/>
          <w:sz w:val="28"/>
        </w:rPr>
        <w:t>:</w:t>
      </w:r>
    </w:p>
    <w:p>
      <w:pPr>
        <w:numPr>
          <w:ilvl w:val="0"/>
          <w:numId w:val="2"/>
        </w:numPr>
        <w:spacing w:before="0" w:after="0" w:line="264"/>
        <w:jc w:val="both"/>
      </w:pPr>
      <w:r>
        <w:rPr>
          <w:rFonts w:ascii="Times New Roman" w:hAnsi="Times New Roman"/>
          <w:b w:val="false"/>
          <w:i w:val="false"/>
          <w:color w:val="000000"/>
          <w:sz w:val="28"/>
        </w:rPr>
        <w:t>находить общие и отличительные признаки в передвижениях человека и животных;</w:t>
      </w:r>
    </w:p>
    <w:p>
      <w:pPr>
        <w:numPr>
          <w:ilvl w:val="0"/>
          <w:numId w:val="2"/>
        </w:numPr>
        <w:spacing w:before="0" w:after="0" w:line="264"/>
        <w:jc w:val="both"/>
      </w:pPr>
      <w:r>
        <w:rPr>
          <w:rFonts w:ascii="Times New Roman" w:hAnsi="Times New Roman"/>
          <w:b w:val="false"/>
          <w:i w:val="false"/>
          <w:color w:val="000000"/>
          <w:sz w:val="28"/>
        </w:rPr>
        <w:t xml:space="preserve">устанавливать связь между бытовыми движениями древних людей и физическими упражнениями из современных видов спорта; </w:t>
      </w:r>
    </w:p>
    <w:p>
      <w:pPr>
        <w:numPr>
          <w:ilvl w:val="0"/>
          <w:numId w:val="2"/>
        </w:numPr>
        <w:spacing w:before="0" w:after="0" w:line="264"/>
        <w:jc w:val="both"/>
      </w:pPr>
      <w:r>
        <w:rPr>
          <w:rFonts w:ascii="Times New Roman" w:hAnsi="Times New Roman"/>
          <w:b w:val="false"/>
          <w:i w:val="false"/>
          <w:color w:val="000000"/>
          <w:sz w:val="28"/>
        </w:rPr>
        <w:t xml:space="preserve">сравнивать способы передвижения ходьбой и бегом, находить между ними общие и отличительные признаки; </w:t>
      </w:r>
    </w:p>
    <w:p>
      <w:pPr>
        <w:numPr>
          <w:ilvl w:val="0"/>
          <w:numId w:val="2"/>
        </w:numPr>
        <w:spacing w:before="0" w:after="0" w:line="264"/>
        <w:jc w:val="both"/>
      </w:pPr>
      <w:r>
        <w:rPr>
          <w:rFonts w:ascii="Times New Roman" w:hAnsi="Times New Roman"/>
          <w:b w:val="false"/>
          <w:i w:val="false"/>
          <w:color w:val="000000"/>
          <w:sz w:val="28"/>
        </w:rPr>
        <w:t>выявлять признаки правильной и неправильной осанки, приводить возможные причины её нарушений.</w:t>
      </w:r>
    </w:p>
    <w:p>
      <w:pPr>
        <w:spacing w:before="0" w:after="0" w:line="264"/>
        <w:ind w:firstLine="600"/>
        <w:jc w:val="both"/>
      </w:pPr>
      <w:r>
        <w:rPr>
          <w:rFonts w:ascii="Times New Roman" w:hAnsi="Times New Roman"/>
          <w:b/>
          <w:i w:val="false"/>
          <w:color w:val="000000"/>
          <w:sz w:val="28"/>
        </w:rPr>
        <w:t>Коммуникативные универсальные учебные действия</w:t>
      </w:r>
      <w:r>
        <w:rPr>
          <w:rFonts w:ascii="Times New Roman" w:hAnsi="Times New Roman"/>
          <w:b w:val="false"/>
          <w:i w:val="false"/>
          <w:color w:val="000000"/>
          <w:sz w:val="28"/>
        </w:rPr>
        <w:t xml:space="preserve">: </w:t>
      </w:r>
    </w:p>
    <w:p>
      <w:pPr>
        <w:numPr>
          <w:ilvl w:val="0"/>
          <w:numId w:val="3"/>
        </w:numPr>
        <w:spacing w:before="0" w:after="0" w:line="264"/>
        <w:jc w:val="both"/>
      </w:pPr>
      <w:r>
        <w:rPr>
          <w:rFonts w:ascii="Times New Roman" w:hAnsi="Times New Roman"/>
          <w:b w:val="false"/>
          <w:i w:val="false"/>
          <w:color w:val="000000"/>
          <w:sz w:val="28"/>
        </w:rPr>
        <w:t xml:space="preserve">воспроизводить названия разучиваемых физических упражнений и их исходные положения; </w:t>
      </w:r>
    </w:p>
    <w:p>
      <w:pPr>
        <w:numPr>
          <w:ilvl w:val="0"/>
          <w:numId w:val="3"/>
        </w:numPr>
        <w:spacing w:before="0" w:after="0" w:line="264"/>
        <w:jc w:val="both"/>
      </w:pPr>
      <w:r>
        <w:rPr>
          <w:rFonts w:ascii="Times New Roman" w:hAnsi="Times New Roman"/>
          <w:b w:val="false"/>
          <w:i w:val="false"/>
          <w:color w:val="000000"/>
          <w:sz w:val="28"/>
        </w:rPr>
        <w:t xml:space="preserve">высказывать мнение о положительном влиянии занятий физической культурой, оценивать влияние гигиенических процедур на укрепление здоровья; </w:t>
      </w:r>
    </w:p>
    <w:p>
      <w:pPr>
        <w:numPr>
          <w:ilvl w:val="0"/>
          <w:numId w:val="3"/>
        </w:numPr>
        <w:spacing w:before="0" w:after="0" w:line="264"/>
        <w:jc w:val="both"/>
      </w:pPr>
      <w:r>
        <w:rPr>
          <w:rFonts w:ascii="Times New Roman" w:hAnsi="Times New Roman"/>
          <w:b w:val="false"/>
          <w:i w:val="false"/>
          <w:color w:val="000000"/>
          <w:sz w:val="28"/>
        </w:rPr>
        <w:t xml:space="preserve">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обучающихся и учителя; </w:t>
      </w:r>
    </w:p>
    <w:p>
      <w:pPr>
        <w:numPr>
          <w:ilvl w:val="0"/>
          <w:numId w:val="3"/>
        </w:numPr>
        <w:spacing w:before="0" w:after="0" w:line="264"/>
        <w:jc w:val="both"/>
      </w:pPr>
      <w:r>
        <w:rPr>
          <w:rFonts w:ascii="Times New Roman" w:hAnsi="Times New Roman"/>
          <w:b w:val="false"/>
          <w:i w:val="false"/>
          <w:color w:val="000000"/>
          <w:sz w:val="28"/>
        </w:rPr>
        <w:t>обсуждать правила проведения подвижных игр, обосновывать объективность определения победителей.</w:t>
      </w:r>
    </w:p>
    <w:p>
      <w:pPr>
        <w:spacing w:before="0" w:after="0" w:line="264"/>
        <w:ind w:firstLine="600"/>
        <w:jc w:val="both"/>
      </w:pPr>
      <w:r>
        <w:rPr>
          <w:rFonts w:ascii="Times New Roman" w:hAnsi="Times New Roman"/>
          <w:b/>
          <w:i w:val="false"/>
          <w:color w:val="000000"/>
          <w:sz w:val="28"/>
        </w:rPr>
        <w:t>Регулятивные универсальные учебные действия</w:t>
      </w:r>
      <w:r>
        <w:rPr>
          <w:rFonts w:ascii="Times New Roman" w:hAnsi="Times New Roman"/>
          <w:b w:val="false"/>
          <w:i w:val="false"/>
          <w:color w:val="000000"/>
          <w:sz w:val="28"/>
        </w:rPr>
        <w:t>:</w:t>
      </w:r>
    </w:p>
    <w:p>
      <w:pPr>
        <w:numPr>
          <w:ilvl w:val="0"/>
          <w:numId w:val="4"/>
        </w:numPr>
        <w:spacing w:before="0" w:after="0" w:line="264"/>
        <w:jc w:val="both"/>
      </w:pPr>
      <w:r>
        <w:rPr>
          <w:rFonts w:ascii="Times New Roman" w:hAnsi="Times New Roman"/>
          <w:b w:val="false"/>
          <w:i w:val="false"/>
          <w:color w:val="000000"/>
          <w:sz w:val="28"/>
        </w:rPr>
        <w:t xml:space="preserve">выполнять комплексы физкультминуток, утренней зарядки, упражнений по профилактике нарушения и коррекции осанки; </w:t>
      </w:r>
    </w:p>
    <w:p>
      <w:pPr>
        <w:numPr>
          <w:ilvl w:val="0"/>
          <w:numId w:val="4"/>
        </w:numPr>
        <w:spacing w:before="0" w:after="0" w:line="264"/>
        <w:jc w:val="both"/>
      </w:pPr>
      <w:r>
        <w:rPr>
          <w:rFonts w:ascii="Times New Roman" w:hAnsi="Times New Roman"/>
          <w:b w:val="false"/>
          <w:i w:val="false"/>
          <w:color w:val="000000"/>
          <w:sz w:val="28"/>
        </w:rPr>
        <w:t>выполнять учебные задания по обучению новым физическим упражнениям и развитию физических качеств;</w:t>
      </w:r>
    </w:p>
    <w:p>
      <w:pPr>
        <w:numPr>
          <w:ilvl w:val="0"/>
          <w:numId w:val="4"/>
        </w:numPr>
        <w:spacing w:before="0" w:after="0" w:line="264"/>
        <w:jc w:val="both"/>
      </w:pPr>
      <w:r>
        <w:rPr>
          <w:rFonts w:ascii="Times New Roman" w:hAnsi="Times New Roman"/>
          <w:b w:val="false"/>
          <w:i w:val="false"/>
          <w:color w:val="000000"/>
          <w:sz w:val="28"/>
        </w:rPr>
        <w:t>проявлять уважительное отношение к участникам совместной игровой и соревновательной деятельности.</w:t>
      </w:r>
    </w:p>
    <w:p>
      <w:pPr>
        <w:spacing w:before="0" w:after="0" w:line="264"/>
        <w:ind w:firstLine="600"/>
        <w:jc w:val="both"/>
      </w:pPr>
      <w:r>
        <w:rPr>
          <w:rFonts w:ascii="Times New Roman" w:hAnsi="Times New Roman"/>
          <w:b w:val="false"/>
          <w:i w:val="false"/>
          <w:color w:val="000000"/>
          <w:sz w:val="28"/>
        </w:rPr>
        <w:t xml:space="preserve">К концу обучения во </w:t>
      </w:r>
      <w:r>
        <w:rPr>
          <w:rFonts w:ascii="Times New Roman" w:hAnsi="Times New Roman"/>
          <w:b w:val="false"/>
          <w:i w:val="false"/>
          <w:color w:val="000000"/>
          <w:sz w:val="28"/>
        </w:rPr>
        <w:t xml:space="preserve">2 классе у обучающегося будут сформированы следующие универсальные учебные действия. </w:t>
      </w:r>
    </w:p>
    <w:p>
      <w:pPr>
        <w:spacing w:before="0" w:after="0" w:line="264"/>
        <w:ind w:firstLine="600"/>
        <w:jc w:val="both"/>
      </w:pPr>
      <w:r>
        <w:rPr>
          <w:rFonts w:ascii="Times New Roman" w:hAnsi="Times New Roman"/>
          <w:b/>
          <w:i w:val="false"/>
          <w:color w:val="000000"/>
          <w:sz w:val="28"/>
        </w:rPr>
        <w:t>Познавательные универсальные учебные действия</w:t>
      </w:r>
      <w:r>
        <w:rPr>
          <w:rFonts w:ascii="Times New Roman" w:hAnsi="Times New Roman"/>
          <w:b w:val="false"/>
          <w:i w:val="false"/>
          <w:color w:val="000000"/>
          <w:sz w:val="28"/>
        </w:rPr>
        <w:t xml:space="preserve">: </w:t>
      </w:r>
    </w:p>
    <w:p>
      <w:pPr>
        <w:numPr>
          <w:ilvl w:val="0"/>
          <w:numId w:val="5"/>
        </w:numPr>
        <w:spacing w:before="0" w:after="0" w:line="264"/>
        <w:jc w:val="both"/>
      </w:pPr>
      <w:r>
        <w:rPr>
          <w:rFonts w:ascii="Times New Roman" w:hAnsi="Times New Roman"/>
          <w:b w:val="false"/>
          <w:i w:val="false"/>
          <w:color w:val="000000"/>
          <w:sz w:val="28"/>
        </w:rPr>
        <w:t xml:space="preserve">характеризовать понятие «физические качества», называть физические качества и определять их отличительные признаки; </w:t>
      </w:r>
    </w:p>
    <w:p>
      <w:pPr>
        <w:numPr>
          <w:ilvl w:val="0"/>
          <w:numId w:val="5"/>
        </w:numPr>
        <w:spacing w:before="0" w:after="0" w:line="264"/>
        <w:jc w:val="both"/>
      </w:pPr>
      <w:r>
        <w:rPr>
          <w:rFonts w:ascii="Times New Roman" w:hAnsi="Times New Roman"/>
          <w:b w:val="false"/>
          <w:i w:val="false"/>
          <w:color w:val="000000"/>
          <w:sz w:val="28"/>
        </w:rPr>
        <w:t>понимать связь между закаливающими процедурами и укреплением здоровья;</w:t>
      </w:r>
    </w:p>
    <w:p>
      <w:pPr>
        <w:numPr>
          <w:ilvl w:val="0"/>
          <w:numId w:val="5"/>
        </w:numPr>
        <w:spacing w:before="0" w:after="0" w:line="264"/>
        <w:jc w:val="both"/>
      </w:pPr>
      <w:r>
        <w:rPr>
          <w:rFonts w:ascii="Times New Roman" w:hAnsi="Times New Roman"/>
          <w:b w:val="false"/>
          <w:i w:val="false"/>
          <w:color w:val="000000"/>
          <w:sz w:val="28"/>
        </w:rPr>
        <w:t xml:space="preserve">выявлять отличительные признаки упражнений на развитие разных физических качеств, приводить примеры и демонстрировать их выполнение; </w:t>
      </w:r>
    </w:p>
    <w:p>
      <w:pPr>
        <w:numPr>
          <w:ilvl w:val="0"/>
          <w:numId w:val="5"/>
        </w:numPr>
        <w:spacing w:before="0" w:after="0" w:line="264"/>
        <w:jc w:val="both"/>
      </w:pPr>
      <w:r>
        <w:rPr>
          <w:rFonts w:ascii="Times New Roman" w:hAnsi="Times New Roman"/>
          <w:b w:val="false"/>
          <w:i w:val="false"/>
          <w:color w:val="000000"/>
          <w:sz w:val="28"/>
        </w:rPr>
        <w:t>обобщать знания, полученные в практической деятельности, составлять индивидуальные комплексы упражнений физкультминуток и утренней зарядки, упражнений на профилактику нарушения осанки;</w:t>
      </w:r>
    </w:p>
    <w:p>
      <w:pPr>
        <w:numPr>
          <w:ilvl w:val="0"/>
          <w:numId w:val="5"/>
        </w:numPr>
        <w:spacing w:before="0" w:after="0" w:line="264"/>
        <w:jc w:val="both"/>
      </w:pPr>
      <w:r>
        <w:rPr>
          <w:rFonts w:ascii="Times New Roman" w:hAnsi="Times New Roman"/>
          <w:b w:val="false"/>
          <w:i w:val="false"/>
          <w:color w:val="000000"/>
          <w:sz w:val="28"/>
        </w:rPr>
        <w:t>вести наблюдения за изменениями показателей физического развития и физических качеств, проводить процедуры их измерения.</w:t>
      </w:r>
    </w:p>
    <w:p>
      <w:pPr>
        <w:spacing w:before="0" w:after="0" w:line="264"/>
        <w:ind w:firstLine="600"/>
        <w:jc w:val="both"/>
      </w:pPr>
      <w:r>
        <w:rPr>
          <w:rFonts w:ascii="Times New Roman" w:hAnsi="Times New Roman"/>
          <w:b/>
          <w:i w:val="false"/>
          <w:color w:val="000000"/>
          <w:sz w:val="28"/>
        </w:rPr>
        <w:t>Коммуникативные универсальные учебные действия</w:t>
      </w:r>
      <w:r>
        <w:rPr>
          <w:rFonts w:ascii="Times New Roman" w:hAnsi="Times New Roman"/>
          <w:b w:val="false"/>
          <w:i w:val="false"/>
          <w:color w:val="000000"/>
          <w:sz w:val="28"/>
        </w:rPr>
        <w:t xml:space="preserve">: </w:t>
      </w:r>
    </w:p>
    <w:p>
      <w:pPr>
        <w:numPr>
          <w:ilvl w:val="0"/>
          <w:numId w:val="6"/>
        </w:numPr>
        <w:spacing w:before="0" w:after="0" w:line="264"/>
        <w:jc w:val="both"/>
      </w:pPr>
      <w:r>
        <w:rPr>
          <w:rFonts w:ascii="Times New Roman" w:hAnsi="Times New Roman"/>
          <w:b w:val="false"/>
          <w:i w:val="false"/>
          <w:color w:val="000000"/>
          <w:sz w:val="28"/>
        </w:rPr>
        <w:t>объяснять назначение упражнений утренней зарядки, приводить соответствующие примеры её положительного влияния на организм обучающихся (в пределах изученного);</w:t>
      </w:r>
    </w:p>
    <w:p>
      <w:pPr>
        <w:numPr>
          <w:ilvl w:val="0"/>
          <w:numId w:val="6"/>
        </w:numPr>
        <w:spacing w:before="0" w:after="0" w:line="264"/>
        <w:jc w:val="both"/>
      </w:pPr>
      <w:r>
        <w:rPr>
          <w:rFonts w:ascii="Times New Roman" w:hAnsi="Times New Roman"/>
          <w:b w:val="false"/>
          <w:i w:val="false"/>
          <w:color w:val="000000"/>
          <w:sz w:val="28"/>
        </w:rPr>
        <w:t xml:space="preserve">исполнять роль капитана и судьи в подвижных играх, аргументированно высказывать суждения о своих действиях и принятых решениях; </w:t>
      </w:r>
    </w:p>
    <w:p>
      <w:pPr>
        <w:numPr>
          <w:ilvl w:val="0"/>
          <w:numId w:val="6"/>
        </w:numPr>
        <w:spacing w:before="0" w:after="0" w:line="264"/>
        <w:jc w:val="both"/>
      </w:pPr>
      <w:r>
        <w:rPr>
          <w:rFonts w:ascii="Times New Roman" w:hAnsi="Times New Roman"/>
          <w:b w:val="false"/>
          <w:i w:val="false"/>
          <w:color w:val="000000"/>
          <w:sz w:val="28"/>
        </w:rPr>
        <w:t>делать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w:t>
      </w:r>
    </w:p>
    <w:p>
      <w:pPr>
        <w:spacing w:before="0" w:after="0" w:line="264"/>
        <w:ind w:firstLine="600"/>
        <w:jc w:val="both"/>
      </w:pPr>
      <w:r>
        <w:rPr>
          <w:rFonts w:ascii="Times New Roman" w:hAnsi="Times New Roman"/>
          <w:b/>
          <w:i w:val="false"/>
          <w:color w:val="000000"/>
          <w:sz w:val="28"/>
        </w:rPr>
        <w:t>Регулятивные универсальные учебные действия</w:t>
      </w:r>
      <w:r>
        <w:rPr>
          <w:rFonts w:ascii="Times New Roman" w:hAnsi="Times New Roman"/>
          <w:b w:val="false"/>
          <w:i w:val="false"/>
          <w:color w:val="000000"/>
          <w:sz w:val="28"/>
        </w:rPr>
        <w:t>:</w:t>
      </w:r>
    </w:p>
    <w:p>
      <w:pPr>
        <w:numPr>
          <w:ilvl w:val="0"/>
          <w:numId w:val="7"/>
        </w:numPr>
        <w:spacing w:before="0" w:after="0" w:line="264"/>
        <w:jc w:val="both"/>
      </w:pPr>
      <w:r>
        <w:rPr>
          <w:rFonts w:ascii="Times New Roman" w:hAnsi="Times New Roman"/>
          <w:b w:val="false"/>
          <w:i w:val="false"/>
          <w:color w:val="000000"/>
          <w:sz w:val="28"/>
        </w:rPr>
        <w:t xml:space="preserve">соблюдать правила поведения на уроках физической культуры с учётом их учебного содержания, находить в них различия (легкоатлетические, гимнастические и игровые уроки, занятия лыжной и плавательной подготовкой); </w:t>
      </w:r>
    </w:p>
    <w:p>
      <w:pPr>
        <w:numPr>
          <w:ilvl w:val="0"/>
          <w:numId w:val="7"/>
        </w:numPr>
        <w:spacing w:before="0" w:after="0" w:line="264"/>
        <w:jc w:val="both"/>
      </w:pPr>
      <w:r>
        <w:rPr>
          <w:rFonts w:ascii="Times New Roman" w:hAnsi="Times New Roman"/>
          <w:b w:val="false"/>
          <w:i w:val="false"/>
          <w:color w:val="000000"/>
          <w:sz w:val="28"/>
        </w:rPr>
        <w:t xml:space="preserve">выполнять учебные задания по освоению новых физических упражнений и развитию физических качеств в соответствии с указаниями и замечаниями учителя; </w:t>
      </w:r>
    </w:p>
    <w:p>
      <w:pPr>
        <w:numPr>
          <w:ilvl w:val="0"/>
          <w:numId w:val="7"/>
        </w:numPr>
        <w:spacing w:before="0" w:after="0" w:line="264"/>
        <w:jc w:val="both"/>
      </w:pPr>
      <w:r>
        <w:rPr>
          <w:rFonts w:ascii="Times New Roman" w:hAnsi="Times New Roman"/>
          <w:b w:val="false"/>
          <w:i w:val="false"/>
          <w:color w:val="000000"/>
          <w:sz w:val="28"/>
        </w:rPr>
        <w:t>взаимодействовать со сверстниками в процессе выполнения учебных заданий, соблюдать культуру общения и уважительного обращения к другим обучающимся;</w:t>
      </w:r>
    </w:p>
    <w:p>
      <w:pPr>
        <w:numPr>
          <w:ilvl w:val="0"/>
          <w:numId w:val="7"/>
        </w:numPr>
        <w:spacing w:before="0" w:after="0" w:line="264"/>
        <w:jc w:val="both"/>
      </w:pPr>
      <w:r>
        <w:rPr>
          <w:rFonts w:ascii="Times New Roman" w:hAnsi="Times New Roman"/>
          <w:b w:val="false"/>
          <w:i w:val="false"/>
          <w:color w:val="000000"/>
          <w:sz w:val="28"/>
        </w:rPr>
        <w:t xml:space="preserve">контролировать соответствие двигательных действий правилам подвижных игр, проявлять эмоциональную сдержанность при возникновении ошибок. </w:t>
      </w:r>
    </w:p>
    <w:p>
      <w:pPr>
        <w:spacing w:before="0" w:after="0" w:line="264"/>
        <w:ind w:firstLine="600"/>
        <w:jc w:val="both"/>
      </w:pPr>
      <w:r>
        <w:rPr>
          <w:rFonts w:ascii="Times New Roman" w:hAnsi="Times New Roman"/>
          <w:b w:val="false"/>
          <w:i w:val="false"/>
          <w:color w:val="000000"/>
          <w:sz w:val="28"/>
        </w:rPr>
        <w:t>К концу обучения в</w:t>
      </w:r>
      <w:r>
        <w:rPr>
          <w:rFonts w:ascii="Times New Roman" w:hAnsi="Times New Roman"/>
          <w:b/>
          <w:i w:val="false"/>
          <w:color w:val="000000"/>
          <w:sz w:val="28"/>
        </w:rPr>
        <w:t xml:space="preserve"> </w:t>
      </w:r>
      <w:r>
        <w:rPr>
          <w:rFonts w:ascii="Times New Roman" w:hAnsi="Times New Roman"/>
          <w:b/>
          <w:i w:val="false"/>
          <w:color w:val="000000"/>
          <w:sz w:val="28"/>
        </w:rPr>
        <w:t>3 классе</w:t>
      </w:r>
      <w:r>
        <w:rPr>
          <w:rFonts w:ascii="Times New Roman" w:hAnsi="Times New Roman"/>
          <w:b w:val="false"/>
          <w:i w:val="false"/>
          <w:color w:val="000000"/>
          <w:sz w:val="28"/>
        </w:rPr>
        <w:t xml:space="preserve"> у обучающегося будут сформированы следующие универсальные учебные действия.</w:t>
      </w:r>
    </w:p>
    <w:p>
      <w:pPr>
        <w:spacing w:before="0" w:after="0" w:line="264"/>
        <w:ind w:firstLine="600"/>
        <w:jc w:val="both"/>
      </w:pPr>
      <w:r>
        <w:rPr>
          <w:rFonts w:ascii="Times New Roman" w:hAnsi="Times New Roman"/>
          <w:b/>
          <w:i w:val="false"/>
          <w:color w:val="000000"/>
          <w:sz w:val="28"/>
        </w:rPr>
        <w:t>Познавательные универсальные учебные действия</w:t>
      </w:r>
      <w:r>
        <w:rPr>
          <w:rFonts w:ascii="Times New Roman" w:hAnsi="Times New Roman"/>
          <w:b w:val="false"/>
          <w:i w:val="false"/>
          <w:color w:val="000000"/>
          <w:sz w:val="28"/>
        </w:rPr>
        <w:t xml:space="preserve">: </w:t>
      </w:r>
    </w:p>
    <w:p>
      <w:pPr>
        <w:numPr>
          <w:ilvl w:val="0"/>
          <w:numId w:val="8"/>
        </w:numPr>
        <w:spacing w:before="0" w:after="0" w:line="264"/>
        <w:jc w:val="both"/>
      </w:pPr>
      <w:r>
        <w:rPr>
          <w:rFonts w:ascii="Times New Roman" w:hAnsi="Times New Roman"/>
          <w:b w:val="false"/>
          <w:i w:val="false"/>
          <w:color w:val="000000"/>
          <w:sz w:val="28"/>
        </w:rPr>
        <w:t xml:space="preserve">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 </w:t>
      </w:r>
    </w:p>
    <w:p>
      <w:pPr>
        <w:numPr>
          <w:ilvl w:val="0"/>
          <w:numId w:val="8"/>
        </w:numPr>
        <w:spacing w:before="0" w:after="0" w:line="264"/>
        <w:jc w:val="both"/>
      </w:pPr>
      <w:r>
        <w:rPr>
          <w:rFonts w:ascii="Times New Roman" w:hAnsi="Times New Roman"/>
          <w:b w:val="false"/>
          <w:i w:val="false"/>
          <w:color w:val="000000"/>
          <w:sz w:val="28"/>
        </w:rPr>
        <w:t xml:space="preserve">объяснять понятие «дозировка нагрузки», правильно применять способы её регулирования на занятиях физической культурой; </w:t>
      </w:r>
    </w:p>
    <w:p>
      <w:pPr>
        <w:numPr>
          <w:ilvl w:val="0"/>
          <w:numId w:val="8"/>
        </w:numPr>
        <w:spacing w:before="0" w:after="0" w:line="264"/>
        <w:jc w:val="both"/>
      </w:pPr>
      <w:r>
        <w:rPr>
          <w:rFonts w:ascii="Times New Roman" w:hAnsi="Times New Roman"/>
          <w:b w:val="false"/>
          <w:i w:val="false"/>
          <w:color w:val="000000"/>
          <w:sz w:val="28"/>
        </w:rPr>
        <w:t xml:space="preserve">понимать влияние дыхательной и зрительной гимнастики на предупреждение развития утомления при выполнении физических и умственных нагрузок; </w:t>
      </w:r>
    </w:p>
    <w:p>
      <w:pPr>
        <w:numPr>
          <w:ilvl w:val="0"/>
          <w:numId w:val="8"/>
        </w:numPr>
        <w:spacing w:before="0" w:after="0" w:line="264"/>
        <w:jc w:val="both"/>
      </w:pPr>
      <w:r>
        <w:rPr>
          <w:rFonts w:ascii="Times New Roman" w:hAnsi="Times New Roman"/>
          <w:b w:val="false"/>
          <w:i w:val="false"/>
          <w:color w:val="000000"/>
          <w:sz w:val="28"/>
        </w:rPr>
        <w:t>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w:t>
      </w:r>
    </w:p>
    <w:p>
      <w:pPr>
        <w:numPr>
          <w:ilvl w:val="0"/>
          <w:numId w:val="8"/>
        </w:numPr>
        <w:spacing w:before="0" w:after="0" w:line="264"/>
        <w:jc w:val="both"/>
      </w:pPr>
      <w:r>
        <w:rPr>
          <w:rFonts w:ascii="Times New Roman" w:hAnsi="Times New Roman"/>
          <w:b w:val="false"/>
          <w:i w:val="false"/>
          <w:color w:val="000000"/>
          <w:sz w:val="28"/>
        </w:rPr>
        <w:t>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pPr>
        <w:spacing w:before="0" w:after="0" w:line="264"/>
        <w:ind w:firstLine="600"/>
        <w:jc w:val="both"/>
      </w:pPr>
      <w:r>
        <w:rPr>
          <w:rFonts w:ascii="Times New Roman" w:hAnsi="Times New Roman"/>
          <w:b/>
          <w:i w:val="false"/>
          <w:color w:val="000000"/>
          <w:sz w:val="28"/>
        </w:rPr>
        <w:t>Коммуникативные универсальные учебные действия</w:t>
      </w:r>
      <w:r>
        <w:rPr>
          <w:rFonts w:ascii="Times New Roman" w:hAnsi="Times New Roman"/>
          <w:b w:val="false"/>
          <w:i w:val="false"/>
          <w:color w:val="000000"/>
          <w:sz w:val="28"/>
        </w:rPr>
        <w:t xml:space="preserve">: </w:t>
      </w:r>
    </w:p>
    <w:p>
      <w:pPr>
        <w:numPr>
          <w:ilvl w:val="0"/>
          <w:numId w:val="9"/>
        </w:numPr>
        <w:spacing w:before="0" w:after="0" w:line="264"/>
        <w:jc w:val="both"/>
      </w:pPr>
      <w:r>
        <w:rPr>
          <w:rFonts w:ascii="Times New Roman" w:hAnsi="Times New Roman"/>
          <w:b w:val="false"/>
          <w:i w:val="false"/>
          <w:color w:val="000000"/>
          <w:sz w:val="28"/>
        </w:rPr>
        <w:t xml:space="preserve">организовывать совместные подвижные игры, принимать в них активное участие с соблюдением правил и норм этического поведения; </w:t>
      </w:r>
    </w:p>
    <w:p>
      <w:pPr>
        <w:numPr>
          <w:ilvl w:val="0"/>
          <w:numId w:val="9"/>
        </w:numPr>
        <w:spacing w:before="0" w:after="0" w:line="264"/>
        <w:jc w:val="both"/>
      </w:pPr>
      <w:r>
        <w:rPr>
          <w:rFonts w:ascii="Times New Roman" w:hAnsi="Times New Roman"/>
          <w:b w:val="false"/>
          <w:i w:val="false"/>
          <w:color w:val="000000"/>
          <w:sz w:val="28"/>
        </w:rPr>
        <w:t xml:space="preserve">правильно использовать строевые команды, названия упражнений и способов деятельности во время совместного выполнения учебных заданий; </w:t>
      </w:r>
    </w:p>
    <w:p>
      <w:pPr>
        <w:numPr>
          <w:ilvl w:val="0"/>
          <w:numId w:val="9"/>
        </w:numPr>
        <w:spacing w:before="0" w:after="0" w:line="264"/>
        <w:jc w:val="both"/>
      </w:pPr>
      <w:r>
        <w:rPr>
          <w:rFonts w:ascii="Times New Roman" w:hAnsi="Times New Roman"/>
          <w:b w:val="false"/>
          <w:i w:val="false"/>
          <w:color w:val="000000"/>
          <w:sz w:val="28"/>
        </w:rPr>
        <w:t xml:space="preserve">активно участвовать в обсуждении учебных заданий, анализе выполнения физических упражнений и технических действий из осваиваемых видов спорта; </w:t>
      </w:r>
    </w:p>
    <w:p>
      <w:pPr>
        <w:numPr>
          <w:ilvl w:val="0"/>
          <w:numId w:val="9"/>
        </w:numPr>
        <w:spacing w:before="0" w:after="0" w:line="264"/>
        <w:jc w:val="both"/>
      </w:pPr>
      <w:r>
        <w:rPr>
          <w:rFonts w:ascii="Times New Roman" w:hAnsi="Times New Roman"/>
          <w:b w:val="false"/>
          <w:i w:val="false"/>
          <w:color w:val="000000"/>
          <w:sz w:val="28"/>
        </w:rPr>
        <w:t>делать небольшие сообщения по результатам выполнения учебных заданий, организации и проведения самостоятельных занятий физической культурой.</w:t>
      </w:r>
    </w:p>
    <w:p>
      <w:pPr>
        <w:spacing w:before="0" w:after="0" w:line="264"/>
        <w:ind w:firstLine="600"/>
        <w:jc w:val="both"/>
      </w:pPr>
      <w:r>
        <w:rPr>
          <w:rFonts w:ascii="Times New Roman" w:hAnsi="Times New Roman"/>
          <w:b/>
          <w:i w:val="false"/>
          <w:color w:val="000000"/>
          <w:sz w:val="28"/>
        </w:rPr>
        <w:t>Регулятивные универсальные учебные действия</w:t>
      </w:r>
      <w:r>
        <w:rPr>
          <w:rFonts w:ascii="Times New Roman" w:hAnsi="Times New Roman"/>
          <w:b w:val="false"/>
          <w:i w:val="false"/>
          <w:color w:val="000000"/>
          <w:sz w:val="28"/>
        </w:rPr>
        <w:t>:</w:t>
      </w:r>
    </w:p>
    <w:p>
      <w:pPr>
        <w:numPr>
          <w:ilvl w:val="0"/>
          <w:numId w:val="10"/>
        </w:numPr>
        <w:spacing w:before="0" w:after="0" w:line="264"/>
        <w:jc w:val="both"/>
      </w:pPr>
      <w:r>
        <w:rPr>
          <w:rFonts w:ascii="Times New Roman" w:hAnsi="Times New Roman"/>
          <w:b w:val="false"/>
          <w:i w:val="false"/>
          <w:color w:val="000000"/>
          <w:sz w:val="28"/>
        </w:rPr>
        <w:t xml:space="preserve">контролировать выполнение физических упражнений, корректировать их на основе сравнения с заданными образцами; </w:t>
      </w:r>
    </w:p>
    <w:p>
      <w:pPr>
        <w:numPr>
          <w:ilvl w:val="0"/>
          <w:numId w:val="10"/>
        </w:numPr>
        <w:spacing w:before="0" w:after="0" w:line="264"/>
        <w:jc w:val="both"/>
      </w:pPr>
      <w:r>
        <w:rPr>
          <w:rFonts w:ascii="Times New Roman" w:hAnsi="Times New Roman"/>
          <w:b w:val="false"/>
          <w:i w:val="false"/>
          <w:color w:val="000000"/>
          <w:sz w:val="28"/>
        </w:rPr>
        <w:t xml:space="preserve">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 </w:t>
      </w:r>
    </w:p>
    <w:p>
      <w:pPr>
        <w:numPr>
          <w:ilvl w:val="0"/>
          <w:numId w:val="10"/>
        </w:numPr>
        <w:spacing w:before="0" w:after="0" w:line="264"/>
        <w:jc w:val="both"/>
      </w:pPr>
      <w:r>
        <w:rPr>
          <w:rFonts w:ascii="Times New Roman" w:hAnsi="Times New Roman"/>
          <w:b w:val="false"/>
          <w:i w:val="false"/>
          <w:color w:val="000000"/>
          <w:sz w:val="28"/>
        </w:rPr>
        <w:t xml:space="preserve">оценивать сложность возникающих игровых задач, предлагать их совместное коллективное решение. </w:t>
      </w:r>
    </w:p>
    <w:p>
      <w:pPr>
        <w:spacing w:before="0" w:after="0" w:line="264"/>
        <w:ind w:firstLine="600"/>
        <w:jc w:val="both"/>
      </w:pPr>
      <w:r>
        <w:rPr>
          <w:rFonts w:ascii="Times New Roman" w:hAnsi="Times New Roman"/>
          <w:b w:val="false"/>
          <w:i w:val="false"/>
          <w:color w:val="000000"/>
          <w:sz w:val="28"/>
        </w:rPr>
        <w:t>К концу обучения в</w:t>
      </w:r>
      <w:r>
        <w:rPr>
          <w:rFonts w:ascii="Times New Roman" w:hAnsi="Times New Roman"/>
          <w:b/>
          <w:i w:val="false"/>
          <w:color w:val="000000"/>
          <w:sz w:val="28"/>
        </w:rPr>
        <w:t xml:space="preserve"> </w:t>
      </w:r>
      <w:r>
        <w:rPr>
          <w:rFonts w:ascii="Times New Roman" w:hAnsi="Times New Roman"/>
          <w:b/>
          <w:i w:val="false"/>
          <w:color w:val="000000"/>
          <w:sz w:val="28"/>
        </w:rPr>
        <w:t>4 классе</w:t>
      </w:r>
      <w:r>
        <w:rPr>
          <w:rFonts w:ascii="Times New Roman" w:hAnsi="Times New Roman"/>
          <w:b w:val="false"/>
          <w:i w:val="false"/>
          <w:color w:val="000000"/>
          <w:sz w:val="28"/>
        </w:rPr>
        <w:t xml:space="preserve"> у обучающегося будут сформированы следующие универсальные учебные действия.</w:t>
      </w:r>
    </w:p>
    <w:p>
      <w:pPr>
        <w:spacing w:before="0" w:after="0" w:line="264"/>
        <w:ind w:firstLine="600"/>
        <w:jc w:val="both"/>
      </w:pPr>
      <w:r>
        <w:rPr>
          <w:rFonts w:ascii="Times New Roman" w:hAnsi="Times New Roman"/>
          <w:b/>
          <w:i w:val="false"/>
          <w:color w:val="000000"/>
          <w:sz w:val="28"/>
        </w:rPr>
        <w:t>Познавательные универсальные учебные действия</w:t>
      </w:r>
      <w:r>
        <w:rPr>
          <w:rFonts w:ascii="Times New Roman" w:hAnsi="Times New Roman"/>
          <w:b w:val="false"/>
          <w:i w:val="false"/>
          <w:color w:val="000000"/>
          <w:sz w:val="28"/>
        </w:rPr>
        <w:t xml:space="preserve">: </w:t>
      </w:r>
    </w:p>
    <w:p>
      <w:pPr>
        <w:numPr>
          <w:ilvl w:val="0"/>
          <w:numId w:val="11"/>
        </w:numPr>
        <w:spacing w:before="0" w:after="0" w:line="264"/>
        <w:jc w:val="both"/>
      </w:pPr>
      <w:r>
        <w:rPr>
          <w:rFonts w:ascii="Times New Roman" w:hAnsi="Times New Roman"/>
          <w:b w:val="false"/>
          <w:i w:val="false"/>
          <w:color w:val="000000"/>
          <w:sz w:val="28"/>
        </w:rPr>
        <w:t xml:space="preserve">сравнивать показатели индивидуального физического развития и физической подготовленности с возрастными стандартами, находить общие и отличительные особенности; </w:t>
      </w:r>
    </w:p>
    <w:p>
      <w:pPr>
        <w:numPr>
          <w:ilvl w:val="0"/>
          <w:numId w:val="11"/>
        </w:numPr>
        <w:spacing w:before="0" w:after="0" w:line="264"/>
        <w:jc w:val="both"/>
      </w:pPr>
      <w:r>
        <w:rPr>
          <w:rFonts w:ascii="Times New Roman" w:hAnsi="Times New Roman"/>
          <w:b w:val="false"/>
          <w:i w:val="false"/>
          <w:color w:val="000000"/>
          <w:sz w:val="28"/>
        </w:rPr>
        <w:t xml:space="preserve">выявлять отставание в развитии физических качеств от возрастных стандартов, приводить примеры физических упражнений по их устранению; </w:t>
      </w:r>
    </w:p>
    <w:p>
      <w:pPr>
        <w:numPr>
          <w:ilvl w:val="0"/>
          <w:numId w:val="11"/>
        </w:numPr>
        <w:spacing w:before="0" w:after="0" w:line="264"/>
        <w:jc w:val="both"/>
      </w:pPr>
      <w:r>
        <w:rPr>
          <w:rFonts w:ascii="Times New Roman" w:hAnsi="Times New Roman"/>
          <w:b w:val="false"/>
          <w:i w:val="false"/>
          <w:color w:val="000000"/>
          <w:sz w:val="28"/>
        </w:rPr>
        <w:t>объединять физические упражнения по их целевому предназначению: на профилактику нарушения осанки, развитие силы, быстроты и выносливости.</w:t>
      </w:r>
    </w:p>
    <w:p>
      <w:pPr>
        <w:spacing w:before="0" w:after="0" w:line="264"/>
        <w:ind w:firstLine="600"/>
        <w:jc w:val="both"/>
      </w:pPr>
      <w:r>
        <w:rPr>
          <w:rFonts w:ascii="Times New Roman" w:hAnsi="Times New Roman"/>
          <w:b/>
          <w:i w:val="false"/>
          <w:color w:val="000000"/>
          <w:sz w:val="28"/>
        </w:rPr>
        <w:t>Коммуникативные универсальные учебные действия</w:t>
      </w:r>
      <w:r>
        <w:rPr>
          <w:rFonts w:ascii="Times New Roman" w:hAnsi="Times New Roman"/>
          <w:b w:val="false"/>
          <w:i w:val="false"/>
          <w:color w:val="000000"/>
          <w:sz w:val="28"/>
        </w:rPr>
        <w:t xml:space="preserve">: </w:t>
      </w:r>
    </w:p>
    <w:p>
      <w:pPr>
        <w:numPr>
          <w:ilvl w:val="0"/>
          <w:numId w:val="12"/>
        </w:numPr>
        <w:spacing w:before="0" w:after="0" w:line="264"/>
        <w:jc w:val="both"/>
      </w:pPr>
      <w:r>
        <w:rPr>
          <w:rFonts w:ascii="Times New Roman" w:hAnsi="Times New Roman"/>
          <w:b w:val="false"/>
          <w:i w:val="false"/>
          <w:color w:val="000000"/>
          <w:sz w:val="28"/>
        </w:rPr>
        <w:t>взаимодействовать с учителем и обучающимися, воспроизводить ранее изученный материал и отвечать на вопросы в процессе учебного диалога;</w:t>
      </w:r>
    </w:p>
    <w:p>
      <w:pPr>
        <w:numPr>
          <w:ilvl w:val="0"/>
          <w:numId w:val="12"/>
        </w:numPr>
        <w:spacing w:before="0" w:after="0" w:line="264"/>
        <w:jc w:val="both"/>
      </w:pPr>
      <w:r>
        <w:rPr>
          <w:rFonts w:ascii="Times New Roman" w:hAnsi="Times New Roman"/>
          <w:b w:val="false"/>
          <w:i w:val="false"/>
          <w:color w:val="000000"/>
          <w:sz w:val="28"/>
        </w:rPr>
        <w:t>использовать специальные термины и понятия в общении с учителем и обучающимися, применять термины при обучении новым физическим упражнениям, развитии физических качеств;</w:t>
      </w:r>
    </w:p>
    <w:p>
      <w:pPr>
        <w:numPr>
          <w:ilvl w:val="0"/>
          <w:numId w:val="12"/>
        </w:numPr>
        <w:spacing w:before="0" w:after="0" w:line="264"/>
        <w:jc w:val="both"/>
      </w:pPr>
      <w:r>
        <w:rPr>
          <w:rFonts w:ascii="Times New Roman" w:hAnsi="Times New Roman"/>
          <w:b w:val="false"/>
          <w:i w:val="false"/>
          <w:color w:val="000000"/>
          <w:sz w:val="28"/>
        </w:rPr>
        <w:t>оказывать посильную первую помощь во время занятий физической культурой.</w:t>
      </w:r>
    </w:p>
    <w:p>
      <w:pPr>
        <w:spacing w:before="0" w:after="0" w:line="264"/>
        <w:ind w:firstLine="600"/>
        <w:jc w:val="both"/>
      </w:pPr>
      <w:r>
        <w:rPr>
          <w:rFonts w:ascii="Times New Roman" w:hAnsi="Times New Roman"/>
          <w:b/>
          <w:i w:val="false"/>
          <w:color w:val="000000"/>
          <w:sz w:val="28"/>
        </w:rPr>
        <w:t>Регулятивные универсальные учебные действия</w:t>
      </w:r>
      <w:r>
        <w:rPr>
          <w:rFonts w:ascii="Times New Roman" w:hAnsi="Times New Roman"/>
          <w:b w:val="false"/>
          <w:i w:val="false"/>
          <w:color w:val="000000"/>
          <w:sz w:val="28"/>
        </w:rPr>
        <w:t>:</w:t>
      </w:r>
    </w:p>
    <w:p>
      <w:pPr>
        <w:numPr>
          <w:ilvl w:val="0"/>
          <w:numId w:val="13"/>
        </w:numPr>
        <w:spacing w:before="0" w:after="0" w:line="264"/>
        <w:jc w:val="both"/>
      </w:pPr>
      <w:r>
        <w:rPr>
          <w:rFonts w:ascii="Times New Roman" w:hAnsi="Times New Roman"/>
          <w:b w:val="false"/>
          <w:i w:val="false"/>
          <w:color w:val="000000"/>
          <w:sz w:val="28"/>
        </w:rPr>
        <w:t xml:space="preserve">выполнять указания учителя, проявлять активность и самостоятельность при выполнении учебных заданий; </w:t>
      </w:r>
    </w:p>
    <w:p>
      <w:pPr>
        <w:numPr>
          <w:ilvl w:val="0"/>
          <w:numId w:val="13"/>
        </w:numPr>
        <w:spacing w:before="0" w:after="0" w:line="264"/>
        <w:jc w:val="both"/>
      </w:pPr>
      <w:r>
        <w:rPr>
          <w:rFonts w:ascii="Times New Roman" w:hAnsi="Times New Roman"/>
          <w:b w:val="false"/>
          <w:i w:val="false"/>
          <w:color w:val="000000"/>
          <w:sz w:val="28"/>
        </w:rPr>
        <w:t>самостоятельно проводить занятия на основе изученного материала и с учётом собственных интересов; 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w:t>
      </w:r>
    </w:p>
    <w:p>
      <w:pPr>
        <w:spacing w:before="0" w:after="0"/>
        <w:ind w:left="120"/>
        <w:jc w:val="left"/>
      </w:pPr>
      <w:bookmarkStart w:name="_Toc137548643" w:id="20"/>
      <w:bookmarkEnd w:id="20"/>
    </w:p>
    <w:p>
      <w:pPr>
        <w:spacing w:before="0" w:after="0" w:line="264"/>
        <w:ind w:left="120"/>
        <w:jc w:val="both"/>
      </w:pPr>
    </w:p>
    <w:p>
      <w:pPr>
        <w:spacing w:before="0" w:after="0" w:line="264"/>
        <w:ind w:left="120"/>
        <w:jc w:val="both"/>
      </w:pPr>
      <w:r>
        <w:rPr>
          <w:rFonts w:ascii="Times New Roman" w:hAnsi="Times New Roman"/>
          <w:b/>
          <w:i w:val="false"/>
          <w:color w:val="000000"/>
          <w:sz w:val="28"/>
        </w:rPr>
        <w:t>ПРЕДМЕТНЫЕ РЕЗУЛЬТАТЫ</w:t>
      </w:r>
    </w:p>
    <w:p>
      <w:pPr>
        <w:spacing w:before="0" w:after="0" w:line="264"/>
        <w:ind w:left="120"/>
        <w:jc w:val="both"/>
      </w:pPr>
    </w:p>
    <w:p>
      <w:pPr>
        <w:spacing w:before="0" w:after="0"/>
        <w:ind w:left="120"/>
        <w:jc w:val="left"/>
      </w:pPr>
      <w:bookmarkStart w:name="_Toc137548644" w:id="21"/>
      <w:bookmarkEnd w:id="21"/>
    </w:p>
    <w:p>
      <w:pPr>
        <w:spacing w:before="0" w:after="0" w:line="264"/>
        <w:ind w:left="120"/>
        <w:jc w:val="both"/>
      </w:pPr>
      <w:r>
        <w:rPr>
          <w:rFonts w:ascii="Times New Roman" w:hAnsi="Times New Roman"/>
          <w:b/>
          <w:i w:val="false"/>
          <w:color w:val="000000"/>
          <w:sz w:val="28"/>
        </w:rPr>
        <w:t>1 КЛАСС</w:t>
      </w:r>
    </w:p>
    <w:p>
      <w:pPr>
        <w:spacing w:before="0" w:after="0" w:line="264"/>
        <w:ind w:firstLine="600"/>
        <w:jc w:val="both"/>
      </w:pPr>
      <w:r>
        <w:rPr>
          <w:rFonts w:ascii="Times New Roman" w:hAnsi="Times New Roman"/>
          <w:b w:val="false"/>
          <w:i w:val="false"/>
          <w:color w:val="000000"/>
          <w:sz w:val="28"/>
        </w:rPr>
        <w:t xml:space="preserve">К концу обучения в </w:t>
      </w:r>
      <w:r>
        <w:rPr>
          <w:rFonts w:ascii="Times New Roman" w:hAnsi="Times New Roman"/>
          <w:b/>
          <w:i w:val="false"/>
          <w:color w:val="000000"/>
          <w:sz w:val="28"/>
        </w:rPr>
        <w:t>1 классе</w:t>
      </w:r>
      <w:r>
        <w:rPr>
          <w:rFonts w:ascii="Times New Roman" w:hAnsi="Times New Roman"/>
          <w:b w:val="false"/>
          <w:i w:val="false"/>
          <w:color w:val="000000"/>
          <w:sz w:val="28"/>
        </w:rPr>
        <w:t xml:space="preserve"> обучающийся достигнет следующих предметных результатов по отдельным темам программы по физической культуре:</w:t>
      </w:r>
    </w:p>
    <w:p>
      <w:pPr>
        <w:numPr>
          <w:ilvl w:val="0"/>
          <w:numId w:val="14"/>
        </w:numPr>
        <w:spacing w:before="0" w:after="0" w:line="264"/>
        <w:jc w:val="both"/>
      </w:pPr>
      <w:r>
        <w:rPr>
          <w:rFonts w:ascii="Times New Roman" w:hAnsi="Times New Roman"/>
          <w:b w:val="false"/>
          <w:i w:val="false"/>
          <w:color w:val="000000"/>
          <w:sz w:val="28"/>
        </w:rPr>
        <w:t>приводить примеры основных дневных дел и их распределение в индивидуальном режиме дня;</w:t>
      </w:r>
    </w:p>
    <w:p>
      <w:pPr>
        <w:numPr>
          <w:ilvl w:val="0"/>
          <w:numId w:val="14"/>
        </w:numPr>
        <w:spacing w:before="0" w:after="0" w:line="264"/>
        <w:jc w:val="both"/>
      </w:pPr>
      <w:r>
        <w:rPr>
          <w:rFonts w:ascii="Times New Roman" w:hAnsi="Times New Roman"/>
          <w:b w:val="false"/>
          <w:i w:val="false"/>
          <w:color w:val="000000"/>
          <w:sz w:val="28"/>
        </w:rPr>
        <w:t>соблюдать правила поведения на уроках физической культурой, приводить примеры подбора одежды для самостоятельных занятий;</w:t>
      </w:r>
    </w:p>
    <w:p>
      <w:pPr>
        <w:numPr>
          <w:ilvl w:val="0"/>
          <w:numId w:val="14"/>
        </w:numPr>
        <w:spacing w:before="0" w:after="0" w:line="264"/>
        <w:jc w:val="both"/>
      </w:pPr>
      <w:r>
        <w:rPr>
          <w:rFonts w:ascii="Times New Roman" w:hAnsi="Times New Roman"/>
          <w:b w:val="false"/>
          <w:i w:val="false"/>
          <w:color w:val="000000"/>
          <w:sz w:val="28"/>
        </w:rPr>
        <w:t>выполнять упражнения утренней зарядки и физкультминуток;</w:t>
      </w:r>
    </w:p>
    <w:p>
      <w:pPr>
        <w:numPr>
          <w:ilvl w:val="0"/>
          <w:numId w:val="14"/>
        </w:numPr>
        <w:spacing w:before="0" w:after="0" w:line="264"/>
        <w:jc w:val="both"/>
      </w:pPr>
      <w:r>
        <w:rPr>
          <w:rFonts w:ascii="Times New Roman" w:hAnsi="Times New Roman"/>
          <w:b w:val="false"/>
          <w:i w:val="false"/>
          <w:color w:val="000000"/>
          <w:sz w:val="28"/>
        </w:rPr>
        <w:t>анализировать причины нарушения осанки и демонстрировать упражнения по профилактике её нарушения;</w:t>
      </w:r>
    </w:p>
    <w:p>
      <w:pPr>
        <w:numPr>
          <w:ilvl w:val="0"/>
          <w:numId w:val="14"/>
        </w:numPr>
        <w:spacing w:before="0" w:after="0" w:line="264"/>
        <w:jc w:val="both"/>
      </w:pPr>
      <w:r>
        <w:rPr>
          <w:rFonts w:ascii="Times New Roman" w:hAnsi="Times New Roman"/>
          <w:b w:val="false"/>
          <w:i w:val="false"/>
          <w:color w:val="000000"/>
          <w:sz w:val="28"/>
        </w:rPr>
        <w:t>демонстрировать построение и перестроение из одной шеренги в две и в колонну по одному, выполнять ходьбу и бег с равномерной и изменяющейся скоростью передвижения;</w:t>
      </w:r>
    </w:p>
    <w:p>
      <w:pPr>
        <w:numPr>
          <w:ilvl w:val="0"/>
          <w:numId w:val="14"/>
        </w:numPr>
        <w:spacing w:before="0" w:after="0" w:line="264"/>
        <w:jc w:val="both"/>
      </w:pPr>
      <w:r>
        <w:rPr>
          <w:rFonts w:ascii="Times New Roman" w:hAnsi="Times New Roman"/>
          <w:b w:val="false"/>
          <w:i w:val="false"/>
          <w:color w:val="000000"/>
          <w:sz w:val="28"/>
        </w:rPr>
        <w:t xml:space="preserve">демонстрировать передвижения стилизованным гимнастическим шагом и бегом, прыжки на месте с поворотами в разные стороны и в длину толчком двумя ногами; </w:t>
      </w:r>
    </w:p>
    <w:p>
      <w:pPr>
        <w:numPr>
          <w:ilvl w:val="0"/>
          <w:numId w:val="14"/>
        </w:numPr>
        <w:spacing w:before="0" w:after="0" w:line="264"/>
        <w:jc w:val="both"/>
      </w:pPr>
      <w:r>
        <w:rPr>
          <w:rFonts w:ascii="Times New Roman" w:hAnsi="Times New Roman"/>
          <w:b w:val="false"/>
          <w:i w:val="false"/>
          <w:color w:val="000000"/>
          <w:sz w:val="28"/>
        </w:rPr>
        <w:t xml:space="preserve">передвигаться на лыжах ступающим и скользящим шагом (без палок); </w:t>
      </w:r>
    </w:p>
    <w:p>
      <w:pPr>
        <w:numPr>
          <w:ilvl w:val="0"/>
          <w:numId w:val="14"/>
        </w:numPr>
        <w:spacing w:before="0" w:after="0" w:line="264"/>
        <w:jc w:val="both"/>
      </w:pPr>
      <w:r>
        <w:rPr>
          <w:rFonts w:ascii="Times New Roman" w:hAnsi="Times New Roman"/>
          <w:b w:val="false"/>
          <w:i w:val="false"/>
          <w:color w:val="000000"/>
          <w:sz w:val="28"/>
        </w:rPr>
        <w:t xml:space="preserve">играть в подвижные игры с общеразвивающей направленностью. </w:t>
      </w:r>
      <w:bookmarkStart w:name="_Toc103687218" w:id="22"/>
      <w:bookmarkEnd w:id="22"/>
    </w:p>
    <w:p>
      <w:pPr>
        <w:spacing w:before="0" w:after="0"/>
        <w:ind w:left="120"/>
        <w:jc w:val="left"/>
      </w:pPr>
      <w:bookmarkStart w:name="_Toc137548645" w:id="23"/>
      <w:bookmarkEnd w:id="23"/>
    </w:p>
    <w:p>
      <w:pPr>
        <w:spacing w:before="0" w:after="0" w:line="264"/>
        <w:ind w:left="120"/>
        <w:jc w:val="both"/>
      </w:pPr>
    </w:p>
    <w:p>
      <w:pPr>
        <w:spacing w:before="0" w:after="0" w:line="264"/>
        <w:ind w:left="120"/>
        <w:jc w:val="both"/>
      </w:pPr>
      <w:r>
        <w:rPr>
          <w:rFonts w:ascii="Times New Roman" w:hAnsi="Times New Roman"/>
          <w:b/>
          <w:i w:val="false"/>
          <w:color w:val="000000"/>
          <w:sz w:val="28"/>
        </w:rPr>
        <w:t>2 КЛАСС</w:t>
      </w:r>
    </w:p>
    <w:p>
      <w:pPr>
        <w:spacing w:before="0" w:after="0" w:line="264"/>
        <w:ind w:firstLine="600"/>
        <w:jc w:val="both"/>
      </w:pPr>
      <w:r>
        <w:rPr>
          <w:rFonts w:ascii="Times New Roman" w:hAnsi="Times New Roman"/>
          <w:b w:val="false"/>
          <w:i w:val="false"/>
          <w:color w:val="000000"/>
          <w:sz w:val="28"/>
        </w:rPr>
        <w:t xml:space="preserve">К концу обучения во </w:t>
      </w:r>
      <w:r>
        <w:rPr>
          <w:rFonts w:ascii="Times New Roman" w:hAnsi="Times New Roman"/>
          <w:b/>
          <w:i w:val="false"/>
          <w:color w:val="000000"/>
          <w:sz w:val="28"/>
        </w:rPr>
        <w:t>2 классе</w:t>
      </w:r>
      <w:r>
        <w:rPr>
          <w:rFonts w:ascii="Times New Roman" w:hAnsi="Times New Roman"/>
          <w:b w:val="false"/>
          <w:i w:val="false"/>
          <w:color w:val="000000"/>
          <w:sz w:val="28"/>
        </w:rPr>
        <w:t xml:space="preserve"> обучающийся достигнет следующих предметных результатов по отдельным темам программы по физической культуре:</w:t>
      </w:r>
    </w:p>
    <w:p>
      <w:pPr>
        <w:numPr>
          <w:ilvl w:val="0"/>
          <w:numId w:val="15"/>
        </w:numPr>
        <w:spacing w:before="0" w:after="0" w:line="264"/>
        <w:jc w:val="both"/>
      </w:pPr>
      <w:r>
        <w:rPr>
          <w:rFonts w:ascii="Times New Roman" w:hAnsi="Times New Roman"/>
          <w:b w:val="false"/>
          <w:i w:val="false"/>
          <w:color w:val="000000"/>
          <w:sz w:val="28"/>
        </w:rPr>
        <w:t xml:space="preserve">демонстрировать примеры основных физических качеств и высказывать своё суждение об их связи с укреплением здоровья и физическим развитием; </w:t>
      </w:r>
    </w:p>
    <w:p>
      <w:pPr>
        <w:numPr>
          <w:ilvl w:val="0"/>
          <w:numId w:val="15"/>
        </w:numPr>
        <w:spacing w:before="0" w:after="0" w:line="264"/>
        <w:jc w:val="both"/>
      </w:pPr>
      <w:r>
        <w:rPr>
          <w:rFonts w:ascii="Times New Roman" w:hAnsi="Times New Roman"/>
          <w:b w:val="false"/>
          <w:i w:val="false"/>
          <w:color w:val="000000"/>
          <w:sz w:val="28"/>
        </w:rPr>
        <w:t xml:space="preserve">измерять показатели длины и массы тела, физических качеств с помощью специальных тестовых упражнений, вести наблюдения за их изменениями; </w:t>
      </w:r>
    </w:p>
    <w:p>
      <w:pPr>
        <w:numPr>
          <w:ilvl w:val="0"/>
          <w:numId w:val="15"/>
        </w:numPr>
        <w:spacing w:before="0" w:after="0" w:line="264"/>
        <w:jc w:val="both"/>
      </w:pPr>
      <w:r>
        <w:rPr>
          <w:rFonts w:ascii="Times New Roman" w:hAnsi="Times New Roman"/>
          <w:b w:val="false"/>
          <w:i w:val="false"/>
          <w:color w:val="000000"/>
          <w:sz w:val="28"/>
        </w:rPr>
        <w:t xml:space="preserve">выполнять броски малого (теннисного) мяча в мишень из разных исходных положений и разными способами, демонстрировать упражнения в подбрасывании гимнастического мяча правой и левой рукой, перебрасывании его с руки на руку, перекатыванию; </w:t>
      </w:r>
    </w:p>
    <w:p>
      <w:pPr>
        <w:numPr>
          <w:ilvl w:val="0"/>
          <w:numId w:val="15"/>
        </w:numPr>
        <w:spacing w:before="0" w:after="0" w:line="264"/>
        <w:jc w:val="both"/>
      </w:pPr>
      <w:r>
        <w:rPr>
          <w:rFonts w:ascii="Times New Roman" w:hAnsi="Times New Roman"/>
          <w:b w:val="false"/>
          <w:i w:val="false"/>
          <w:color w:val="000000"/>
          <w:sz w:val="28"/>
        </w:rPr>
        <w:t xml:space="preserve">демонстрировать танцевальный хороводный шаг в совместном передвижении; </w:t>
      </w:r>
    </w:p>
    <w:p>
      <w:pPr>
        <w:numPr>
          <w:ilvl w:val="0"/>
          <w:numId w:val="15"/>
        </w:numPr>
        <w:spacing w:before="0" w:after="0" w:line="264"/>
        <w:jc w:val="both"/>
      </w:pPr>
      <w:r>
        <w:rPr>
          <w:rFonts w:ascii="Times New Roman" w:hAnsi="Times New Roman"/>
          <w:b w:val="false"/>
          <w:i w:val="false"/>
          <w:color w:val="000000"/>
          <w:sz w:val="28"/>
        </w:rPr>
        <w:t xml:space="preserve">выполнять прыжки по разметкам на разное расстояние и с разной амплитудой, в высоту с прямого разбега; </w:t>
      </w:r>
    </w:p>
    <w:p>
      <w:pPr>
        <w:numPr>
          <w:ilvl w:val="0"/>
          <w:numId w:val="15"/>
        </w:numPr>
        <w:spacing w:before="0" w:after="0" w:line="264"/>
        <w:jc w:val="both"/>
      </w:pPr>
      <w:r>
        <w:rPr>
          <w:rFonts w:ascii="Times New Roman" w:hAnsi="Times New Roman"/>
          <w:b w:val="false"/>
          <w:i w:val="false"/>
          <w:color w:val="000000"/>
          <w:sz w:val="28"/>
        </w:rPr>
        <w:t xml:space="preserve">передвигаться на лыжах двухшажным переменным ходом, спускаться с пологого склона и тормозить падением; </w:t>
      </w:r>
    </w:p>
    <w:p>
      <w:pPr>
        <w:numPr>
          <w:ilvl w:val="0"/>
          <w:numId w:val="15"/>
        </w:numPr>
        <w:spacing w:before="0" w:after="0" w:line="264"/>
        <w:jc w:val="both"/>
      </w:pPr>
      <w:r>
        <w:rPr>
          <w:rFonts w:ascii="Times New Roman" w:hAnsi="Times New Roman"/>
          <w:b w:val="false"/>
          <w:i w:val="false"/>
          <w:color w:val="000000"/>
          <w:sz w:val="28"/>
        </w:rPr>
        <w:t xml:space="preserve">организовывать и играть в подвижные игры на развитие основных физических качеств, с использованием технических приёмов из спортивных игр; </w:t>
      </w:r>
    </w:p>
    <w:p>
      <w:pPr>
        <w:numPr>
          <w:ilvl w:val="0"/>
          <w:numId w:val="15"/>
        </w:numPr>
        <w:spacing w:before="0" w:after="0" w:line="264"/>
        <w:jc w:val="both"/>
      </w:pPr>
      <w:r>
        <w:rPr>
          <w:rFonts w:ascii="Symbol" w:hAnsi="Symbol"/>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выполнять упражнения на развитие физических качеств. </w:t>
      </w:r>
      <w:bookmarkStart w:name="_Toc103687219" w:id="24"/>
      <w:bookmarkEnd w:id="24"/>
    </w:p>
    <w:p>
      <w:pPr>
        <w:spacing w:before="0" w:after="0"/>
        <w:ind w:left="120"/>
        <w:jc w:val="left"/>
      </w:pPr>
      <w:bookmarkStart w:name="_Toc137548646" w:id="25"/>
      <w:bookmarkEnd w:id="25"/>
    </w:p>
    <w:p>
      <w:pPr>
        <w:spacing w:before="0" w:after="0" w:line="264"/>
        <w:ind w:left="120"/>
        <w:jc w:val="both"/>
      </w:pPr>
    </w:p>
    <w:p>
      <w:pPr>
        <w:spacing w:before="0" w:after="0" w:line="264"/>
        <w:ind w:left="120"/>
        <w:jc w:val="both"/>
      </w:pPr>
      <w:r>
        <w:rPr>
          <w:rFonts w:ascii="Times New Roman" w:hAnsi="Times New Roman"/>
          <w:b/>
          <w:i w:val="false"/>
          <w:color w:val="000000"/>
          <w:sz w:val="28"/>
        </w:rPr>
        <w:t>3 КЛАСС</w:t>
      </w:r>
    </w:p>
    <w:p>
      <w:pPr>
        <w:spacing w:before="0" w:after="0" w:line="264"/>
        <w:ind w:firstLine="600"/>
        <w:jc w:val="both"/>
      </w:pPr>
      <w:r>
        <w:rPr>
          <w:rFonts w:ascii="Times New Roman" w:hAnsi="Times New Roman"/>
          <w:b w:val="false"/>
          <w:i w:val="false"/>
          <w:color w:val="000000"/>
          <w:sz w:val="28"/>
        </w:rPr>
        <w:t>К концу обучения в</w:t>
      </w:r>
      <w:r>
        <w:rPr>
          <w:rFonts w:ascii="Times New Roman" w:hAnsi="Times New Roman"/>
          <w:b/>
          <w:i w:val="false"/>
          <w:color w:val="000000"/>
          <w:sz w:val="28"/>
        </w:rPr>
        <w:t xml:space="preserve"> 3 классе</w:t>
      </w:r>
      <w:r>
        <w:rPr>
          <w:rFonts w:ascii="Times New Roman" w:hAnsi="Times New Roman"/>
          <w:b w:val="false"/>
          <w:i w:val="false"/>
          <w:color w:val="000000"/>
          <w:sz w:val="28"/>
        </w:rPr>
        <w:t xml:space="preserve"> обучающийся достигнет следующих предметных результатов по отдельным темам программы по физической культуре:</w:t>
      </w:r>
    </w:p>
    <w:p>
      <w:pPr>
        <w:numPr>
          <w:ilvl w:val="0"/>
          <w:numId w:val="16"/>
        </w:numPr>
        <w:spacing w:before="0" w:after="0" w:line="264"/>
        <w:jc w:val="both"/>
      </w:pPr>
      <w:r>
        <w:rPr>
          <w:rFonts w:ascii="Times New Roman" w:hAnsi="Times New Roman"/>
          <w:b w:val="false"/>
          <w:i w:val="false"/>
          <w:color w:val="000000"/>
          <w:sz w:val="28"/>
        </w:rPr>
        <w:t xml:space="preserve">соблюдать правила во время выполнения гимнастических и акробатических упражнений, легкоатлетической, лыжной, игровой и плавательной подготовки; </w:t>
      </w:r>
    </w:p>
    <w:p>
      <w:pPr>
        <w:numPr>
          <w:ilvl w:val="0"/>
          <w:numId w:val="16"/>
        </w:numPr>
        <w:spacing w:before="0" w:after="0" w:line="264"/>
        <w:jc w:val="both"/>
      </w:pPr>
      <w:r>
        <w:rPr>
          <w:rFonts w:ascii="Times New Roman" w:hAnsi="Times New Roman"/>
          <w:b w:val="false"/>
          <w:i w:val="false"/>
          <w:color w:val="000000"/>
          <w:sz w:val="28"/>
        </w:rPr>
        <w:t xml:space="preserve">демонстрировать примеры упражнений общеразвивающей, подготовительной и соревновательной направленности, раскрывать их целевое предназначение на занятиях физической культурой; </w:t>
      </w:r>
    </w:p>
    <w:p>
      <w:pPr>
        <w:numPr>
          <w:ilvl w:val="0"/>
          <w:numId w:val="16"/>
        </w:numPr>
        <w:spacing w:before="0" w:after="0" w:line="264"/>
        <w:jc w:val="both"/>
      </w:pPr>
      <w:r>
        <w:rPr>
          <w:rFonts w:ascii="Times New Roman" w:hAnsi="Times New Roman"/>
          <w:b w:val="false"/>
          <w:i w:val="false"/>
          <w:color w:val="000000"/>
          <w:sz w:val="28"/>
        </w:rPr>
        <w:t xml:space="preserve">измерять частоту пульса и определять физическую нагрузку по её значениям с помощью таблицы стандартных нагрузок; </w:t>
      </w:r>
    </w:p>
    <w:p>
      <w:pPr>
        <w:numPr>
          <w:ilvl w:val="0"/>
          <w:numId w:val="16"/>
        </w:numPr>
        <w:spacing w:before="0" w:after="0" w:line="264"/>
        <w:jc w:val="both"/>
      </w:pPr>
      <w:r>
        <w:rPr>
          <w:rFonts w:ascii="Times New Roman" w:hAnsi="Times New Roman"/>
          <w:b w:val="false"/>
          <w:i w:val="false"/>
          <w:color w:val="000000"/>
          <w:sz w:val="28"/>
        </w:rPr>
        <w:t>выполнять упражнения дыхательной и зрительной гимнастики, объяснять их связь с предупреждением появления утомления;</w:t>
      </w:r>
    </w:p>
    <w:p>
      <w:pPr>
        <w:numPr>
          <w:ilvl w:val="0"/>
          <w:numId w:val="16"/>
        </w:numPr>
        <w:spacing w:before="0" w:after="0" w:line="264"/>
        <w:jc w:val="both"/>
      </w:pPr>
      <w:r>
        <w:rPr>
          <w:rFonts w:ascii="Times New Roman" w:hAnsi="Times New Roman"/>
          <w:b w:val="false"/>
          <w:i w:val="false"/>
          <w:color w:val="000000"/>
          <w:sz w:val="28"/>
        </w:rPr>
        <w:t>выполнять движение противоходом в колонне по одному, перестраиваться из колонны по одному в колонну по три на месте и в движении;</w:t>
      </w:r>
    </w:p>
    <w:p>
      <w:pPr>
        <w:numPr>
          <w:ilvl w:val="0"/>
          <w:numId w:val="16"/>
        </w:numPr>
        <w:spacing w:before="0" w:after="0" w:line="264"/>
        <w:jc w:val="both"/>
      </w:pPr>
      <w:r>
        <w:rPr>
          <w:rFonts w:ascii="Times New Roman" w:hAnsi="Times New Roman"/>
          <w:b w:val="false"/>
          <w:i w:val="false"/>
          <w:color w:val="000000"/>
          <w:sz w:val="28"/>
        </w:rPr>
        <w:t xml:space="preserve">выполнять ходьбу по гимнастической скамейке с высоким подниманием колен и изменением положения рук, поворотами в правую и левую сторону, двигаться приставным шагом левым и правым боком, спиной вперёд; </w:t>
      </w:r>
    </w:p>
    <w:p>
      <w:pPr>
        <w:numPr>
          <w:ilvl w:val="0"/>
          <w:numId w:val="16"/>
        </w:numPr>
        <w:spacing w:before="0" w:after="0" w:line="264"/>
        <w:jc w:val="both"/>
      </w:pPr>
      <w:r>
        <w:rPr>
          <w:rFonts w:ascii="Times New Roman" w:hAnsi="Times New Roman"/>
          <w:b w:val="false"/>
          <w:i w:val="false"/>
          <w:color w:val="000000"/>
          <w:sz w:val="28"/>
        </w:rPr>
        <w:t xml:space="preserve">передвигаться по нижней жерди гимнастической стенки приставным шагом в правую и левую сторону, лазать разноимённым способом; </w:t>
      </w:r>
    </w:p>
    <w:p>
      <w:pPr>
        <w:numPr>
          <w:ilvl w:val="0"/>
          <w:numId w:val="16"/>
        </w:numPr>
        <w:spacing w:before="0" w:after="0" w:line="264"/>
        <w:jc w:val="both"/>
      </w:pPr>
      <w:r>
        <w:rPr>
          <w:rFonts w:ascii="Times New Roman" w:hAnsi="Times New Roman"/>
          <w:b w:val="false"/>
          <w:i w:val="false"/>
          <w:color w:val="000000"/>
          <w:sz w:val="28"/>
        </w:rPr>
        <w:t xml:space="preserve">демонстрировать прыжки через скакалку на двух ногах и попеременно на правой и левой ноге; </w:t>
      </w:r>
    </w:p>
    <w:p>
      <w:pPr>
        <w:numPr>
          <w:ilvl w:val="0"/>
          <w:numId w:val="16"/>
        </w:numPr>
        <w:spacing w:before="0" w:after="0" w:line="264"/>
        <w:jc w:val="both"/>
      </w:pPr>
      <w:r>
        <w:rPr>
          <w:rFonts w:ascii="Times New Roman" w:hAnsi="Times New Roman"/>
          <w:b w:val="false"/>
          <w:i w:val="false"/>
          <w:color w:val="000000"/>
          <w:sz w:val="28"/>
        </w:rPr>
        <w:t xml:space="preserve">демонстрировать упражнения ритмической гимнастики, движения танцев галоп и полька; </w:t>
      </w:r>
    </w:p>
    <w:p>
      <w:pPr>
        <w:numPr>
          <w:ilvl w:val="0"/>
          <w:numId w:val="16"/>
        </w:numPr>
        <w:spacing w:before="0" w:after="0" w:line="264"/>
        <w:jc w:val="both"/>
      </w:pPr>
      <w:r>
        <w:rPr>
          <w:rFonts w:ascii="Times New Roman" w:hAnsi="Times New Roman"/>
          <w:b w:val="false"/>
          <w:i w:val="false"/>
          <w:color w:val="000000"/>
          <w:sz w:val="28"/>
        </w:rPr>
        <w:t xml:space="preserve">выполнять бег с преодолением небольших препятствий с разной скоростью, прыжки в длину с разбега способом согнув ноги, броски набивного мяча из положения сидя и стоя; </w:t>
      </w:r>
    </w:p>
    <w:p>
      <w:pPr>
        <w:numPr>
          <w:ilvl w:val="0"/>
          <w:numId w:val="16"/>
        </w:numPr>
        <w:spacing w:before="0" w:after="0" w:line="264"/>
        <w:jc w:val="both"/>
      </w:pPr>
      <w:r>
        <w:rPr>
          <w:rFonts w:ascii="Times New Roman" w:hAnsi="Times New Roman"/>
          <w:b w:val="false"/>
          <w:i w:val="false"/>
          <w:color w:val="000000"/>
          <w:sz w:val="28"/>
        </w:rPr>
        <w:t xml:space="preserve">передвигаться на лыжах одновременным двухшажным ходом, спускаться с пологого склона в стойке лыжника и тормозить плугом; </w:t>
      </w:r>
    </w:p>
    <w:p>
      <w:pPr>
        <w:numPr>
          <w:ilvl w:val="0"/>
          <w:numId w:val="16"/>
        </w:numPr>
        <w:spacing w:before="0" w:after="0" w:line="264"/>
        <w:jc w:val="both"/>
      </w:pPr>
      <w:r>
        <w:rPr>
          <w:rFonts w:ascii="Times New Roman" w:hAnsi="Times New Roman"/>
          <w:b w:val="false"/>
          <w:i w:val="false"/>
          <w:color w:val="000000"/>
          <w:sz w:val="28"/>
        </w:rPr>
        <w:t xml:space="preserve">выполнять технические действия спортивных игр: баскетбол (ведение баскетбольного мяча на месте и движении), волейбол (приём мяча снизу и нижняя передача в парах), футбол (ведение футбольного мяча змейкой); </w:t>
      </w:r>
    </w:p>
    <w:p>
      <w:pPr>
        <w:numPr>
          <w:ilvl w:val="0"/>
          <w:numId w:val="16"/>
        </w:numPr>
        <w:spacing w:before="0" w:after="0" w:line="264"/>
        <w:jc w:val="both"/>
      </w:pPr>
      <w:r>
        <w:rPr>
          <w:rFonts w:ascii="Times New Roman" w:hAnsi="Times New Roman"/>
          <w:b w:val="false"/>
          <w:i w:val="false"/>
          <w:color w:val="000000"/>
          <w:sz w:val="28"/>
        </w:rPr>
        <w:t xml:space="preserve">выполнять упражнения на развитие физических качеств, демонстрировать приросты в их показателях. </w:t>
      </w:r>
      <w:bookmarkStart w:name="_Toc103687220" w:id="26"/>
      <w:bookmarkEnd w:id="26"/>
    </w:p>
    <w:p>
      <w:pPr>
        <w:spacing w:before="0" w:after="0"/>
        <w:ind w:left="120"/>
        <w:jc w:val="left"/>
      </w:pPr>
      <w:bookmarkStart w:name="_Toc137548647" w:id="27"/>
      <w:bookmarkEnd w:id="27"/>
    </w:p>
    <w:p>
      <w:pPr>
        <w:spacing w:before="0" w:after="0" w:line="264"/>
        <w:ind w:left="120"/>
        <w:jc w:val="both"/>
      </w:pPr>
    </w:p>
    <w:p>
      <w:pPr>
        <w:spacing w:before="0" w:after="0" w:line="264"/>
        <w:ind w:left="120"/>
        <w:jc w:val="both"/>
      </w:pPr>
      <w:r>
        <w:rPr>
          <w:rFonts w:ascii="Times New Roman" w:hAnsi="Times New Roman"/>
          <w:b/>
          <w:i w:val="false"/>
          <w:color w:val="000000"/>
          <w:sz w:val="28"/>
        </w:rPr>
        <w:t>4 КЛАСС</w:t>
      </w:r>
    </w:p>
    <w:p>
      <w:pPr>
        <w:spacing w:before="0" w:after="0" w:line="264"/>
        <w:ind w:firstLine="600"/>
        <w:jc w:val="both"/>
      </w:pPr>
      <w:r>
        <w:rPr>
          <w:rFonts w:ascii="Times New Roman" w:hAnsi="Times New Roman"/>
          <w:b w:val="false"/>
          <w:i w:val="false"/>
          <w:color w:val="000000"/>
          <w:sz w:val="28"/>
        </w:rPr>
        <w:t xml:space="preserve">К концу обучения в </w:t>
      </w:r>
      <w:r>
        <w:rPr>
          <w:rFonts w:ascii="Times New Roman" w:hAnsi="Times New Roman"/>
          <w:b/>
          <w:i w:val="false"/>
          <w:color w:val="000000"/>
          <w:sz w:val="28"/>
        </w:rPr>
        <w:t>4 классе</w:t>
      </w:r>
      <w:r>
        <w:rPr>
          <w:rFonts w:ascii="Times New Roman" w:hAnsi="Times New Roman"/>
          <w:b w:val="false"/>
          <w:i w:val="false"/>
          <w:color w:val="000000"/>
          <w:sz w:val="28"/>
        </w:rPr>
        <w:t xml:space="preserve"> обучающийся достигнет следующих предметных результатов по отдельным темам программы по физической культуре:</w:t>
      </w:r>
    </w:p>
    <w:p>
      <w:pPr>
        <w:numPr>
          <w:ilvl w:val="0"/>
          <w:numId w:val="17"/>
        </w:numPr>
        <w:spacing w:before="0" w:after="0" w:line="264"/>
        <w:jc w:val="both"/>
      </w:pPr>
      <w:r>
        <w:rPr>
          <w:rFonts w:ascii="Times New Roman" w:hAnsi="Times New Roman"/>
          <w:b w:val="false"/>
          <w:i w:val="false"/>
          <w:color w:val="000000"/>
          <w:sz w:val="28"/>
        </w:rPr>
        <w:t xml:space="preserve">объяснять назначение комплекса ГТО и выявлять его связь с подготовкой к труду и защите Родины; </w:t>
      </w:r>
    </w:p>
    <w:p>
      <w:pPr>
        <w:numPr>
          <w:ilvl w:val="0"/>
          <w:numId w:val="17"/>
        </w:numPr>
        <w:spacing w:before="0" w:after="0" w:line="264"/>
        <w:jc w:val="both"/>
      </w:pPr>
      <w:r>
        <w:rPr>
          <w:rFonts w:ascii="Times New Roman" w:hAnsi="Times New Roman"/>
          <w:b w:val="false"/>
          <w:i w:val="false"/>
          <w:color w:val="000000"/>
          <w:sz w:val="28"/>
        </w:rPr>
        <w:t xml:space="preserve">осознавать положительное влияние занятий физической подготовкой на укрепление здоровья, развитие сердечно-сосудистой и дыхательной систем; </w:t>
      </w:r>
    </w:p>
    <w:p>
      <w:pPr>
        <w:numPr>
          <w:ilvl w:val="0"/>
          <w:numId w:val="17"/>
        </w:numPr>
        <w:spacing w:before="0" w:after="0" w:line="264"/>
        <w:jc w:val="both"/>
      </w:pPr>
      <w:r>
        <w:rPr>
          <w:rFonts w:ascii="Times New Roman" w:hAnsi="Times New Roman"/>
          <w:b w:val="false"/>
          <w:i w:val="false"/>
          <w:color w:val="000000"/>
          <w:sz w:val="28"/>
        </w:rPr>
        <w:t xml:space="preserve">приводить примеры регулирования физической нагрузки по пульсу при развитии физических качеств: силы, быстроты, выносливости и гибкости; </w:t>
      </w:r>
    </w:p>
    <w:p>
      <w:pPr>
        <w:numPr>
          <w:ilvl w:val="0"/>
          <w:numId w:val="17"/>
        </w:numPr>
        <w:spacing w:before="0" w:after="0" w:line="264"/>
        <w:jc w:val="both"/>
      </w:pPr>
      <w:r>
        <w:rPr>
          <w:rFonts w:ascii="Times New Roman" w:hAnsi="Times New Roman"/>
          <w:b w:val="false"/>
          <w:i w:val="false"/>
          <w:color w:val="000000"/>
          <w:sz w:val="28"/>
        </w:rPr>
        <w:t xml:space="preserve">приводить примеры оказания первой помощи при травмах во время самостоятельных занятий физической культурой и спортом, характеризовать причины их появления на занятиях гимнастикой и лёгкой атлетикой, лыжной и плавательной подготовкой; </w:t>
      </w:r>
    </w:p>
    <w:p>
      <w:pPr>
        <w:numPr>
          <w:ilvl w:val="0"/>
          <w:numId w:val="17"/>
        </w:numPr>
        <w:spacing w:before="0" w:after="0" w:line="264"/>
        <w:jc w:val="both"/>
      </w:pPr>
      <w:r>
        <w:rPr>
          <w:rFonts w:ascii="Times New Roman" w:hAnsi="Times New Roman"/>
          <w:b w:val="false"/>
          <w:i w:val="false"/>
          <w:color w:val="000000"/>
          <w:sz w:val="28"/>
        </w:rPr>
        <w:t>проявлять готовность оказать первую помощь в случае необходимости;</w:t>
      </w:r>
    </w:p>
    <w:p>
      <w:pPr>
        <w:numPr>
          <w:ilvl w:val="0"/>
          <w:numId w:val="17"/>
        </w:numPr>
        <w:spacing w:before="0" w:after="0" w:line="264"/>
        <w:jc w:val="both"/>
      </w:pPr>
      <w:r>
        <w:rPr>
          <w:rFonts w:ascii="Times New Roman" w:hAnsi="Times New Roman"/>
          <w:b w:val="false"/>
          <w:i w:val="false"/>
          <w:color w:val="000000"/>
          <w:sz w:val="28"/>
        </w:rPr>
        <w:t xml:space="preserve">демонстрировать акробатические комбинации из 5–7 хорошо освоенных упражнений (с помощью учителя); </w:t>
      </w:r>
    </w:p>
    <w:p>
      <w:pPr>
        <w:numPr>
          <w:ilvl w:val="0"/>
          <w:numId w:val="17"/>
        </w:numPr>
        <w:spacing w:before="0" w:after="0" w:line="264"/>
        <w:jc w:val="both"/>
      </w:pPr>
      <w:r>
        <w:rPr>
          <w:rFonts w:ascii="Times New Roman" w:hAnsi="Times New Roman"/>
          <w:b w:val="false"/>
          <w:i w:val="false"/>
          <w:color w:val="000000"/>
          <w:sz w:val="28"/>
        </w:rPr>
        <w:t>демонстрировать опорный прыжок через гимнастического козла с разбега способом напрыгивания;</w:t>
      </w:r>
    </w:p>
    <w:p>
      <w:pPr>
        <w:numPr>
          <w:ilvl w:val="0"/>
          <w:numId w:val="17"/>
        </w:numPr>
        <w:spacing w:before="0" w:after="0" w:line="264"/>
        <w:jc w:val="both"/>
      </w:pPr>
      <w:r>
        <w:rPr>
          <w:rFonts w:ascii="Times New Roman" w:hAnsi="Times New Roman"/>
          <w:b w:val="false"/>
          <w:i w:val="false"/>
          <w:color w:val="000000"/>
          <w:sz w:val="28"/>
        </w:rPr>
        <w:t xml:space="preserve">демонстрировать движения танца «Летка-енка» в групповом исполнении под музыкальное сопровождение; </w:t>
      </w:r>
    </w:p>
    <w:p>
      <w:pPr>
        <w:numPr>
          <w:ilvl w:val="0"/>
          <w:numId w:val="17"/>
        </w:numPr>
        <w:spacing w:before="0" w:after="0" w:line="264"/>
        <w:jc w:val="both"/>
      </w:pPr>
      <w:r>
        <w:rPr>
          <w:rFonts w:ascii="Times New Roman" w:hAnsi="Times New Roman"/>
          <w:b w:val="false"/>
          <w:i w:val="false"/>
          <w:color w:val="000000"/>
          <w:sz w:val="28"/>
        </w:rPr>
        <w:t xml:space="preserve">выполнять прыжок в высоту с разбега перешагиванием; </w:t>
      </w:r>
    </w:p>
    <w:p>
      <w:pPr>
        <w:numPr>
          <w:ilvl w:val="0"/>
          <w:numId w:val="17"/>
        </w:numPr>
        <w:spacing w:before="0" w:after="0" w:line="264"/>
        <w:jc w:val="both"/>
      </w:pPr>
      <w:r>
        <w:rPr>
          <w:rFonts w:ascii="Times New Roman" w:hAnsi="Times New Roman"/>
          <w:b w:val="false"/>
          <w:i w:val="false"/>
          <w:color w:val="000000"/>
          <w:sz w:val="28"/>
        </w:rPr>
        <w:t xml:space="preserve">выполнять метание малого (теннисного) мяча на дальность; </w:t>
      </w:r>
    </w:p>
    <w:p>
      <w:pPr>
        <w:numPr>
          <w:ilvl w:val="0"/>
          <w:numId w:val="17"/>
        </w:numPr>
        <w:spacing w:before="0" w:after="0" w:line="264"/>
        <w:jc w:val="both"/>
      </w:pPr>
      <w:r>
        <w:rPr>
          <w:rFonts w:ascii="Times New Roman" w:hAnsi="Times New Roman"/>
          <w:b w:val="false"/>
          <w:i w:val="false"/>
          <w:color w:val="000000"/>
          <w:sz w:val="28"/>
        </w:rPr>
        <w:t>демонстрировать проплывание учебной дистанции кролем на груди или кролем на спине (по выбору обучающегося);</w:t>
      </w:r>
    </w:p>
    <w:p>
      <w:pPr>
        <w:numPr>
          <w:ilvl w:val="0"/>
          <w:numId w:val="17"/>
        </w:numPr>
        <w:spacing w:before="0" w:after="0" w:line="264"/>
        <w:jc w:val="both"/>
      </w:pPr>
      <w:r>
        <w:rPr>
          <w:rFonts w:ascii="Times New Roman" w:hAnsi="Times New Roman"/>
          <w:b w:val="false"/>
          <w:i w:val="false"/>
          <w:color w:val="000000"/>
          <w:sz w:val="28"/>
        </w:rPr>
        <w:t>выполнять освоенные технические действия спортивных игр баскетбол, волейбол и футбол в условиях игровой деятельности;</w:t>
      </w:r>
    </w:p>
    <w:p>
      <w:pPr>
        <w:numPr>
          <w:ilvl w:val="0"/>
          <w:numId w:val="17"/>
        </w:numPr>
        <w:spacing w:before="0" w:after="0" w:line="264"/>
        <w:jc w:val="both"/>
      </w:pPr>
      <w:r>
        <w:rPr>
          <w:rFonts w:ascii="Times New Roman" w:hAnsi="Times New Roman"/>
          <w:b w:val="false"/>
          <w:i w:val="false"/>
          <w:color w:val="000000"/>
          <w:sz w:val="28"/>
        </w:rPr>
        <w:t>выполнять упражнения на развитие физических качеств, демонстрировать приросты в их показателях.</w:t>
      </w:r>
    </w:p>
    <w:bookmarkStart w:name="block-8669385" w:id="28"/>
    <w:p>
      <w:pPr>
        <w:sectPr>
          <w:pgSz w:w="11906" w:h="16383" w:orient="portrait"/>
        </w:sectPr>
      </w:pPr>
    </w:p>
    <w:bookmarkEnd w:id="28"/>
    <w:bookmarkEnd w:id="15"/>
    <w:bookmarkStart w:name="block-8669384" w:id="29"/>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1 КЛАСС </w:t>
      </w:r>
    </w:p>
    <w:tbl>
      <w:tblPr>
        <w:tblW w:w="0" w:type="auto"/>
        <w:tblCellSpacing w:w="20" w:type="nil"/>
        <w:tblBorders>
          <w:top w:val="single"/>
          <w:left w:val="single"/>
          <w:bottom w:val="single"/>
          <w:right w:val="single"/>
          <w:insideH w:val="single"/>
          <w:insideV w:val="single"/>
        </w:tblBorders>
      </w:tblPr>
      <w:tblGrid>
        <w:gridCol w:w="729"/>
        <w:gridCol w:w="2560"/>
        <w:gridCol w:w="1421"/>
        <w:gridCol w:w="2456"/>
        <w:gridCol w:w="2579"/>
        <w:gridCol w:w="3849"/>
      </w:tblGrid>
      <w:tr>
        <w:trPr>
          <w:trHeight w:val="300" w:hRule="atLeast"/>
          <w:trHeight w:val="144" w:hRule="atLeast"/>
        </w:trPr>
        <w:tc>
          <w:tcPr>
            <w:tcW w:w="5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9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9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1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0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Знания о физической культуре</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Знания о физической культуре</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Способы самостоятельной деятельности</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Режим дня школьника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ФИЗИЧЕСКОЕ СОВЕРШЕНСТВОВАНИЕ</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Оздоровительная физическая культура</w:t>
            </w:r>
          </w:p>
        </w:tc>
      </w:tr>
      <w:tr>
        <w:trPr>
          <w:trHeight w:val="30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Гигиена человека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Осанка человека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36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Утренняя зарядка и физкультминутки в режиме дня школьника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Спортивно-оздоровительная физическая культура</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Гимнастика с основами акробатики</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Лыжная подготовка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Легкая атлетика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Подвижные и спортивные игры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Прикладно-ориентированная физическая культура</w:t>
            </w:r>
          </w:p>
        </w:tc>
      </w:tr>
      <w:tr>
        <w:trPr>
          <w:trHeight w:val="136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выполнению нормативных требований комплекса ГТО</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20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20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66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2 КЛАСС </w:t>
      </w:r>
    </w:p>
    <w:tbl>
      <w:tblPr>
        <w:tblW w:w="0" w:type="auto"/>
        <w:tblCellSpacing w:w="20" w:type="nil"/>
        <w:tblBorders>
          <w:top w:val="single"/>
          <w:left w:val="single"/>
          <w:bottom w:val="single"/>
          <w:right w:val="single"/>
          <w:insideH w:val="single"/>
          <w:insideV w:val="single"/>
        </w:tblBorders>
      </w:tblPr>
      <w:tblGrid>
        <w:gridCol w:w="743"/>
        <w:gridCol w:w="2400"/>
        <w:gridCol w:w="1445"/>
        <w:gridCol w:w="2484"/>
        <w:gridCol w:w="2605"/>
        <w:gridCol w:w="3917"/>
      </w:tblGrid>
      <w:tr>
        <w:trPr>
          <w:trHeight w:val="300" w:hRule="atLeast"/>
          <w:trHeight w:val="144" w:hRule="atLeast"/>
        </w:trPr>
        <w:tc>
          <w:tcPr>
            <w:tcW w:w="5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64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4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1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3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2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Знания о физической культуре</w:t>
            </w:r>
          </w:p>
        </w:tc>
      </w:tr>
      <w:tr>
        <w:trPr>
          <w:trHeight w:val="82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Знания о физической культуре</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2741" w:type="dxa"/>
            <w:tcBorders/>
            <w:tcMar>
              <w:top w:w="50" w:type="dxa"/>
              <w:left w:w="100" w:type="dxa"/>
            </w:tcMar>
            <w:vAlign w:val="center"/>
          </w:tcPr>
          <w:p>
            <w:pPr>
              <w:spacing w:before="0" w:after="0"/>
              <w:ind w:left="135"/>
              <w:jc w:val="left"/>
            </w:pPr>
            <w:hyperlink r:id="rId4">
              <w:r>
                <w:rPr>
                  <w:rFonts w:ascii="Times New Roman" w:hAnsi="Times New Roman"/>
                  <w:b w:val="false"/>
                  <w:i w:val="false"/>
                  <w:color w:val="0000ff"/>
                  <w:sz w:val="22"/>
                  <w:u w:val="single"/>
                </w:rPr>
                <w:t>www.fizkulturavs</w:t>
              </w:r>
            </w:hyperlink>
            <w:r>
              <w:rPr>
                <w:rFonts w:ascii="Times New Roman" w:hAnsi="Times New Roman"/>
                <w:b w:val="false"/>
                <w:i w:val="false"/>
                <w:color w:val="000000"/>
                <w:sz w:val="24"/>
              </w:rPr>
              <w:t xml:space="preserve"> hkole.ru</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Способы самостоятельной деятельности</w:t>
            </w:r>
          </w:p>
        </w:tc>
      </w:tr>
      <w:tr>
        <w:trPr>
          <w:trHeight w:val="82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Физическое развитие и его измерение</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2741" w:type="dxa"/>
            <w:tcBorders/>
            <w:tcMar>
              <w:top w:w="50" w:type="dxa"/>
              <w:left w:w="100" w:type="dxa"/>
            </w:tcMar>
            <w:vAlign w:val="center"/>
          </w:tcPr>
          <w:p>
            <w:pPr>
              <w:spacing w:before="0" w:after="0"/>
              <w:ind w:left="135"/>
              <w:jc w:val="left"/>
            </w:pPr>
            <w:hyperlink r:id="rId5">
              <w:r>
                <w:rPr>
                  <w:rFonts w:ascii="Times New Roman" w:hAnsi="Times New Roman"/>
                  <w:b w:val="false"/>
                  <w:i w:val="false"/>
                  <w:color w:val="0000ff"/>
                  <w:sz w:val="22"/>
                  <w:u w:val="single"/>
                </w:rPr>
                <w:t>http://www.fizkul</w:t>
              </w:r>
            </w:hyperlink>
            <w:r>
              <w:rPr>
                <w:rFonts w:ascii="Times New Roman" w:hAnsi="Times New Roman"/>
                <w:b w:val="false"/>
                <w:i w:val="false"/>
                <w:color w:val="000000"/>
                <w:sz w:val="24"/>
              </w:rPr>
              <w:t xml:space="preserve"> t-ura.ru/</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ФИЗИЧЕСКОЕ СОВЕРШЕНСТВОВАНИЕ</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Оздоровительная физическая культура</w:t>
            </w:r>
          </w:p>
        </w:tc>
      </w:tr>
      <w:tr>
        <w:trPr>
          <w:trHeight w:val="82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Занятия по укреплению здоровья</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41" w:type="dxa"/>
            <w:tcBorders/>
            <w:tcMar>
              <w:top w:w="50" w:type="dxa"/>
              <w:left w:w="100" w:type="dxa"/>
            </w:tcMar>
            <w:vAlign w:val="center"/>
          </w:tcPr>
          <w:p>
            <w:pPr>
              <w:spacing w:before="0" w:after="0"/>
              <w:ind w:left="135"/>
              <w:jc w:val="left"/>
            </w:pPr>
            <w:hyperlink r:id="rId6">
              <w:r>
                <w:rPr>
                  <w:rFonts w:ascii="Times New Roman" w:hAnsi="Times New Roman"/>
                  <w:b w:val="false"/>
                  <w:i w:val="false"/>
                  <w:color w:val="0000ff"/>
                  <w:sz w:val="22"/>
                  <w:u w:val="single"/>
                </w:rPr>
                <w:t>www.fizkulturavs</w:t>
              </w:r>
            </w:hyperlink>
            <w:r>
              <w:rPr>
                <w:rFonts w:ascii="Times New Roman" w:hAnsi="Times New Roman"/>
                <w:b w:val="false"/>
                <w:i w:val="false"/>
                <w:color w:val="000000"/>
                <w:sz w:val="24"/>
              </w:rPr>
              <w:t xml:space="preserve"> hkole.ru</w:t>
            </w:r>
          </w:p>
        </w:tc>
      </w:tr>
      <w:tr>
        <w:trPr>
          <w:trHeight w:val="109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Индивидуальные комплексы утренней зарядки</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41" w:type="dxa"/>
            <w:tcBorders/>
            <w:tcMar>
              <w:top w:w="50" w:type="dxa"/>
              <w:left w:w="100" w:type="dxa"/>
            </w:tcMar>
            <w:vAlign w:val="center"/>
          </w:tcPr>
          <w:p>
            <w:pPr>
              <w:spacing w:before="0" w:after="0"/>
              <w:ind w:left="135"/>
              <w:jc w:val="left"/>
            </w:pPr>
            <w:hyperlink r:id="rId7">
              <w:r>
                <w:rPr>
                  <w:rFonts w:ascii="Times New Roman" w:hAnsi="Times New Roman"/>
                  <w:b w:val="false"/>
                  <w:i w:val="false"/>
                  <w:color w:val="0000ff"/>
                  <w:sz w:val="22"/>
                  <w:u w:val="single"/>
                </w:rPr>
                <w:t>http://www.fizkul</w:t>
              </w:r>
            </w:hyperlink>
            <w:r>
              <w:rPr>
                <w:rFonts w:ascii="Times New Roman" w:hAnsi="Times New Roman"/>
                <w:b w:val="false"/>
                <w:i w:val="false"/>
                <w:color w:val="000000"/>
                <w:sz w:val="24"/>
              </w:rPr>
              <w:t xml:space="preserve"> t-ura.ru/</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Спортивно-оздоровительная физическая культура</w:t>
            </w:r>
          </w:p>
        </w:tc>
      </w:tr>
      <w:tr>
        <w:trPr>
          <w:trHeight w:val="82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Гимнастика с основами акробатики</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2741" w:type="dxa"/>
            <w:tcBorders/>
            <w:tcMar>
              <w:top w:w="50" w:type="dxa"/>
              <w:left w:w="100" w:type="dxa"/>
            </w:tcMar>
            <w:vAlign w:val="center"/>
          </w:tcPr>
          <w:p>
            <w:pPr>
              <w:spacing w:before="0" w:after="0"/>
              <w:ind w:left="135"/>
              <w:jc w:val="left"/>
            </w:pPr>
            <w:hyperlink r:id="rId8">
              <w:r>
                <w:rPr>
                  <w:rFonts w:ascii="Times New Roman" w:hAnsi="Times New Roman"/>
                  <w:b w:val="false"/>
                  <w:i w:val="false"/>
                  <w:color w:val="0000ff"/>
                  <w:sz w:val="22"/>
                  <w:u w:val="single"/>
                </w:rPr>
                <w:t>http://www.fizkul</w:t>
              </w:r>
            </w:hyperlink>
            <w:r>
              <w:rPr>
                <w:rFonts w:ascii="Times New Roman" w:hAnsi="Times New Roman"/>
                <w:b w:val="false"/>
                <w:i w:val="false"/>
                <w:color w:val="000000"/>
                <w:sz w:val="24"/>
              </w:rPr>
              <w:t xml:space="preserve"> t-ura.ru/</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Лыжная подготовка</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2741" w:type="dxa"/>
            <w:tcBorders/>
            <w:tcMar>
              <w:top w:w="50" w:type="dxa"/>
              <w:left w:w="100" w:type="dxa"/>
            </w:tcMar>
            <w:vAlign w:val="center"/>
          </w:tcPr>
          <w:p>
            <w:pPr>
              <w:spacing w:before="0" w:after="0"/>
              <w:ind w:left="135"/>
              <w:jc w:val="left"/>
            </w:pPr>
            <w:hyperlink r:id="rId9">
              <w:r>
                <w:rPr>
                  <w:rFonts w:ascii="Times New Roman" w:hAnsi="Times New Roman"/>
                  <w:b w:val="false"/>
                  <w:i w:val="false"/>
                  <w:color w:val="0000ff"/>
                  <w:sz w:val="22"/>
                  <w:u w:val="single"/>
                </w:rPr>
                <w:t>http://www.fizkul</w:t>
              </w:r>
            </w:hyperlink>
            <w:r>
              <w:rPr>
                <w:rFonts w:ascii="Times New Roman" w:hAnsi="Times New Roman"/>
                <w:b w:val="false"/>
                <w:i w:val="false"/>
                <w:color w:val="000000"/>
                <w:sz w:val="24"/>
              </w:rPr>
              <w:t xml:space="preserve"> t-ura.ru/</w:t>
            </w:r>
          </w:p>
        </w:tc>
      </w:tr>
      <w:tr>
        <w:trPr>
          <w:trHeight w:val="300"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Легкая атлетика</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2741" w:type="dxa"/>
            <w:tcBorders/>
            <w:tcMar>
              <w:top w:w="50" w:type="dxa"/>
              <w:left w:w="100" w:type="dxa"/>
            </w:tcMar>
            <w:vAlign w:val="center"/>
          </w:tcPr>
          <w:p>
            <w:pPr>
              <w:spacing w:before="0" w:after="0"/>
              <w:ind w:left="135"/>
              <w:jc w:val="left"/>
            </w:pPr>
            <w:hyperlink r:id="rId10">
              <w:r>
                <w:rPr>
                  <w:rFonts w:ascii="Times New Roman" w:hAnsi="Times New Roman"/>
                  <w:b w:val="false"/>
                  <w:i w:val="false"/>
                  <w:color w:val="0000ff"/>
                  <w:sz w:val="22"/>
                  <w:u w:val="single"/>
                </w:rPr>
                <w:t>http://fizkultura-</w:t>
              </w:r>
            </w:hyperlink>
            <w:r>
              <w:rPr>
                <w:rFonts w:ascii="Times New Roman" w:hAnsi="Times New Roman"/>
                <w:b w:val="false"/>
                <w:i w:val="false"/>
                <w:color w:val="000000"/>
                <w:sz w:val="24"/>
              </w:rPr>
              <w:t xml:space="preserve"> na5.ru/</w:t>
            </w:r>
          </w:p>
        </w:tc>
      </w:tr>
      <w:tr>
        <w:trPr>
          <w:trHeight w:val="300"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Подвижные игры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2741" w:type="dxa"/>
            <w:tcBorders/>
            <w:tcMar>
              <w:top w:w="50" w:type="dxa"/>
              <w:left w:w="100" w:type="dxa"/>
            </w:tcMar>
            <w:vAlign w:val="center"/>
          </w:tcPr>
          <w:p>
            <w:pPr>
              <w:spacing w:before="0" w:after="0"/>
              <w:ind w:left="135"/>
              <w:jc w:val="left"/>
            </w:pPr>
            <w:hyperlink r:id="rId11">
              <w:r>
                <w:rPr>
                  <w:rFonts w:ascii="Times New Roman" w:hAnsi="Times New Roman"/>
                  <w:b w:val="false"/>
                  <w:i w:val="false"/>
                  <w:color w:val="0000ff"/>
                  <w:sz w:val="22"/>
                  <w:u w:val="single"/>
                </w:rPr>
                <w:t>http://www.fizkul</w:t>
              </w:r>
            </w:hyperlink>
            <w:r>
              <w:rPr>
                <w:rFonts w:ascii="Times New Roman" w:hAnsi="Times New Roman"/>
                <w:b w:val="false"/>
                <w:i w:val="false"/>
                <w:color w:val="000000"/>
                <w:sz w:val="24"/>
              </w:rPr>
              <w:t xml:space="preserve"> t-ura.ru/</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Прикладно-ориентированная физическая культура</w:t>
            </w:r>
          </w:p>
        </w:tc>
      </w:tr>
      <w:tr>
        <w:trPr>
          <w:trHeight w:val="1680"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выполнению нормативных требований комплекса ГТО</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22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22 </w:t>
            </w:r>
          </w:p>
        </w:tc>
        <w:tc>
          <w:tcPr>
            <w:tcW w:w="2741" w:type="dxa"/>
            <w:tcBorders/>
            <w:tcMar>
              <w:top w:w="50" w:type="dxa"/>
              <w:left w:w="100" w:type="dxa"/>
            </w:tcMar>
            <w:vAlign w:val="center"/>
          </w:tcPr>
          <w:p>
            <w:pPr>
              <w:spacing w:before="0" w:after="0"/>
              <w:ind w:left="135"/>
              <w:jc w:val="left"/>
            </w:pPr>
            <w:hyperlink r:id="rId12">
              <w:r>
                <w:rPr>
                  <w:rFonts w:ascii="Times New Roman" w:hAnsi="Times New Roman"/>
                  <w:b w:val="false"/>
                  <w:i w:val="false"/>
                  <w:color w:val="0000ff"/>
                  <w:sz w:val="22"/>
                  <w:u w:val="single"/>
                </w:rPr>
                <w:t>http://fizkultura-</w:t>
              </w:r>
            </w:hyperlink>
            <w:r>
              <w:rPr>
                <w:rFonts w:ascii="Times New Roman" w:hAnsi="Times New Roman"/>
                <w:b w:val="false"/>
                <w:i w:val="false"/>
                <w:color w:val="000000"/>
                <w:sz w:val="24"/>
              </w:rPr>
              <w:t xml:space="preserve"> na5.ru/</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22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2741"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3 КЛАСС </w:t>
      </w:r>
    </w:p>
    <w:tbl>
      <w:tblPr>
        <w:tblW w:w="0" w:type="auto"/>
        <w:tblCellSpacing w:w="20" w:type="nil"/>
        <w:tblBorders>
          <w:top w:val="single"/>
          <w:left w:val="single"/>
          <w:bottom w:val="single"/>
          <w:right w:val="single"/>
          <w:insideH w:val="single"/>
          <w:insideV w:val="single"/>
        </w:tblBorders>
      </w:tblPr>
      <w:tblGrid>
        <w:gridCol w:w="769"/>
        <w:gridCol w:w="2080"/>
        <w:gridCol w:w="1493"/>
        <w:gridCol w:w="2541"/>
        <w:gridCol w:w="2658"/>
        <w:gridCol w:w="4053"/>
      </w:tblGrid>
      <w:tr>
        <w:trPr>
          <w:trHeight w:val="300" w:hRule="atLeast"/>
          <w:trHeight w:val="144" w:hRule="atLeast"/>
        </w:trPr>
        <w:tc>
          <w:tcPr>
            <w:tcW w:w="53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28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83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4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7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6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Знания о физической культуре</w:t>
            </w:r>
          </w:p>
        </w:tc>
      </w:tr>
      <w:tr>
        <w:trPr>
          <w:trHeight w:val="217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Знания о физической культуре</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837" w:type="dxa"/>
            <w:tcBorders/>
            <w:tcMar>
              <w:top w:w="50" w:type="dxa"/>
              <w:left w:w="100" w:type="dxa"/>
            </w:tcMar>
            <w:vAlign w:val="center"/>
          </w:tcPr>
          <w:p>
            <w:pPr>
              <w:spacing w:before="0" w:after="0"/>
              <w:ind w:left="135"/>
              <w:jc w:val="left"/>
            </w:pPr>
            <w:hyperlink r:id="rId13">
              <w:r>
                <w:rPr>
                  <w:rFonts w:ascii="Times New Roman" w:hAnsi="Times New Roman"/>
                  <w:b w:val="false"/>
                  <w:i w:val="false"/>
                  <w:color w:val="0000ff"/>
                  <w:sz w:val="22"/>
                  <w:u w:val="single"/>
                </w:rPr>
                <w:t>https://resh.edu.ru/subject/9/</w:t>
              </w:r>
            </w:hyperlink>
            <w:r>
              <w:rPr>
                <w:rFonts w:ascii="Times New Roman" w:hAnsi="Times New Roman"/>
                <w:b w:val="false"/>
                <w:i w:val="false"/>
                <w:color w:val="000000"/>
                <w:sz w:val="24"/>
              </w:rPr>
              <w:t xml:space="preserve"> </w:t>
            </w:r>
            <w:hyperlink r:id="rId14">
              <w:r>
                <w:rPr>
                  <w:rFonts w:ascii="Times New Roman" w:hAnsi="Times New Roman"/>
                  <w:b w:val="false"/>
                  <w:i w:val="false"/>
                  <w:color w:val="0000ff"/>
                  <w:sz w:val="22"/>
                  <w:u w:val="single"/>
                </w:rPr>
                <w:t>http://www.openclass.ru</w:t>
              </w:r>
            </w:hyperlink>
            <w:r>
              <w:rPr>
                <w:rFonts w:ascii="Times New Roman" w:hAnsi="Times New Roman"/>
                <w:b w:val="false"/>
                <w:i w:val="false"/>
                <w:color w:val="000000"/>
                <w:sz w:val="24"/>
              </w:rPr>
              <w:t xml:space="preserve"> </w:t>
            </w:r>
            <w:hyperlink r:id="rId15">
              <w:r>
                <w:rPr>
                  <w:rFonts w:ascii="Times New Roman" w:hAnsi="Times New Roman"/>
                  <w:b w:val="false"/>
                  <w:i w:val="false"/>
                  <w:color w:val="0000ff"/>
                  <w:sz w:val="22"/>
                  <w:u w:val="single"/>
                </w:rPr>
                <w:t>http://www.it-n.ru/communities</w:t>
              </w:r>
            </w:hyperlink>
            <w:r>
              <w:rPr>
                <w:rFonts w:ascii="Times New Roman" w:hAnsi="Times New Roman"/>
                <w:b w:val="false"/>
                <w:i w:val="false"/>
                <w:color w:val="000000"/>
                <w:sz w:val="24"/>
              </w:rPr>
              <w:t xml:space="preserve">. </w:t>
            </w:r>
            <w:hyperlink r:id="rId16">
              <w:r>
                <w:rPr>
                  <w:rFonts w:ascii="Times New Roman" w:hAnsi="Times New Roman"/>
                  <w:b w:val="false"/>
                  <w:i w:val="false"/>
                  <w:color w:val="0000ff"/>
                  <w:sz w:val="22"/>
                  <w:u w:val="single"/>
                </w:rPr>
                <w:t>http://metodsovet.su/dir/fiz_kultura/9</w:t>
              </w:r>
            </w:hyperlink>
            <w:r>
              <w:rPr>
                <w:rFonts w:ascii="Times New Roman" w:hAnsi="Times New Roman"/>
                <w:b w:val="false"/>
                <w:i w:val="false"/>
                <w:color w:val="000000"/>
                <w:sz w:val="24"/>
              </w:rPr>
              <w:t xml:space="preserve"> </w:t>
            </w:r>
            <w:hyperlink r:id="rId17">
              <w:r>
                <w:rPr>
                  <w:rFonts w:ascii="Times New Roman" w:hAnsi="Times New Roman"/>
                  <w:b w:val="false"/>
                  <w:i w:val="false"/>
                  <w:color w:val="0000ff"/>
                  <w:sz w:val="22"/>
                  <w:u w:val="single"/>
                </w:rPr>
                <w:t>http://spo.1september.ru/urok/</w:t>
              </w:r>
            </w:hyperlink>
            <w:r>
              <w:rPr>
                <w:rFonts w:ascii="Times New Roman" w:hAnsi="Times New Roman"/>
                <w:b w:val="false"/>
                <w:i w:val="false"/>
                <w:color w:val="000000"/>
                <w:sz w:val="24"/>
              </w:rPr>
              <w:t xml:space="preserve"> </w:t>
            </w:r>
            <w:hyperlink r:id="rId18">
              <w:r>
                <w:rPr>
                  <w:rFonts w:ascii="Times New Roman" w:hAnsi="Times New Roman"/>
                  <w:b w:val="false"/>
                  <w:i w:val="false"/>
                  <w:color w:val="0000ff"/>
                  <w:sz w:val="22"/>
                  <w:u w:val="single"/>
                </w:rPr>
                <w:t>http://www.fizkult-ura.ru/</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Способы самостоятельной деятельности</w:t>
            </w:r>
          </w:p>
        </w:tc>
      </w:tr>
      <w:tr>
        <w:trPr>
          <w:trHeight w:val="217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физических упражнений, используемых на уроках</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837" w:type="dxa"/>
            <w:tcBorders/>
            <w:tcMar>
              <w:top w:w="50" w:type="dxa"/>
              <w:left w:w="100" w:type="dxa"/>
            </w:tcMar>
            <w:vAlign w:val="center"/>
          </w:tcPr>
          <w:p>
            <w:pPr>
              <w:spacing w:before="0" w:after="0"/>
              <w:ind w:left="135"/>
              <w:jc w:val="left"/>
            </w:pPr>
            <w:hyperlink r:id="rId19">
              <w:r>
                <w:rPr>
                  <w:rFonts w:ascii="Times New Roman" w:hAnsi="Times New Roman"/>
                  <w:b w:val="false"/>
                  <w:i w:val="false"/>
                  <w:color w:val="0000ff"/>
                  <w:sz w:val="22"/>
                  <w:u w:val="single"/>
                </w:rPr>
                <w:t>https://resh.edu.ru/subject/9/</w:t>
              </w:r>
            </w:hyperlink>
            <w:r>
              <w:rPr>
                <w:rFonts w:ascii="Times New Roman" w:hAnsi="Times New Roman"/>
                <w:b w:val="false"/>
                <w:i w:val="false"/>
                <w:color w:val="000000"/>
                <w:sz w:val="24"/>
              </w:rPr>
              <w:t xml:space="preserve"> </w:t>
            </w:r>
            <w:hyperlink r:id="rId20">
              <w:r>
                <w:rPr>
                  <w:rFonts w:ascii="Times New Roman" w:hAnsi="Times New Roman"/>
                  <w:b w:val="false"/>
                  <w:i w:val="false"/>
                  <w:color w:val="0000ff"/>
                  <w:sz w:val="22"/>
                  <w:u w:val="single"/>
                </w:rPr>
                <w:t>http://www.openclass.ru</w:t>
              </w:r>
            </w:hyperlink>
            <w:r>
              <w:rPr>
                <w:rFonts w:ascii="Times New Roman" w:hAnsi="Times New Roman"/>
                <w:b w:val="false"/>
                <w:i w:val="false"/>
                <w:color w:val="000000"/>
                <w:sz w:val="24"/>
              </w:rPr>
              <w:t xml:space="preserve"> </w:t>
            </w:r>
            <w:hyperlink r:id="rId21">
              <w:r>
                <w:rPr>
                  <w:rFonts w:ascii="Times New Roman" w:hAnsi="Times New Roman"/>
                  <w:b w:val="false"/>
                  <w:i w:val="false"/>
                  <w:color w:val="0000ff"/>
                  <w:sz w:val="22"/>
                  <w:u w:val="single"/>
                </w:rPr>
                <w:t>http://www.it-n.ru/communities</w:t>
              </w:r>
            </w:hyperlink>
            <w:r>
              <w:rPr>
                <w:rFonts w:ascii="Times New Roman" w:hAnsi="Times New Roman"/>
                <w:b w:val="false"/>
                <w:i w:val="false"/>
                <w:color w:val="000000"/>
                <w:sz w:val="24"/>
              </w:rPr>
              <w:t xml:space="preserve">. </w:t>
            </w:r>
            <w:hyperlink r:id="rId22">
              <w:r>
                <w:rPr>
                  <w:rFonts w:ascii="Times New Roman" w:hAnsi="Times New Roman"/>
                  <w:b w:val="false"/>
                  <w:i w:val="false"/>
                  <w:color w:val="0000ff"/>
                  <w:sz w:val="22"/>
                  <w:u w:val="single"/>
                </w:rPr>
                <w:t>http://metodsovet.su/dir/fiz_kultura/9</w:t>
              </w:r>
            </w:hyperlink>
            <w:r>
              <w:rPr>
                <w:rFonts w:ascii="Times New Roman" w:hAnsi="Times New Roman"/>
                <w:b w:val="false"/>
                <w:i w:val="false"/>
                <w:color w:val="000000"/>
                <w:sz w:val="24"/>
              </w:rPr>
              <w:t xml:space="preserve"> </w:t>
            </w:r>
            <w:hyperlink r:id="rId23">
              <w:r>
                <w:rPr>
                  <w:rFonts w:ascii="Times New Roman" w:hAnsi="Times New Roman"/>
                  <w:b w:val="false"/>
                  <w:i w:val="false"/>
                  <w:color w:val="0000ff"/>
                  <w:sz w:val="22"/>
                  <w:u w:val="single"/>
                </w:rPr>
                <w:t>http://spo.1september.ru/urok/</w:t>
              </w:r>
            </w:hyperlink>
            <w:r>
              <w:rPr>
                <w:rFonts w:ascii="Times New Roman" w:hAnsi="Times New Roman"/>
                <w:b w:val="false"/>
                <w:i w:val="false"/>
                <w:color w:val="000000"/>
                <w:sz w:val="24"/>
              </w:rPr>
              <w:t xml:space="preserve"> </w:t>
            </w:r>
            <w:hyperlink r:id="rId24">
              <w:r>
                <w:rPr>
                  <w:rFonts w:ascii="Times New Roman" w:hAnsi="Times New Roman"/>
                  <w:b w:val="false"/>
                  <w:i w:val="false"/>
                  <w:color w:val="0000ff"/>
                  <w:sz w:val="22"/>
                  <w:u w:val="single"/>
                </w:rPr>
                <w:t>http://www.fizkult-ura.ru/</w:t>
              </w:r>
            </w:hyperlink>
          </w:p>
        </w:tc>
      </w:tr>
      <w:tr>
        <w:trPr>
          <w:trHeight w:val="217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пульса на уроках физической культуры</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837" w:type="dxa"/>
            <w:tcBorders/>
            <w:tcMar>
              <w:top w:w="50" w:type="dxa"/>
              <w:left w:w="100" w:type="dxa"/>
            </w:tcMar>
            <w:vAlign w:val="center"/>
          </w:tcPr>
          <w:p>
            <w:pPr>
              <w:spacing w:before="0" w:after="0"/>
              <w:ind w:left="135"/>
              <w:jc w:val="left"/>
            </w:pPr>
            <w:hyperlink r:id="rId25">
              <w:r>
                <w:rPr>
                  <w:rFonts w:ascii="Times New Roman" w:hAnsi="Times New Roman"/>
                  <w:b w:val="false"/>
                  <w:i w:val="false"/>
                  <w:color w:val="0000ff"/>
                  <w:sz w:val="22"/>
                  <w:u w:val="single"/>
                </w:rPr>
                <w:t>https://resh.edu.ru/subject/9/</w:t>
              </w:r>
            </w:hyperlink>
            <w:r>
              <w:rPr>
                <w:rFonts w:ascii="Times New Roman" w:hAnsi="Times New Roman"/>
                <w:b w:val="false"/>
                <w:i w:val="false"/>
                <w:color w:val="000000"/>
                <w:sz w:val="24"/>
              </w:rPr>
              <w:t xml:space="preserve"> </w:t>
            </w:r>
            <w:hyperlink r:id="rId26">
              <w:r>
                <w:rPr>
                  <w:rFonts w:ascii="Times New Roman" w:hAnsi="Times New Roman"/>
                  <w:b w:val="false"/>
                  <w:i w:val="false"/>
                  <w:color w:val="0000ff"/>
                  <w:sz w:val="22"/>
                  <w:u w:val="single"/>
                </w:rPr>
                <w:t>http://www.openclass.ru</w:t>
              </w:r>
            </w:hyperlink>
            <w:r>
              <w:rPr>
                <w:rFonts w:ascii="Times New Roman" w:hAnsi="Times New Roman"/>
                <w:b w:val="false"/>
                <w:i w:val="false"/>
                <w:color w:val="000000"/>
                <w:sz w:val="24"/>
              </w:rPr>
              <w:t xml:space="preserve"> </w:t>
            </w:r>
            <w:hyperlink r:id="rId27">
              <w:r>
                <w:rPr>
                  <w:rFonts w:ascii="Times New Roman" w:hAnsi="Times New Roman"/>
                  <w:b w:val="false"/>
                  <w:i w:val="false"/>
                  <w:color w:val="0000ff"/>
                  <w:sz w:val="22"/>
                  <w:u w:val="single"/>
                </w:rPr>
                <w:t>http://www.it-n.ru/communities</w:t>
              </w:r>
            </w:hyperlink>
            <w:r>
              <w:rPr>
                <w:rFonts w:ascii="Times New Roman" w:hAnsi="Times New Roman"/>
                <w:b w:val="false"/>
                <w:i w:val="false"/>
                <w:color w:val="000000"/>
                <w:sz w:val="24"/>
              </w:rPr>
              <w:t xml:space="preserve">. </w:t>
            </w:r>
            <w:hyperlink r:id="rId28">
              <w:r>
                <w:rPr>
                  <w:rFonts w:ascii="Times New Roman" w:hAnsi="Times New Roman"/>
                  <w:b w:val="false"/>
                  <w:i w:val="false"/>
                  <w:color w:val="0000ff"/>
                  <w:sz w:val="22"/>
                  <w:u w:val="single"/>
                </w:rPr>
                <w:t>http://metodsovet.su/dir/fiz_kultura/9</w:t>
              </w:r>
            </w:hyperlink>
            <w:r>
              <w:rPr>
                <w:rFonts w:ascii="Times New Roman" w:hAnsi="Times New Roman"/>
                <w:b w:val="false"/>
                <w:i w:val="false"/>
                <w:color w:val="000000"/>
                <w:sz w:val="24"/>
              </w:rPr>
              <w:t xml:space="preserve"> </w:t>
            </w:r>
            <w:hyperlink r:id="rId29">
              <w:r>
                <w:rPr>
                  <w:rFonts w:ascii="Times New Roman" w:hAnsi="Times New Roman"/>
                  <w:b w:val="false"/>
                  <w:i w:val="false"/>
                  <w:color w:val="0000ff"/>
                  <w:sz w:val="22"/>
                  <w:u w:val="single"/>
                </w:rPr>
                <w:t>http://spo.1september.ru/urok/</w:t>
              </w:r>
            </w:hyperlink>
            <w:r>
              <w:rPr>
                <w:rFonts w:ascii="Times New Roman" w:hAnsi="Times New Roman"/>
                <w:b w:val="false"/>
                <w:i w:val="false"/>
                <w:color w:val="000000"/>
                <w:sz w:val="24"/>
              </w:rPr>
              <w:t xml:space="preserve"> </w:t>
            </w:r>
            <w:hyperlink r:id="rId30">
              <w:r>
                <w:rPr>
                  <w:rFonts w:ascii="Times New Roman" w:hAnsi="Times New Roman"/>
                  <w:b w:val="false"/>
                  <w:i w:val="false"/>
                  <w:color w:val="0000ff"/>
                  <w:sz w:val="22"/>
                  <w:u w:val="single"/>
                </w:rPr>
                <w:t>http://www.fizkult-ura.ru/</w:t>
              </w:r>
            </w:hyperlink>
          </w:p>
        </w:tc>
      </w:tr>
      <w:tr>
        <w:trPr>
          <w:trHeight w:val="217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Физическая нагрузка</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837" w:type="dxa"/>
            <w:tcBorders/>
            <w:tcMar>
              <w:top w:w="50" w:type="dxa"/>
              <w:left w:w="100" w:type="dxa"/>
            </w:tcMar>
            <w:vAlign w:val="center"/>
          </w:tcPr>
          <w:p>
            <w:pPr>
              <w:spacing w:before="0" w:after="0"/>
              <w:ind w:left="135"/>
              <w:jc w:val="left"/>
            </w:pPr>
            <w:hyperlink r:id="rId31">
              <w:r>
                <w:rPr>
                  <w:rFonts w:ascii="Times New Roman" w:hAnsi="Times New Roman"/>
                  <w:b w:val="false"/>
                  <w:i w:val="false"/>
                  <w:color w:val="0000ff"/>
                  <w:sz w:val="22"/>
                  <w:u w:val="single"/>
                </w:rPr>
                <w:t>https://resh.edu.ru/subject/9/</w:t>
              </w:r>
            </w:hyperlink>
            <w:r>
              <w:rPr>
                <w:rFonts w:ascii="Times New Roman" w:hAnsi="Times New Roman"/>
                <w:b w:val="false"/>
                <w:i w:val="false"/>
                <w:color w:val="000000"/>
                <w:sz w:val="24"/>
              </w:rPr>
              <w:t xml:space="preserve"> </w:t>
            </w:r>
            <w:hyperlink r:id="rId32">
              <w:r>
                <w:rPr>
                  <w:rFonts w:ascii="Times New Roman" w:hAnsi="Times New Roman"/>
                  <w:b w:val="false"/>
                  <w:i w:val="false"/>
                  <w:color w:val="0000ff"/>
                  <w:sz w:val="22"/>
                  <w:u w:val="single"/>
                </w:rPr>
                <w:t>http://www.openclass.ru</w:t>
              </w:r>
            </w:hyperlink>
            <w:r>
              <w:rPr>
                <w:rFonts w:ascii="Times New Roman" w:hAnsi="Times New Roman"/>
                <w:b w:val="false"/>
                <w:i w:val="false"/>
                <w:color w:val="000000"/>
                <w:sz w:val="24"/>
              </w:rPr>
              <w:t xml:space="preserve"> </w:t>
            </w:r>
            <w:hyperlink r:id="rId33">
              <w:r>
                <w:rPr>
                  <w:rFonts w:ascii="Times New Roman" w:hAnsi="Times New Roman"/>
                  <w:b w:val="false"/>
                  <w:i w:val="false"/>
                  <w:color w:val="0000ff"/>
                  <w:sz w:val="22"/>
                  <w:u w:val="single"/>
                </w:rPr>
                <w:t>http://www.it-n.ru/communities</w:t>
              </w:r>
            </w:hyperlink>
            <w:r>
              <w:rPr>
                <w:rFonts w:ascii="Times New Roman" w:hAnsi="Times New Roman"/>
                <w:b w:val="false"/>
                <w:i w:val="false"/>
                <w:color w:val="000000"/>
                <w:sz w:val="24"/>
              </w:rPr>
              <w:t xml:space="preserve">. </w:t>
            </w:r>
            <w:hyperlink r:id="rId34">
              <w:r>
                <w:rPr>
                  <w:rFonts w:ascii="Times New Roman" w:hAnsi="Times New Roman"/>
                  <w:b w:val="false"/>
                  <w:i w:val="false"/>
                  <w:color w:val="0000ff"/>
                  <w:sz w:val="22"/>
                  <w:u w:val="single"/>
                </w:rPr>
                <w:t>http://metodsovet.su/dir/fiz_kultura/9</w:t>
              </w:r>
            </w:hyperlink>
            <w:r>
              <w:rPr>
                <w:rFonts w:ascii="Times New Roman" w:hAnsi="Times New Roman"/>
                <w:b w:val="false"/>
                <w:i w:val="false"/>
                <w:color w:val="000000"/>
                <w:sz w:val="24"/>
              </w:rPr>
              <w:t xml:space="preserve"> </w:t>
            </w:r>
            <w:hyperlink r:id="rId35">
              <w:r>
                <w:rPr>
                  <w:rFonts w:ascii="Times New Roman" w:hAnsi="Times New Roman"/>
                  <w:b w:val="false"/>
                  <w:i w:val="false"/>
                  <w:color w:val="0000ff"/>
                  <w:sz w:val="22"/>
                  <w:u w:val="single"/>
                </w:rPr>
                <w:t>http://spo.1september.ru/urok/</w:t>
              </w:r>
            </w:hyperlink>
            <w:r>
              <w:rPr>
                <w:rFonts w:ascii="Times New Roman" w:hAnsi="Times New Roman"/>
                <w:b w:val="false"/>
                <w:i w:val="false"/>
                <w:color w:val="000000"/>
                <w:sz w:val="24"/>
              </w:rPr>
              <w:t xml:space="preserve"> </w:t>
            </w:r>
            <w:hyperlink r:id="rId36">
              <w:r>
                <w:rPr>
                  <w:rFonts w:ascii="Times New Roman" w:hAnsi="Times New Roman"/>
                  <w:b w:val="false"/>
                  <w:i w:val="false"/>
                  <w:color w:val="0000ff"/>
                  <w:sz w:val="22"/>
                  <w:u w:val="single"/>
                </w:rPr>
                <w:t>http://www.fizkult-ura.ru/</w:t>
              </w:r>
            </w:hyperlink>
          </w:p>
        </w:tc>
      </w:tr>
      <w:tr>
        <w:trPr>
          <w:trHeight w:val="300"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288" w:type="dxa"/>
            <w:tcBorders/>
            <w:tcMar>
              <w:top w:w="50" w:type="dxa"/>
              <w:left w:w="100" w:type="dxa"/>
            </w:tcMar>
            <w:vAlign w:val="center"/>
          </w:tcPr>
          <w:p>
            <w:pPr>
              <w:spacing w:before="0" w:after="0"/>
              <w:ind w:left="135"/>
              <w:jc w:val="left"/>
            </w:pP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837"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ФИЗИЧЕСКОЕ СОВЕРШЕНСТВОВАНИЕ</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Оздоровительная физическая культура</w:t>
            </w:r>
          </w:p>
        </w:tc>
      </w:tr>
      <w:tr>
        <w:trPr>
          <w:trHeight w:val="256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Закаливание организма</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837" w:type="dxa"/>
            <w:tcBorders/>
            <w:tcMar>
              <w:top w:w="50" w:type="dxa"/>
              <w:left w:w="100" w:type="dxa"/>
            </w:tcMar>
            <w:vAlign w:val="center"/>
          </w:tcPr>
          <w:p>
            <w:pPr>
              <w:spacing w:before="0" w:after="0"/>
              <w:ind w:left="135"/>
              <w:jc w:val="left"/>
            </w:pPr>
            <w:hyperlink r:id="rId37">
              <w:r>
                <w:rPr>
                  <w:rFonts w:ascii="Times New Roman" w:hAnsi="Times New Roman"/>
                  <w:b w:val="false"/>
                  <w:i w:val="false"/>
                  <w:color w:val="0000ff"/>
                  <w:sz w:val="22"/>
                  <w:u w:val="single"/>
                </w:rPr>
                <w:t>https://resh.edu.ru/subject/9/</w:t>
              </w:r>
            </w:hyperlink>
            <w:r>
              <w:rPr>
                <w:rFonts w:ascii="Times New Roman" w:hAnsi="Times New Roman"/>
                <w:b w:val="false"/>
                <w:i w:val="false"/>
                <w:color w:val="000000"/>
                <w:sz w:val="24"/>
              </w:rPr>
              <w:t xml:space="preserve"> </w:t>
            </w:r>
            <w:hyperlink r:id="rId38">
              <w:r>
                <w:rPr>
                  <w:rFonts w:ascii="Times New Roman" w:hAnsi="Times New Roman"/>
                  <w:b w:val="false"/>
                  <w:i w:val="false"/>
                  <w:color w:val="0000ff"/>
                  <w:sz w:val="22"/>
                  <w:u w:val="single"/>
                </w:rPr>
                <w:t>http://www.openclass.ru</w:t>
              </w:r>
            </w:hyperlink>
            <w:r>
              <w:rPr>
                <w:rFonts w:ascii="Times New Roman" w:hAnsi="Times New Roman"/>
                <w:b w:val="false"/>
                <w:i w:val="false"/>
                <w:color w:val="000000"/>
                <w:sz w:val="24"/>
              </w:rPr>
              <w:t xml:space="preserve"> </w:t>
            </w:r>
            <w:hyperlink r:id="rId39">
              <w:r>
                <w:rPr>
                  <w:rFonts w:ascii="Times New Roman" w:hAnsi="Times New Roman"/>
                  <w:b w:val="false"/>
                  <w:i w:val="false"/>
                  <w:color w:val="0000ff"/>
                  <w:sz w:val="22"/>
                  <w:u w:val="single"/>
                </w:rPr>
                <w:t>http://www.it-n.ru/communities</w:t>
              </w:r>
            </w:hyperlink>
            <w:r>
              <w:rPr>
                <w:rFonts w:ascii="Times New Roman" w:hAnsi="Times New Roman"/>
                <w:b w:val="false"/>
                <w:i w:val="false"/>
                <w:color w:val="000000"/>
                <w:sz w:val="24"/>
              </w:rPr>
              <w:t xml:space="preserve">. </w:t>
            </w:r>
            <w:hyperlink r:id="rId40">
              <w:r>
                <w:rPr>
                  <w:rFonts w:ascii="Times New Roman" w:hAnsi="Times New Roman"/>
                  <w:b w:val="false"/>
                  <w:i w:val="false"/>
                  <w:color w:val="0000ff"/>
                  <w:sz w:val="22"/>
                  <w:u w:val="single"/>
                </w:rPr>
                <w:t>http://metodsovet.su/dir/fiz_kultura/9</w:t>
              </w:r>
            </w:hyperlink>
            <w:r>
              <w:rPr>
                <w:rFonts w:ascii="Times New Roman" w:hAnsi="Times New Roman"/>
                <w:b w:val="false"/>
                <w:i w:val="false"/>
                <w:color w:val="000000"/>
                <w:sz w:val="24"/>
              </w:rPr>
              <w:t xml:space="preserve"> </w:t>
            </w:r>
            <w:hyperlink r:id="rId41">
              <w:r>
                <w:rPr>
                  <w:rFonts w:ascii="Times New Roman" w:hAnsi="Times New Roman"/>
                  <w:b w:val="false"/>
                  <w:i w:val="false"/>
                  <w:color w:val="0000ff"/>
                  <w:sz w:val="22"/>
                  <w:u w:val="single"/>
                </w:rPr>
                <w:t>http://spo.1september.ru/urok/</w:t>
              </w:r>
            </w:hyperlink>
            <w:r>
              <w:rPr>
                <w:rFonts w:ascii="Times New Roman" w:hAnsi="Times New Roman"/>
                <w:b w:val="false"/>
                <w:i w:val="false"/>
                <w:color w:val="000000"/>
                <w:sz w:val="24"/>
              </w:rPr>
              <w:t xml:space="preserve"> </w:t>
            </w:r>
            <w:hyperlink r:id="rId42">
              <w:r>
                <w:rPr>
                  <w:rFonts w:ascii="Times New Roman" w:hAnsi="Times New Roman"/>
                  <w:b w:val="false"/>
                  <w:i w:val="false"/>
                  <w:color w:val="0000ff"/>
                  <w:sz w:val="22"/>
                  <w:u w:val="single"/>
                </w:rPr>
                <w:t>http://www.fizkult-ura.ru/</w:t>
              </w:r>
            </w:hyperlink>
          </w:p>
        </w:tc>
      </w:tr>
      <w:tr>
        <w:trPr>
          <w:trHeight w:val="217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Дыхательная и зрительная гимнастика</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837" w:type="dxa"/>
            <w:tcBorders/>
            <w:tcMar>
              <w:top w:w="50" w:type="dxa"/>
              <w:left w:w="100" w:type="dxa"/>
            </w:tcMar>
            <w:vAlign w:val="center"/>
          </w:tcPr>
          <w:p>
            <w:pPr>
              <w:spacing w:before="0" w:after="0"/>
              <w:ind w:left="135"/>
              <w:jc w:val="left"/>
            </w:pPr>
            <w:hyperlink r:id="rId43">
              <w:r>
                <w:rPr>
                  <w:rFonts w:ascii="Times New Roman" w:hAnsi="Times New Roman"/>
                  <w:b w:val="false"/>
                  <w:i w:val="false"/>
                  <w:color w:val="0000ff"/>
                  <w:sz w:val="22"/>
                  <w:u w:val="single"/>
                </w:rPr>
                <w:t>https://resh.edu.ru/subject/9/</w:t>
              </w:r>
            </w:hyperlink>
            <w:r>
              <w:rPr>
                <w:rFonts w:ascii="Times New Roman" w:hAnsi="Times New Roman"/>
                <w:b w:val="false"/>
                <w:i w:val="false"/>
                <w:color w:val="000000"/>
                <w:sz w:val="24"/>
              </w:rPr>
              <w:t xml:space="preserve"> </w:t>
            </w:r>
            <w:hyperlink r:id="rId44">
              <w:r>
                <w:rPr>
                  <w:rFonts w:ascii="Times New Roman" w:hAnsi="Times New Roman"/>
                  <w:b w:val="false"/>
                  <w:i w:val="false"/>
                  <w:color w:val="0000ff"/>
                  <w:sz w:val="22"/>
                  <w:u w:val="single"/>
                </w:rPr>
                <w:t>http://www.openclass.ru</w:t>
              </w:r>
            </w:hyperlink>
            <w:r>
              <w:rPr>
                <w:rFonts w:ascii="Times New Roman" w:hAnsi="Times New Roman"/>
                <w:b w:val="false"/>
                <w:i w:val="false"/>
                <w:color w:val="000000"/>
                <w:sz w:val="24"/>
              </w:rPr>
              <w:t xml:space="preserve"> </w:t>
            </w:r>
            <w:hyperlink r:id="rId45">
              <w:r>
                <w:rPr>
                  <w:rFonts w:ascii="Times New Roman" w:hAnsi="Times New Roman"/>
                  <w:b w:val="false"/>
                  <w:i w:val="false"/>
                  <w:color w:val="0000ff"/>
                  <w:sz w:val="22"/>
                  <w:u w:val="single"/>
                </w:rPr>
                <w:t>http://www.it-n.ru/communities</w:t>
              </w:r>
            </w:hyperlink>
            <w:r>
              <w:rPr>
                <w:rFonts w:ascii="Times New Roman" w:hAnsi="Times New Roman"/>
                <w:b w:val="false"/>
                <w:i w:val="false"/>
                <w:color w:val="000000"/>
                <w:sz w:val="24"/>
              </w:rPr>
              <w:t xml:space="preserve">. </w:t>
            </w:r>
            <w:hyperlink r:id="rId46">
              <w:r>
                <w:rPr>
                  <w:rFonts w:ascii="Times New Roman" w:hAnsi="Times New Roman"/>
                  <w:b w:val="false"/>
                  <w:i w:val="false"/>
                  <w:color w:val="0000ff"/>
                  <w:sz w:val="22"/>
                  <w:u w:val="single"/>
                </w:rPr>
                <w:t>http://metodsovet.su/dir/fiz_kultura/9</w:t>
              </w:r>
            </w:hyperlink>
            <w:r>
              <w:rPr>
                <w:rFonts w:ascii="Times New Roman" w:hAnsi="Times New Roman"/>
                <w:b w:val="false"/>
                <w:i w:val="false"/>
                <w:color w:val="000000"/>
                <w:sz w:val="24"/>
              </w:rPr>
              <w:t xml:space="preserve"> </w:t>
            </w:r>
            <w:hyperlink r:id="rId47">
              <w:r>
                <w:rPr>
                  <w:rFonts w:ascii="Times New Roman" w:hAnsi="Times New Roman"/>
                  <w:b w:val="false"/>
                  <w:i w:val="false"/>
                  <w:color w:val="0000ff"/>
                  <w:sz w:val="22"/>
                  <w:u w:val="single"/>
                </w:rPr>
                <w:t>http://spo.1september.ru/urok/</w:t>
              </w:r>
            </w:hyperlink>
            <w:r>
              <w:rPr>
                <w:rFonts w:ascii="Times New Roman" w:hAnsi="Times New Roman"/>
                <w:b w:val="false"/>
                <w:i w:val="false"/>
                <w:color w:val="000000"/>
                <w:sz w:val="24"/>
              </w:rPr>
              <w:t xml:space="preserve"> </w:t>
            </w:r>
            <w:hyperlink r:id="rId48">
              <w:r>
                <w:rPr>
                  <w:rFonts w:ascii="Times New Roman" w:hAnsi="Times New Roman"/>
                  <w:b w:val="false"/>
                  <w:i w:val="false"/>
                  <w:color w:val="0000ff"/>
                  <w:sz w:val="22"/>
                  <w:u w:val="single"/>
                </w:rPr>
                <w:t>http://www.fizkult-ura.ru/</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Спортивно-оздоровительная физическая культура</w:t>
            </w:r>
          </w:p>
        </w:tc>
      </w:tr>
      <w:tr>
        <w:trPr>
          <w:trHeight w:val="217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Гимнастика с основами акробатики</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2837" w:type="dxa"/>
            <w:tcBorders/>
            <w:tcMar>
              <w:top w:w="50" w:type="dxa"/>
              <w:left w:w="100" w:type="dxa"/>
            </w:tcMar>
            <w:vAlign w:val="center"/>
          </w:tcPr>
          <w:p>
            <w:pPr>
              <w:spacing w:before="0" w:after="0"/>
              <w:ind w:left="135"/>
              <w:jc w:val="left"/>
            </w:pPr>
            <w:hyperlink r:id="rId49">
              <w:r>
                <w:rPr>
                  <w:rFonts w:ascii="Times New Roman" w:hAnsi="Times New Roman"/>
                  <w:b w:val="false"/>
                  <w:i w:val="false"/>
                  <w:color w:val="0000ff"/>
                  <w:sz w:val="22"/>
                  <w:u w:val="single"/>
                </w:rPr>
                <w:t>https://resh.edu.ru/subject/9/</w:t>
              </w:r>
            </w:hyperlink>
            <w:r>
              <w:rPr>
                <w:rFonts w:ascii="Times New Roman" w:hAnsi="Times New Roman"/>
                <w:b w:val="false"/>
                <w:i w:val="false"/>
                <w:color w:val="000000"/>
                <w:sz w:val="24"/>
              </w:rPr>
              <w:t xml:space="preserve"> </w:t>
            </w:r>
            <w:hyperlink r:id="rId50">
              <w:r>
                <w:rPr>
                  <w:rFonts w:ascii="Times New Roman" w:hAnsi="Times New Roman"/>
                  <w:b w:val="false"/>
                  <w:i w:val="false"/>
                  <w:color w:val="0000ff"/>
                  <w:sz w:val="22"/>
                  <w:u w:val="single"/>
                </w:rPr>
                <w:t>http://www.openclass.ru</w:t>
              </w:r>
            </w:hyperlink>
            <w:r>
              <w:rPr>
                <w:rFonts w:ascii="Times New Roman" w:hAnsi="Times New Roman"/>
                <w:b w:val="false"/>
                <w:i w:val="false"/>
                <w:color w:val="000000"/>
                <w:sz w:val="24"/>
              </w:rPr>
              <w:t xml:space="preserve"> </w:t>
            </w:r>
            <w:hyperlink r:id="rId51">
              <w:r>
                <w:rPr>
                  <w:rFonts w:ascii="Times New Roman" w:hAnsi="Times New Roman"/>
                  <w:b w:val="false"/>
                  <w:i w:val="false"/>
                  <w:color w:val="0000ff"/>
                  <w:sz w:val="22"/>
                  <w:u w:val="single"/>
                </w:rPr>
                <w:t>http://www.it-n.ru/communities</w:t>
              </w:r>
            </w:hyperlink>
            <w:r>
              <w:rPr>
                <w:rFonts w:ascii="Times New Roman" w:hAnsi="Times New Roman"/>
                <w:b w:val="false"/>
                <w:i w:val="false"/>
                <w:color w:val="000000"/>
                <w:sz w:val="24"/>
              </w:rPr>
              <w:t xml:space="preserve">. </w:t>
            </w:r>
            <w:hyperlink r:id="rId52">
              <w:r>
                <w:rPr>
                  <w:rFonts w:ascii="Times New Roman" w:hAnsi="Times New Roman"/>
                  <w:b w:val="false"/>
                  <w:i w:val="false"/>
                  <w:color w:val="0000ff"/>
                  <w:sz w:val="22"/>
                  <w:u w:val="single"/>
                </w:rPr>
                <w:t>http://metodsovet.su/dir/fiz_kultura/9</w:t>
              </w:r>
            </w:hyperlink>
            <w:r>
              <w:rPr>
                <w:rFonts w:ascii="Times New Roman" w:hAnsi="Times New Roman"/>
                <w:b w:val="false"/>
                <w:i w:val="false"/>
                <w:color w:val="000000"/>
                <w:sz w:val="24"/>
              </w:rPr>
              <w:t xml:space="preserve"> </w:t>
            </w:r>
            <w:hyperlink r:id="rId53">
              <w:r>
                <w:rPr>
                  <w:rFonts w:ascii="Times New Roman" w:hAnsi="Times New Roman"/>
                  <w:b w:val="false"/>
                  <w:i w:val="false"/>
                  <w:color w:val="0000ff"/>
                  <w:sz w:val="22"/>
                  <w:u w:val="single"/>
                </w:rPr>
                <w:t>http://spo.1september.ru/urok/</w:t>
              </w:r>
            </w:hyperlink>
            <w:r>
              <w:rPr>
                <w:rFonts w:ascii="Times New Roman" w:hAnsi="Times New Roman"/>
                <w:b w:val="false"/>
                <w:i w:val="false"/>
                <w:color w:val="000000"/>
                <w:sz w:val="24"/>
              </w:rPr>
              <w:t xml:space="preserve"> </w:t>
            </w:r>
            <w:hyperlink r:id="rId54">
              <w:r>
                <w:rPr>
                  <w:rFonts w:ascii="Times New Roman" w:hAnsi="Times New Roman"/>
                  <w:b w:val="false"/>
                  <w:i w:val="false"/>
                  <w:color w:val="0000ff"/>
                  <w:sz w:val="22"/>
                  <w:u w:val="single"/>
                </w:rPr>
                <w:t>http://www.fizkult-ura.ru/</w:t>
              </w:r>
            </w:hyperlink>
          </w:p>
        </w:tc>
      </w:tr>
      <w:tr>
        <w:trPr>
          <w:trHeight w:val="217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Легкая атлетика</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2837" w:type="dxa"/>
            <w:tcBorders/>
            <w:tcMar>
              <w:top w:w="50" w:type="dxa"/>
              <w:left w:w="100" w:type="dxa"/>
            </w:tcMar>
            <w:vAlign w:val="center"/>
          </w:tcPr>
          <w:p>
            <w:pPr>
              <w:spacing w:before="0" w:after="0"/>
              <w:ind w:left="135"/>
              <w:jc w:val="left"/>
            </w:pPr>
            <w:hyperlink r:id="rId55">
              <w:r>
                <w:rPr>
                  <w:rFonts w:ascii="Times New Roman" w:hAnsi="Times New Roman"/>
                  <w:b w:val="false"/>
                  <w:i w:val="false"/>
                  <w:color w:val="0000ff"/>
                  <w:sz w:val="22"/>
                  <w:u w:val="single"/>
                </w:rPr>
                <w:t>https://resh.edu.ru/subject/9/</w:t>
              </w:r>
            </w:hyperlink>
            <w:r>
              <w:rPr>
                <w:rFonts w:ascii="Times New Roman" w:hAnsi="Times New Roman"/>
                <w:b w:val="false"/>
                <w:i w:val="false"/>
                <w:color w:val="000000"/>
                <w:sz w:val="24"/>
              </w:rPr>
              <w:t xml:space="preserve"> </w:t>
            </w:r>
            <w:hyperlink r:id="rId56">
              <w:r>
                <w:rPr>
                  <w:rFonts w:ascii="Times New Roman" w:hAnsi="Times New Roman"/>
                  <w:b w:val="false"/>
                  <w:i w:val="false"/>
                  <w:color w:val="0000ff"/>
                  <w:sz w:val="22"/>
                  <w:u w:val="single"/>
                </w:rPr>
                <w:t>http://www.openclass.ru</w:t>
              </w:r>
            </w:hyperlink>
            <w:r>
              <w:rPr>
                <w:rFonts w:ascii="Times New Roman" w:hAnsi="Times New Roman"/>
                <w:b w:val="false"/>
                <w:i w:val="false"/>
                <w:color w:val="000000"/>
                <w:sz w:val="24"/>
              </w:rPr>
              <w:t xml:space="preserve"> </w:t>
            </w:r>
            <w:hyperlink r:id="rId57">
              <w:r>
                <w:rPr>
                  <w:rFonts w:ascii="Times New Roman" w:hAnsi="Times New Roman"/>
                  <w:b w:val="false"/>
                  <w:i w:val="false"/>
                  <w:color w:val="0000ff"/>
                  <w:sz w:val="22"/>
                  <w:u w:val="single"/>
                </w:rPr>
                <w:t>http://www.it-n.ru/communities</w:t>
              </w:r>
            </w:hyperlink>
            <w:r>
              <w:rPr>
                <w:rFonts w:ascii="Times New Roman" w:hAnsi="Times New Roman"/>
                <w:b w:val="false"/>
                <w:i w:val="false"/>
                <w:color w:val="000000"/>
                <w:sz w:val="24"/>
              </w:rPr>
              <w:t xml:space="preserve">. </w:t>
            </w:r>
            <w:hyperlink r:id="rId58">
              <w:r>
                <w:rPr>
                  <w:rFonts w:ascii="Times New Roman" w:hAnsi="Times New Roman"/>
                  <w:b w:val="false"/>
                  <w:i w:val="false"/>
                  <w:color w:val="0000ff"/>
                  <w:sz w:val="22"/>
                  <w:u w:val="single"/>
                </w:rPr>
                <w:t>http://metodsovet.su/dir/fiz_kultura/9</w:t>
              </w:r>
            </w:hyperlink>
            <w:r>
              <w:rPr>
                <w:rFonts w:ascii="Times New Roman" w:hAnsi="Times New Roman"/>
                <w:b w:val="false"/>
                <w:i w:val="false"/>
                <w:color w:val="000000"/>
                <w:sz w:val="24"/>
              </w:rPr>
              <w:t xml:space="preserve"> </w:t>
            </w:r>
            <w:hyperlink r:id="rId59">
              <w:r>
                <w:rPr>
                  <w:rFonts w:ascii="Times New Roman" w:hAnsi="Times New Roman"/>
                  <w:b w:val="false"/>
                  <w:i w:val="false"/>
                  <w:color w:val="0000ff"/>
                  <w:sz w:val="22"/>
                  <w:u w:val="single"/>
                </w:rPr>
                <w:t>http://spo.1september.ru/urok/</w:t>
              </w:r>
            </w:hyperlink>
            <w:r>
              <w:rPr>
                <w:rFonts w:ascii="Times New Roman" w:hAnsi="Times New Roman"/>
                <w:b w:val="false"/>
                <w:i w:val="false"/>
                <w:color w:val="000000"/>
                <w:sz w:val="24"/>
              </w:rPr>
              <w:t xml:space="preserve"> </w:t>
            </w:r>
            <w:hyperlink r:id="rId60">
              <w:r>
                <w:rPr>
                  <w:rFonts w:ascii="Times New Roman" w:hAnsi="Times New Roman"/>
                  <w:b w:val="false"/>
                  <w:i w:val="false"/>
                  <w:color w:val="0000ff"/>
                  <w:sz w:val="22"/>
                  <w:u w:val="single"/>
                </w:rPr>
                <w:t>http://www.fizkult-ura.ru/</w:t>
              </w:r>
            </w:hyperlink>
          </w:p>
        </w:tc>
      </w:tr>
      <w:tr>
        <w:trPr>
          <w:trHeight w:val="217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Лыжная подготовка</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2837" w:type="dxa"/>
            <w:tcBorders/>
            <w:tcMar>
              <w:top w:w="50" w:type="dxa"/>
              <w:left w:w="100" w:type="dxa"/>
            </w:tcMar>
            <w:vAlign w:val="center"/>
          </w:tcPr>
          <w:p>
            <w:pPr>
              <w:spacing w:before="0" w:after="0"/>
              <w:ind w:left="135"/>
              <w:jc w:val="left"/>
            </w:pPr>
            <w:hyperlink r:id="rId61">
              <w:r>
                <w:rPr>
                  <w:rFonts w:ascii="Times New Roman" w:hAnsi="Times New Roman"/>
                  <w:b w:val="false"/>
                  <w:i w:val="false"/>
                  <w:color w:val="0000ff"/>
                  <w:sz w:val="22"/>
                  <w:u w:val="single"/>
                </w:rPr>
                <w:t>https://resh.edu.ru/subject/9/</w:t>
              </w:r>
            </w:hyperlink>
            <w:r>
              <w:rPr>
                <w:rFonts w:ascii="Times New Roman" w:hAnsi="Times New Roman"/>
                <w:b w:val="false"/>
                <w:i w:val="false"/>
                <w:color w:val="000000"/>
                <w:sz w:val="24"/>
              </w:rPr>
              <w:t xml:space="preserve"> </w:t>
            </w:r>
            <w:hyperlink r:id="rId62">
              <w:r>
                <w:rPr>
                  <w:rFonts w:ascii="Times New Roman" w:hAnsi="Times New Roman"/>
                  <w:b w:val="false"/>
                  <w:i w:val="false"/>
                  <w:color w:val="0000ff"/>
                  <w:sz w:val="22"/>
                  <w:u w:val="single"/>
                </w:rPr>
                <w:t>http://www.openclass.ru</w:t>
              </w:r>
            </w:hyperlink>
            <w:r>
              <w:rPr>
                <w:rFonts w:ascii="Times New Roman" w:hAnsi="Times New Roman"/>
                <w:b w:val="false"/>
                <w:i w:val="false"/>
                <w:color w:val="000000"/>
                <w:sz w:val="24"/>
              </w:rPr>
              <w:t xml:space="preserve"> </w:t>
            </w:r>
            <w:hyperlink r:id="rId63">
              <w:r>
                <w:rPr>
                  <w:rFonts w:ascii="Times New Roman" w:hAnsi="Times New Roman"/>
                  <w:b w:val="false"/>
                  <w:i w:val="false"/>
                  <w:color w:val="0000ff"/>
                  <w:sz w:val="22"/>
                  <w:u w:val="single"/>
                </w:rPr>
                <w:t>http://www.it-n.ru/communities</w:t>
              </w:r>
            </w:hyperlink>
            <w:r>
              <w:rPr>
                <w:rFonts w:ascii="Times New Roman" w:hAnsi="Times New Roman"/>
                <w:b w:val="false"/>
                <w:i w:val="false"/>
                <w:color w:val="000000"/>
                <w:sz w:val="24"/>
              </w:rPr>
              <w:t xml:space="preserve">. </w:t>
            </w:r>
            <w:hyperlink r:id="rId64">
              <w:r>
                <w:rPr>
                  <w:rFonts w:ascii="Times New Roman" w:hAnsi="Times New Roman"/>
                  <w:b w:val="false"/>
                  <w:i w:val="false"/>
                  <w:color w:val="0000ff"/>
                  <w:sz w:val="22"/>
                  <w:u w:val="single"/>
                </w:rPr>
                <w:t>http://metodsovet.su/dir/fiz_kultura/9</w:t>
              </w:r>
            </w:hyperlink>
            <w:r>
              <w:rPr>
                <w:rFonts w:ascii="Times New Roman" w:hAnsi="Times New Roman"/>
                <w:b w:val="false"/>
                <w:i w:val="false"/>
                <w:color w:val="000000"/>
                <w:sz w:val="24"/>
              </w:rPr>
              <w:t xml:space="preserve"> </w:t>
            </w:r>
            <w:hyperlink r:id="rId65">
              <w:r>
                <w:rPr>
                  <w:rFonts w:ascii="Times New Roman" w:hAnsi="Times New Roman"/>
                  <w:b w:val="false"/>
                  <w:i w:val="false"/>
                  <w:color w:val="0000ff"/>
                  <w:sz w:val="22"/>
                  <w:u w:val="single"/>
                </w:rPr>
                <w:t>http://spo.1september.ru/urok/</w:t>
              </w:r>
            </w:hyperlink>
            <w:r>
              <w:rPr>
                <w:rFonts w:ascii="Times New Roman" w:hAnsi="Times New Roman"/>
                <w:b w:val="false"/>
                <w:i w:val="false"/>
                <w:color w:val="000000"/>
                <w:sz w:val="24"/>
              </w:rPr>
              <w:t xml:space="preserve"> </w:t>
            </w:r>
            <w:hyperlink r:id="rId66">
              <w:r>
                <w:rPr>
                  <w:rFonts w:ascii="Times New Roman" w:hAnsi="Times New Roman"/>
                  <w:b w:val="false"/>
                  <w:i w:val="false"/>
                  <w:color w:val="0000ff"/>
                  <w:sz w:val="22"/>
                  <w:u w:val="single"/>
                </w:rPr>
                <w:t>http://www.fizkult-ura.ru/</w:t>
              </w:r>
            </w:hyperlink>
          </w:p>
        </w:tc>
      </w:tr>
      <w:tr>
        <w:trPr>
          <w:trHeight w:val="217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Плавательная подготовка</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2837" w:type="dxa"/>
            <w:tcBorders/>
            <w:tcMar>
              <w:top w:w="50" w:type="dxa"/>
              <w:left w:w="100" w:type="dxa"/>
            </w:tcMar>
            <w:vAlign w:val="center"/>
          </w:tcPr>
          <w:p>
            <w:pPr>
              <w:spacing w:before="0" w:after="0"/>
              <w:ind w:left="135"/>
              <w:jc w:val="left"/>
            </w:pPr>
            <w:hyperlink r:id="rId67">
              <w:r>
                <w:rPr>
                  <w:rFonts w:ascii="Times New Roman" w:hAnsi="Times New Roman"/>
                  <w:b w:val="false"/>
                  <w:i w:val="false"/>
                  <w:color w:val="0000ff"/>
                  <w:sz w:val="22"/>
                  <w:u w:val="single"/>
                </w:rPr>
                <w:t>https://resh.edu.ru/subject/9/</w:t>
              </w:r>
            </w:hyperlink>
            <w:r>
              <w:rPr>
                <w:rFonts w:ascii="Times New Roman" w:hAnsi="Times New Roman"/>
                <w:b w:val="false"/>
                <w:i w:val="false"/>
                <w:color w:val="000000"/>
                <w:sz w:val="24"/>
              </w:rPr>
              <w:t xml:space="preserve"> </w:t>
            </w:r>
            <w:hyperlink r:id="rId68">
              <w:r>
                <w:rPr>
                  <w:rFonts w:ascii="Times New Roman" w:hAnsi="Times New Roman"/>
                  <w:b w:val="false"/>
                  <w:i w:val="false"/>
                  <w:color w:val="0000ff"/>
                  <w:sz w:val="22"/>
                  <w:u w:val="single"/>
                </w:rPr>
                <w:t>http://www.openclass.ru</w:t>
              </w:r>
            </w:hyperlink>
            <w:r>
              <w:rPr>
                <w:rFonts w:ascii="Times New Roman" w:hAnsi="Times New Roman"/>
                <w:b w:val="false"/>
                <w:i w:val="false"/>
                <w:color w:val="000000"/>
                <w:sz w:val="24"/>
              </w:rPr>
              <w:t xml:space="preserve"> </w:t>
            </w:r>
            <w:hyperlink r:id="rId69">
              <w:r>
                <w:rPr>
                  <w:rFonts w:ascii="Times New Roman" w:hAnsi="Times New Roman"/>
                  <w:b w:val="false"/>
                  <w:i w:val="false"/>
                  <w:color w:val="0000ff"/>
                  <w:sz w:val="22"/>
                  <w:u w:val="single"/>
                </w:rPr>
                <w:t>http://www.it-n.ru/communities</w:t>
              </w:r>
            </w:hyperlink>
            <w:r>
              <w:rPr>
                <w:rFonts w:ascii="Times New Roman" w:hAnsi="Times New Roman"/>
                <w:b w:val="false"/>
                <w:i w:val="false"/>
                <w:color w:val="000000"/>
                <w:sz w:val="24"/>
              </w:rPr>
              <w:t xml:space="preserve">. </w:t>
            </w:r>
            <w:hyperlink r:id="rId70">
              <w:r>
                <w:rPr>
                  <w:rFonts w:ascii="Times New Roman" w:hAnsi="Times New Roman"/>
                  <w:b w:val="false"/>
                  <w:i w:val="false"/>
                  <w:color w:val="0000ff"/>
                  <w:sz w:val="22"/>
                  <w:u w:val="single"/>
                </w:rPr>
                <w:t>http://metodsovet.su/dir/fiz_kultura/9</w:t>
              </w:r>
            </w:hyperlink>
            <w:r>
              <w:rPr>
                <w:rFonts w:ascii="Times New Roman" w:hAnsi="Times New Roman"/>
                <w:b w:val="false"/>
                <w:i w:val="false"/>
                <w:color w:val="000000"/>
                <w:sz w:val="24"/>
              </w:rPr>
              <w:t xml:space="preserve"> </w:t>
            </w:r>
            <w:hyperlink r:id="rId71">
              <w:r>
                <w:rPr>
                  <w:rFonts w:ascii="Times New Roman" w:hAnsi="Times New Roman"/>
                  <w:b w:val="false"/>
                  <w:i w:val="false"/>
                  <w:color w:val="0000ff"/>
                  <w:sz w:val="22"/>
                  <w:u w:val="single"/>
                </w:rPr>
                <w:t>http://spo.1september.ru/urok/</w:t>
              </w:r>
            </w:hyperlink>
            <w:r>
              <w:rPr>
                <w:rFonts w:ascii="Times New Roman" w:hAnsi="Times New Roman"/>
                <w:b w:val="false"/>
                <w:i w:val="false"/>
                <w:color w:val="000000"/>
                <w:sz w:val="24"/>
              </w:rPr>
              <w:t xml:space="preserve"> </w:t>
            </w:r>
            <w:hyperlink r:id="rId72">
              <w:r>
                <w:rPr>
                  <w:rFonts w:ascii="Times New Roman" w:hAnsi="Times New Roman"/>
                  <w:b w:val="false"/>
                  <w:i w:val="false"/>
                  <w:color w:val="0000ff"/>
                  <w:sz w:val="22"/>
                  <w:u w:val="single"/>
                </w:rPr>
                <w:t>http://www.fizkult-ura.ru/</w:t>
              </w:r>
            </w:hyperlink>
          </w:p>
        </w:tc>
      </w:tr>
      <w:tr>
        <w:trPr>
          <w:trHeight w:val="2310"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Подвижные и спортивные игры</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2837" w:type="dxa"/>
            <w:tcBorders/>
            <w:tcMar>
              <w:top w:w="50" w:type="dxa"/>
              <w:left w:w="100" w:type="dxa"/>
            </w:tcMar>
            <w:vAlign w:val="center"/>
          </w:tcPr>
          <w:p>
            <w:pPr>
              <w:spacing w:before="0" w:after="0"/>
              <w:ind w:left="135"/>
              <w:jc w:val="left"/>
            </w:pPr>
            <w:hyperlink r:id="rId73">
              <w:r>
                <w:rPr>
                  <w:rFonts w:ascii="Times New Roman" w:hAnsi="Times New Roman"/>
                  <w:b w:val="false"/>
                  <w:i w:val="false"/>
                  <w:color w:val="0000ff"/>
                  <w:sz w:val="22"/>
                  <w:u w:val="single"/>
                </w:rPr>
                <w:t>https://resh.edu.ru/subject/9/</w:t>
              </w:r>
            </w:hyperlink>
            <w:r>
              <w:rPr>
                <w:rFonts w:ascii="Times New Roman" w:hAnsi="Times New Roman"/>
                <w:b w:val="false"/>
                <w:i w:val="false"/>
                <w:color w:val="000000"/>
                <w:sz w:val="24"/>
              </w:rPr>
              <w:t xml:space="preserve"> </w:t>
            </w:r>
            <w:hyperlink r:id="rId74">
              <w:r>
                <w:rPr>
                  <w:rFonts w:ascii="Times New Roman" w:hAnsi="Times New Roman"/>
                  <w:b w:val="false"/>
                  <w:i w:val="false"/>
                  <w:color w:val="0000ff"/>
                  <w:sz w:val="22"/>
                  <w:u w:val="single"/>
                </w:rPr>
                <w:t>http://www.openclass.ru</w:t>
              </w:r>
            </w:hyperlink>
            <w:r>
              <w:rPr>
                <w:rFonts w:ascii="Times New Roman" w:hAnsi="Times New Roman"/>
                <w:b w:val="false"/>
                <w:i w:val="false"/>
                <w:color w:val="000000"/>
                <w:sz w:val="24"/>
              </w:rPr>
              <w:t xml:space="preserve"> </w:t>
            </w:r>
            <w:hyperlink r:id="rId75">
              <w:r>
                <w:rPr>
                  <w:rFonts w:ascii="Times New Roman" w:hAnsi="Times New Roman"/>
                  <w:b w:val="false"/>
                  <w:i w:val="false"/>
                  <w:color w:val="0000ff"/>
                  <w:sz w:val="22"/>
                  <w:u w:val="single"/>
                </w:rPr>
                <w:t>http://www.it-n.ru/communities</w:t>
              </w:r>
            </w:hyperlink>
            <w:r>
              <w:rPr>
                <w:rFonts w:ascii="Times New Roman" w:hAnsi="Times New Roman"/>
                <w:b w:val="false"/>
                <w:i w:val="false"/>
                <w:color w:val="000000"/>
                <w:sz w:val="24"/>
              </w:rPr>
              <w:t xml:space="preserve">. </w:t>
            </w:r>
            <w:hyperlink r:id="rId76">
              <w:r>
                <w:rPr>
                  <w:rFonts w:ascii="Times New Roman" w:hAnsi="Times New Roman"/>
                  <w:b w:val="false"/>
                  <w:i w:val="false"/>
                  <w:color w:val="0000ff"/>
                  <w:sz w:val="22"/>
                  <w:u w:val="single"/>
                </w:rPr>
                <w:t>http://metodsovet.su/dir/fiz_kultura/9</w:t>
              </w:r>
            </w:hyperlink>
            <w:r>
              <w:rPr>
                <w:rFonts w:ascii="Times New Roman" w:hAnsi="Times New Roman"/>
                <w:b w:val="false"/>
                <w:i w:val="false"/>
                <w:color w:val="000000"/>
                <w:sz w:val="24"/>
              </w:rPr>
              <w:t xml:space="preserve"> </w:t>
            </w:r>
            <w:hyperlink r:id="rId77">
              <w:r>
                <w:rPr>
                  <w:rFonts w:ascii="Times New Roman" w:hAnsi="Times New Roman"/>
                  <w:b w:val="false"/>
                  <w:i w:val="false"/>
                  <w:color w:val="0000ff"/>
                  <w:sz w:val="22"/>
                  <w:u w:val="single"/>
                </w:rPr>
                <w:t>http://spo.1september.ru/urok/</w:t>
              </w:r>
            </w:hyperlink>
            <w:r>
              <w:rPr>
                <w:rFonts w:ascii="Times New Roman" w:hAnsi="Times New Roman"/>
                <w:b w:val="false"/>
                <w:i w:val="false"/>
                <w:color w:val="000000"/>
                <w:sz w:val="24"/>
              </w:rPr>
              <w:t xml:space="preserve"> </w:t>
            </w:r>
            <w:hyperlink r:id="rId78">
              <w:r>
                <w:rPr>
                  <w:rFonts w:ascii="Times New Roman" w:hAnsi="Times New Roman"/>
                  <w:b w:val="false"/>
                  <w:i w:val="false"/>
                  <w:color w:val="0000ff"/>
                  <w:sz w:val="22"/>
                  <w:u w:val="single"/>
                </w:rPr>
                <w:t>http://www.fizkult-ura.ru/</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Прикладно-ориентированная физическая культура</w:t>
            </w:r>
          </w:p>
        </w:tc>
      </w:tr>
      <w:tr>
        <w:trPr>
          <w:trHeight w:val="217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выполнению нормативных требований комплекса ГТО</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18 </w:t>
            </w:r>
          </w:p>
        </w:tc>
        <w:tc>
          <w:tcPr>
            <w:tcW w:w="1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2837" w:type="dxa"/>
            <w:tcBorders/>
            <w:tcMar>
              <w:top w:w="50" w:type="dxa"/>
              <w:left w:w="100" w:type="dxa"/>
            </w:tcMar>
            <w:vAlign w:val="center"/>
          </w:tcPr>
          <w:p>
            <w:pPr>
              <w:spacing w:before="0" w:after="0"/>
              <w:ind w:left="135"/>
              <w:jc w:val="left"/>
            </w:pPr>
            <w:hyperlink r:id="rId79">
              <w:r>
                <w:rPr>
                  <w:rFonts w:ascii="Times New Roman" w:hAnsi="Times New Roman"/>
                  <w:b w:val="false"/>
                  <w:i w:val="false"/>
                  <w:color w:val="0000ff"/>
                  <w:sz w:val="22"/>
                  <w:u w:val="single"/>
                </w:rPr>
                <w:t>https://resh.edu.ru/subject/9/</w:t>
              </w:r>
            </w:hyperlink>
            <w:r>
              <w:rPr>
                <w:rFonts w:ascii="Times New Roman" w:hAnsi="Times New Roman"/>
                <w:b w:val="false"/>
                <w:i w:val="false"/>
                <w:color w:val="000000"/>
                <w:sz w:val="24"/>
              </w:rPr>
              <w:t xml:space="preserve"> </w:t>
            </w:r>
            <w:hyperlink r:id="rId80">
              <w:r>
                <w:rPr>
                  <w:rFonts w:ascii="Times New Roman" w:hAnsi="Times New Roman"/>
                  <w:b w:val="false"/>
                  <w:i w:val="false"/>
                  <w:color w:val="0000ff"/>
                  <w:sz w:val="22"/>
                  <w:u w:val="single"/>
                </w:rPr>
                <w:t>http://www.openclass.ru</w:t>
              </w:r>
            </w:hyperlink>
            <w:r>
              <w:rPr>
                <w:rFonts w:ascii="Times New Roman" w:hAnsi="Times New Roman"/>
                <w:b w:val="false"/>
                <w:i w:val="false"/>
                <w:color w:val="000000"/>
                <w:sz w:val="24"/>
              </w:rPr>
              <w:t xml:space="preserve"> </w:t>
            </w:r>
            <w:hyperlink r:id="rId81">
              <w:r>
                <w:rPr>
                  <w:rFonts w:ascii="Times New Roman" w:hAnsi="Times New Roman"/>
                  <w:b w:val="false"/>
                  <w:i w:val="false"/>
                  <w:color w:val="0000ff"/>
                  <w:sz w:val="22"/>
                  <w:u w:val="single"/>
                </w:rPr>
                <w:t>http://www.it-n.ru/communities</w:t>
              </w:r>
            </w:hyperlink>
            <w:r>
              <w:rPr>
                <w:rFonts w:ascii="Times New Roman" w:hAnsi="Times New Roman"/>
                <w:b w:val="false"/>
                <w:i w:val="false"/>
                <w:color w:val="000000"/>
                <w:sz w:val="24"/>
              </w:rPr>
              <w:t xml:space="preserve">. </w:t>
            </w:r>
            <w:hyperlink r:id="rId82">
              <w:r>
                <w:rPr>
                  <w:rFonts w:ascii="Times New Roman" w:hAnsi="Times New Roman"/>
                  <w:b w:val="false"/>
                  <w:i w:val="false"/>
                  <w:color w:val="0000ff"/>
                  <w:sz w:val="22"/>
                  <w:u w:val="single"/>
                </w:rPr>
                <w:t>http://metodsovet.su/dir/fiz_kultura/9</w:t>
              </w:r>
            </w:hyperlink>
            <w:r>
              <w:rPr>
                <w:rFonts w:ascii="Times New Roman" w:hAnsi="Times New Roman"/>
                <w:b w:val="false"/>
                <w:i w:val="false"/>
                <w:color w:val="000000"/>
                <w:sz w:val="24"/>
              </w:rPr>
              <w:t xml:space="preserve"> </w:t>
            </w:r>
            <w:hyperlink r:id="rId83">
              <w:r>
                <w:rPr>
                  <w:rFonts w:ascii="Times New Roman" w:hAnsi="Times New Roman"/>
                  <w:b w:val="false"/>
                  <w:i w:val="false"/>
                  <w:color w:val="0000ff"/>
                  <w:sz w:val="22"/>
                  <w:u w:val="single"/>
                </w:rPr>
                <w:t>http://spo.1september.ru/urok/</w:t>
              </w:r>
            </w:hyperlink>
            <w:r>
              <w:rPr>
                <w:rFonts w:ascii="Times New Roman" w:hAnsi="Times New Roman"/>
                <w:b w:val="false"/>
                <w:i w:val="false"/>
                <w:color w:val="000000"/>
                <w:sz w:val="24"/>
              </w:rPr>
              <w:t xml:space="preserve"> </w:t>
            </w:r>
            <w:hyperlink r:id="rId84">
              <w:r>
                <w:rPr>
                  <w:rFonts w:ascii="Times New Roman" w:hAnsi="Times New Roman"/>
                  <w:b w:val="false"/>
                  <w:i w:val="false"/>
                  <w:color w:val="0000ff"/>
                  <w:sz w:val="22"/>
                  <w:u w:val="single"/>
                </w:rPr>
                <w:t>http://www.fizkult-ura.ru/</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18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6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60 </w:t>
            </w:r>
          </w:p>
        </w:tc>
        <w:tc>
          <w:tcPr>
            <w:tcW w:w="2837"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4 КЛАСС </w:t>
      </w:r>
    </w:p>
    <w:tbl>
      <w:tblPr>
        <w:tblW w:w="0" w:type="auto"/>
        <w:tblCellSpacing w:w="20" w:type="nil"/>
        <w:tblBorders>
          <w:top w:val="single"/>
          <w:left w:val="single"/>
          <w:bottom w:val="single"/>
          <w:right w:val="single"/>
          <w:insideH w:val="single"/>
          <w:insideV w:val="single"/>
        </w:tblBorders>
      </w:tblPr>
      <w:tblGrid>
        <w:gridCol w:w="729"/>
        <w:gridCol w:w="2560"/>
        <w:gridCol w:w="1421"/>
        <w:gridCol w:w="2456"/>
        <w:gridCol w:w="2579"/>
        <w:gridCol w:w="3849"/>
      </w:tblGrid>
      <w:tr>
        <w:trPr>
          <w:trHeight w:val="300" w:hRule="atLeast"/>
          <w:trHeight w:val="144" w:hRule="atLeast"/>
        </w:trPr>
        <w:tc>
          <w:tcPr>
            <w:tcW w:w="5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9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9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1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0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Знания о физической культуре</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Знания о физической культуре</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Способы самостоятельной деятельности</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Самостоятельная физическая подготовка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63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Профилактика предупреждения травм и оказание первой помощи при их возникновении</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ФИЗИЧЕСКОЕ СОВЕРШЕНСТВОВАНИЕ</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Оздоровительная физическая культура</w:t>
            </w:r>
          </w:p>
        </w:tc>
      </w:tr>
      <w:tr>
        <w:trPr>
          <w:trHeight w:val="163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для профилактики нарушения осанки и снижения массы тела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Закаливание организма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Спортивно-оздоровительная физическая культура</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Гимнастика с основами акробатики</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Легкая атлетика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Лыжная подготовка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Плавательная подготовка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Подвижные и спортивные игры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Прикладно-ориентированная физическая культура</w:t>
            </w:r>
          </w:p>
        </w:tc>
      </w:tr>
      <w:tr>
        <w:trPr>
          <w:trHeight w:val="136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выполнению нормативных требований комплекса ГТО</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28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28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jc w:val="left"/>
            </w:pPr>
          </w:p>
        </w:tc>
      </w:tr>
    </w:tbl>
    <w:p>
      <w:pPr>
        <w:sectPr>
          <w:pgSz w:w="16383" w:h="11906" w:orient="landscape"/>
        </w:sectPr>
      </w:pPr>
    </w:p>
    <w:bookmarkStart w:name="block-8669384" w:id="30"/>
    <w:p>
      <w:pPr>
        <w:sectPr>
          <w:pgSz w:w="16383" w:h="11906" w:orient="landscape"/>
        </w:sectPr>
      </w:pPr>
    </w:p>
    <w:bookmarkEnd w:id="30"/>
    <w:bookmarkEnd w:id="29"/>
    <w:bookmarkStart w:name="block-8669386" w:id="31"/>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1 КЛАСС </w:t>
      </w:r>
    </w:p>
    <w:tbl>
      <w:tblPr>
        <w:tblW w:w="0" w:type="auto"/>
        <w:tblCellSpacing w:w="20" w:type="nil"/>
        <w:tblBorders>
          <w:top w:val="single"/>
          <w:left w:val="single"/>
          <w:bottom w:val="single"/>
          <w:right w:val="single"/>
          <w:insideH w:val="single"/>
          <w:insideV w:val="single"/>
        </w:tblBorders>
      </w:tblPr>
      <w:tblGrid>
        <w:gridCol w:w="558"/>
        <w:gridCol w:w="2560"/>
        <w:gridCol w:w="1218"/>
        <w:gridCol w:w="2220"/>
        <w:gridCol w:w="2360"/>
        <w:gridCol w:w="1817"/>
        <w:gridCol w:w="2861"/>
      </w:tblGrid>
      <w:tr>
        <w:trPr>
          <w:trHeight w:val="300" w:hRule="atLeast"/>
          <w:trHeight w:val="144" w:hRule="atLeast"/>
        </w:trPr>
        <w:tc>
          <w:tcPr>
            <w:tcW w:w="39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27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200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5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5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5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Что такое физическая культура</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05.09.2023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Современные физические упражнения</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06.09.2023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Режим дня и правила его составления и соблюдения. Личная гигиена и гигиенические процедуры</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12.09.2023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Осанка человека. Упражнения для осанки. Комплексы утренней зарядки и физкультминуток в режиме дня школьника</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13.09.2023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31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поведения на уроках физической культуры. Понятие гимнастики и спортивной гимнастики</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19.09.2023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Исходные положения в физических упражнениях</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20.09.2023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Учимся гимнастическим упражнениям</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26.09.2023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Стилизованные способы передвижения ходьбой и бегом</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27.09.2023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Акробатические упражнения, основные техники</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03.10.2023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Строевые упражнения и организующие команды на уроках физической культуры</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04.10.2023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Способы построения и повороты стоя на месте</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10.10.2023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Стилизованные передвижения (гимнастический шаг, бег)</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11.10.2023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Гимнастические упражнения с мячом</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17.10.2023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Гимнастические упражнения со скакалкой</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18.10.2023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Гимнастические упражнения в прыжках</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24.10.2023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Подъем туловища из положения лежа на спине и животе</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25.10.2023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Подъем ног из положения лежа на животе</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07.11.2023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Сгибание рук в положении упор лежа</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08.11.2023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6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прыжков в группировке. Прыжки в упоре на руках, толчком двумя ногами</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14.11.2023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Строевые упражнения с лыжами в руках</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09.01.2024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Строевые упражнения с лыжами в руках</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10.01.2024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в передвижении на лыжах</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16.01.2024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в передвижении на лыжах</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17.01.2024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Имитационные упражнения техники передвижения на лыжах</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23.01.2024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Имитационные упражнения техники передвижения на лыжах</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24.01.2024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ступающего шага во время передвижения</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30.01.2024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ступающего шага во время передвижения</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31.01.2024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3510"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Имитационные упражнения техники передвижения на лыжах скользящим шагом. Освоение правил и техники выполнения норматива комплекса ГТО. Ходьба на лыжах. Подвижные игры</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06.02.2024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3270"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Техника передвижения скользящим шагом в полной координации. Освоение правил и техники выполнения норматива комплекса ГТО. Ходьба на лыжах. Подвижные игры</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07.02.2024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Чем отличается ходьба от бега</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15.11.2023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в передвижении с равномерной скоростью.</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21.11.2023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в передвижении с изменением скорости</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22.11.2023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63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Обучение равномерному бегу в колонне по одному с невысокой скоростью</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28.11.2023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Обучение равномерному бегу в колонне по одному с разной скоростью передвижения</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29.11.2023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Обучение равномерному бегу в колонне по одному в чередовании с равномерной ходьбой</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05.12.2023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выполнения прыжка в длину с места</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06.12.2023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одновременного отталкивания двумя ногами</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12.12.2023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Приземление после спрыгивания с горки матов</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13.12.2023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Обучение прыжку в длину с места в полной координации . Разучивание выполнения прыжка в длину с места.</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19.12.2023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87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техники выполнения прыжка в длину и в высоту с прямого разбега</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20.12.2023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фазы приземления из прыжка</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26.12.2023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фазы разбега и отталкивания в прыжке</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27.12.2023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Считалки для подвижных игр</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13.02.2024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36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игровых действий и правил подвижных игр</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14.02.2024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Обучение способам организации игровых площадок</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27.02.2024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Самостоятельная организация и проведение подвижных игр</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28.02.2024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подвижной игры «Охотники и утки»</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05.03.2024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подвижной игры «Не попади в болото»</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06.03.2024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подвижной игры «Не оступись»</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12.03.2024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подвижной игры «Кто больше соберет яблок»</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13.03.2024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подвижной игры «Брось-поймай»</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19.03.2024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подвижной игры «Пингвины с мячом»</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20.03.2024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3090"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ГТО – что это такое? История ГТО. Спортивные нормативы. Основные правила, ТБ на уроках, особенности проведения испытаний (тестов) ВФСК ГТО</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02.04.2024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Бег на 10м и 30м. Подвижные игры</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03.04.2024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Смешанное передвижение. Подвижные игры</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09.04.2024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Плавание. Подвижные игры</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10.04.2024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Плавание. Подвижные игры</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16.04.2024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6-ти минутный бег. Подвижные игры</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17.04.2024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190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6-ти минутный бег. Подвижные игры</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23.04.2024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38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Бросок набивного мяча. Подвижные игры</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24.04.2024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71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Поднимание туловища из положения лежа на спине. Подвижные игры</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30.04.2024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Прыжок в длину с места толчком двумя ногами. Подвижные игры</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07.05.2024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970"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Наклон вперед из положения стоя на гимнастической скамье. Подвижные игры</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08.05.2024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44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Метание теннисного мяча в цель. Подвижные игры</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14.05.2024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Челночный бег 3*10м. Подвижные игры</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15.05.2024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217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Пробное тестирование с соблюдением правил и техники выполнения испытаний (тестов) 1-2 ступени ГТО</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21.05.2024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3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66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2 КЛАСС </w:t>
      </w:r>
    </w:p>
    <w:tbl>
      <w:tblPr>
        <w:tblW w:w="0" w:type="auto"/>
        <w:tblCellSpacing w:w="20" w:type="nil"/>
        <w:tblBorders>
          <w:top w:val="single"/>
          <w:left w:val="single"/>
          <w:bottom w:val="single"/>
          <w:right w:val="single"/>
          <w:insideH w:val="single"/>
          <w:insideV w:val="single"/>
        </w:tblBorders>
      </w:tblPr>
      <w:tblGrid>
        <w:gridCol w:w="542"/>
        <w:gridCol w:w="2720"/>
        <w:gridCol w:w="1190"/>
        <w:gridCol w:w="2189"/>
        <w:gridCol w:w="2330"/>
        <w:gridCol w:w="1794"/>
        <w:gridCol w:w="2829"/>
      </w:tblGrid>
      <w:tr>
        <w:trPr>
          <w:trHeight w:val="300" w:hRule="atLeast"/>
          <w:trHeight w:val="144" w:hRule="atLeast"/>
        </w:trPr>
        <w:tc>
          <w:tcPr>
            <w:tcW w:w="37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25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8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3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3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3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подвижных игр и соревнований у древних народов</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02.09.2023 </w:t>
            </w:r>
          </w:p>
        </w:tc>
        <w:tc>
          <w:tcPr>
            <w:tcW w:w="1980" w:type="dxa"/>
            <w:tcBorders/>
            <w:tcMar>
              <w:top w:w="50" w:type="dxa"/>
              <w:left w:w="100" w:type="dxa"/>
            </w:tcMar>
            <w:vAlign w:val="center"/>
          </w:tcPr>
          <w:p>
            <w:pPr>
              <w:spacing w:before="0" w:after="0"/>
              <w:ind w:left="135"/>
              <w:jc w:val="left"/>
            </w:pPr>
            <w:hyperlink r:id="rId85">
              <w:r>
                <w:rPr>
                  <w:rFonts w:ascii="Times New Roman" w:hAnsi="Times New Roman"/>
                  <w:b w:val="false"/>
                  <w:i w:val="false"/>
                  <w:color w:val="0000ff"/>
                  <w:sz w:val="22"/>
                  <w:u w:val="single"/>
                </w:rPr>
                <w:t>www.fizkulturavs</w:t>
              </w:r>
            </w:hyperlink>
            <w:r>
              <w:rPr>
                <w:rFonts w:ascii="Times New Roman" w:hAnsi="Times New Roman"/>
                <w:b w:val="false"/>
                <w:i w:val="false"/>
                <w:color w:val="000000"/>
                <w:sz w:val="24"/>
              </w:rPr>
              <w:t xml:space="preserve"> hkole.ru</w:t>
            </w:r>
          </w:p>
        </w:tc>
      </w:tr>
      <w:tr>
        <w:trPr>
          <w:trHeight w:val="55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Зарождение Олимпийских игр</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05.09.2023 </w:t>
            </w:r>
          </w:p>
        </w:tc>
        <w:tc>
          <w:tcPr>
            <w:tcW w:w="1980" w:type="dxa"/>
            <w:tcBorders/>
            <w:tcMar>
              <w:top w:w="50" w:type="dxa"/>
              <w:left w:w="100" w:type="dxa"/>
            </w:tcMar>
            <w:vAlign w:val="center"/>
          </w:tcPr>
          <w:p>
            <w:pPr>
              <w:spacing w:before="0" w:after="0"/>
              <w:ind w:left="135"/>
              <w:jc w:val="left"/>
            </w:pPr>
            <w:hyperlink r:id="rId86">
              <w:r>
                <w:rPr>
                  <w:rFonts w:ascii="Times New Roman" w:hAnsi="Times New Roman"/>
                  <w:b w:val="false"/>
                  <w:i w:val="false"/>
                  <w:color w:val="0000ff"/>
                  <w:sz w:val="22"/>
                  <w:u w:val="single"/>
                </w:rPr>
                <w:t>www.fizkulturavs</w:t>
              </w:r>
            </w:hyperlink>
            <w:r>
              <w:rPr>
                <w:rFonts w:ascii="Times New Roman" w:hAnsi="Times New Roman"/>
                <w:b w:val="false"/>
                <w:i w:val="false"/>
                <w:color w:val="000000"/>
                <w:sz w:val="24"/>
              </w:rPr>
              <w:t xml:space="preserve"> hkole.ru</w:t>
            </w:r>
          </w:p>
        </w:tc>
      </w:tr>
      <w:tr>
        <w:trPr>
          <w:trHeight w:val="55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Современные Олимпийские игры</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09.09.2023 </w:t>
            </w:r>
          </w:p>
        </w:tc>
        <w:tc>
          <w:tcPr>
            <w:tcW w:w="1980" w:type="dxa"/>
            <w:tcBorders/>
            <w:tcMar>
              <w:top w:w="50" w:type="dxa"/>
              <w:left w:w="100" w:type="dxa"/>
            </w:tcMar>
            <w:vAlign w:val="center"/>
          </w:tcPr>
          <w:p>
            <w:pPr>
              <w:spacing w:before="0" w:after="0"/>
              <w:ind w:left="135"/>
              <w:jc w:val="left"/>
            </w:pPr>
            <w:hyperlink r:id="rId87">
              <w:r>
                <w:rPr>
                  <w:rFonts w:ascii="Times New Roman" w:hAnsi="Times New Roman"/>
                  <w:b w:val="false"/>
                  <w:i w:val="false"/>
                  <w:color w:val="0000ff"/>
                  <w:sz w:val="22"/>
                  <w:u w:val="single"/>
                </w:rPr>
                <w:t>www.fizkulturavs</w:t>
              </w:r>
            </w:hyperlink>
            <w:r>
              <w:rPr>
                <w:rFonts w:ascii="Times New Roman" w:hAnsi="Times New Roman"/>
                <w:b w:val="false"/>
                <w:i w:val="false"/>
                <w:color w:val="000000"/>
                <w:sz w:val="24"/>
              </w:rPr>
              <w:t xml:space="preserve"> hkole.ru</w:t>
            </w:r>
          </w:p>
        </w:tc>
      </w:tr>
      <w:tr>
        <w:trPr>
          <w:trHeight w:val="55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Физическое развитие</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12.09.2023 </w:t>
            </w:r>
          </w:p>
        </w:tc>
        <w:tc>
          <w:tcPr>
            <w:tcW w:w="1980" w:type="dxa"/>
            <w:tcBorders/>
            <w:tcMar>
              <w:top w:w="50" w:type="dxa"/>
              <w:left w:w="100" w:type="dxa"/>
            </w:tcMar>
            <w:vAlign w:val="center"/>
          </w:tcPr>
          <w:p>
            <w:pPr>
              <w:spacing w:before="0" w:after="0"/>
              <w:ind w:left="135"/>
              <w:jc w:val="left"/>
            </w:pPr>
            <w:hyperlink r:id="rId88">
              <w:r>
                <w:rPr>
                  <w:rFonts w:ascii="Times New Roman" w:hAnsi="Times New Roman"/>
                  <w:b w:val="false"/>
                  <w:i w:val="false"/>
                  <w:color w:val="0000ff"/>
                  <w:sz w:val="22"/>
                  <w:u w:val="single"/>
                </w:rPr>
                <w:t>www.fizkulturavs</w:t>
              </w:r>
            </w:hyperlink>
            <w:r>
              <w:rPr>
                <w:rFonts w:ascii="Times New Roman" w:hAnsi="Times New Roman"/>
                <w:b w:val="false"/>
                <w:i w:val="false"/>
                <w:color w:val="000000"/>
                <w:sz w:val="24"/>
              </w:rPr>
              <w:t xml:space="preserve"> hkole.ru</w:t>
            </w:r>
          </w:p>
        </w:tc>
      </w:tr>
      <w:tr>
        <w:trPr>
          <w:trHeight w:val="55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Физические качества</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16.09.2023 </w:t>
            </w:r>
          </w:p>
        </w:tc>
        <w:tc>
          <w:tcPr>
            <w:tcW w:w="1980" w:type="dxa"/>
            <w:tcBorders/>
            <w:tcMar>
              <w:top w:w="50" w:type="dxa"/>
              <w:left w:w="100" w:type="dxa"/>
            </w:tcMar>
            <w:vAlign w:val="center"/>
          </w:tcPr>
          <w:p>
            <w:pPr>
              <w:spacing w:before="0" w:after="0"/>
              <w:ind w:left="135"/>
              <w:jc w:val="left"/>
            </w:pPr>
            <w:hyperlink r:id="rId89">
              <w:r>
                <w:rPr>
                  <w:rFonts w:ascii="Times New Roman" w:hAnsi="Times New Roman"/>
                  <w:b w:val="false"/>
                  <w:i w:val="false"/>
                  <w:color w:val="0000ff"/>
                  <w:sz w:val="22"/>
                  <w:u w:val="single"/>
                </w:rPr>
                <w:t>www.fizkulturavs</w:t>
              </w:r>
            </w:hyperlink>
            <w:r>
              <w:rPr>
                <w:rFonts w:ascii="Times New Roman" w:hAnsi="Times New Roman"/>
                <w:b w:val="false"/>
                <w:i w:val="false"/>
                <w:color w:val="000000"/>
                <w:sz w:val="24"/>
              </w:rPr>
              <w:t xml:space="preserve"> hkole.ru</w:t>
            </w:r>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Сила как физическое качество</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19.09.2023 </w:t>
            </w:r>
          </w:p>
        </w:tc>
        <w:tc>
          <w:tcPr>
            <w:tcW w:w="1980" w:type="dxa"/>
            <w:tcBorders/>
            <w:tcMar>
              <w:top w:w="50" w:type="dxa"/>
              <w:left w:w="100" w:type="dxa"/>
            </w:tcMar>
            <w:vAlign w:val="center"/>
          </w:tcPr>
          <w:p>
            <w:pPr>
              <w:spacing w:before="0" w:after="0"/>
              <w:ind w:left="135"/>
              <w:jc w:val="left"/>
            </w:pPr>
            <w:hyperlink r:id="rId90">
              <w:r>
                <w:rPr>
                  <w:rFonts w:ascii="Times New Roman" w:hAnsi="Times New Roman"/>
                  <w:b w:val="false"/>
                  <w:i w:val="false"/>
                  <w:color w:val="0000ff"/>
                  <w:sz w:val="22"/>
                  <w:u w:val="single"/>
                </w:rPr>
                <w:t>http://fizkultura-</w:t>
              </w:r>
            </w:hyperlink>
            <w:r>
              <w:rPr>
                <w:rFonts w:ascii="Times New Roman" w:hAnsi="Times New Roman"/>
                <w:b w:val="false"/>
                <w:i w:val="false"/>
                <w:color w:val="000000"/>
                <w:sz w:val="24"/>
              </w:rPr>
              <w:t xml:space="preserve"> na5.ru/</w:t>
            </w:r>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Быстрота как физическое качество</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23.09.2023 </w:t>
            </w:r>
          </w:p>
        </w:tc>
        <w:tc>
          <w:tcPr>
            <w:tcW w:w="1980" w:type="dxa"/>
            <w:tcBorders/>
            <w:tcMar>
              <w:top w:w="50" w:type="dxa"/>
              <w:left w:w="100" w:type="dxa"/>
            </w:tcMar>
            <w:vAlign w:val="center"/>
          </w:tcPr>
          <w:p>
            <w:pPr>
              <w:spacing w:before="0" w:after="0"/>
              <w:ind w:left="135"/>
              <w:jc w:val="left"/>
            </w:pPr>
            <w:hyperlink r:id="rId91">
              <w:r>
                <w:rPr>
                  <w:rFonts w:ascii="Times New Roman" w:hAnsi="Times New Roman"/>
                  <w:b w:val="false"/>
                  <w:i w:val="false"/>
                  <w:color w:val="0000ff"/>
                  <w:sz w:val="22"/>
                  <w:u w:val="single"/>
                </w:rPr>
                <w:t>http://fizkultura-</w:t>
              </w:r>
            </w:hyperlink>
            <w:r>
              <w:rPr>
                <w:rFonts w:ascii="Times New Roman" w:hAnsi="Times New Roman"/>
                <w:b w:val="false"/>
                <w:i w:val="false"/>
                <w:color w:val="000000"/>
                <w:sz w:val="24"/>
              </w:rPr>
              <w:t xml:space="preserve"> na5.ru/</w:t>
            </w:r>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координации движений</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30.09.2023 </w:t>
            </w:r>
          </w:p>
        </w:tc>
        <w:tc>
          <w:tcPr>
            <w:tcW w:w="1980" w:type="dxa"/>
            <w:tcBorders/>
            <w:tcMar>
              <w:top w:w="50" w:type="dxa"/>
              <w:left w:w="100" w:type="dxa"/>
            </w:tcMar>
            <w:vAlign w:val="center"/>
          </w:tcPr>
          <w:p>
            <w:pPr>
              <w:spacing w:before="0" w:after="0"/>
              <w:ind w:left="135"/>
              <w:jc w:val="left"/>
            </w:pPr>
            <w:hyperlink r:id="rId92">
              <w:r>
                <w:rPr>
                  <w:rFonts w:ascii="Times New Roman" w:hAnsi="Times New Roman"/>
                  <w:b w:val="false"/>
                  <w:i w:val="false"/>
                  <w:color w:val="0000ff"/>
                  <w:sz w:val="22"/>
                  <w:u w:val="single"/>
                </w:rPr>
                <w:t>http://fizkultura-</w:t>
              </w:r>
            </w:hyperlink>
            <w:r>
              <w:rPr>
                <w:rFonts w:ascii="Times New Roman" w:hAnsi="Times New Roman"/>
                <w:b w:val="false"/>
                <w:i w:val="false"/>
                <w:color w:val="000000"/>
                <w:sz w:val="24"/>
              </w:rPr>
              <w:t xml:space="preserve"> na5.ru/</w:t>
            </w:r>
          </w:p>
        </w:tc>
      </w:tr>
      <w:tr>
        <w:trPr>
          <w:trHeight w:val="163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Дневник наблюдений по физической культуре.Закаливание оганизма</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03.10.2023 </w:t>
            </w:r>
          </w:p>
        </w:tc>
        <w:tc>
          <w:tcPr>
            <w:tcW w:w="1980" w:type="dxa"/>
            <w:tcBorders/>
            <w:tcMar>
              <w:top w:w="50" w:type="dxa"/>
              <w:left w:w="100" w:type="dxa"/>
            </w:tcMar>
            <w:vAlign w:val="center"/>
          </w:tcPr>
          <w:p>
            <w:pPr>
              <w:spacing w:before="0" w:after="0"/>
              <w:ind w:left="135"/>
              <w:jc w:val="left"/>
            </w:pPr>
            <w:hyperlink r:id="rId93">
              <w:r>
                <w:rPr>
                  <w:rFonts w:ascii="Times New Roman" w:hAnsi="Times New Roman"/>
                  <w:b w:val="false"/>
                  <w:i w:val="false"/>
                  <w:color w:val="0000ff"/>
                  <w:sz w:val="22"/>
                  <w:u w:val="single"/>
                </w:rPr>
                <w:t>http://fizkultura-</w:t>
              </w:r>
            </w:hyperlink>
            <w:r>
              <w:rPr>
                <w:rFonts w:ascii="Times New Roman" w:hAnsi="Times New Roman"/>
                <w:b w:val="false"/>
                <w:i w:val="false"/>
                <w:color w:val="000000"/>
                <w:sz w:val="24"/>
              </w:rPr>
              <w:t xml:space="preserve"> na5.ru/</w:t>
            </w:r>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Утренняя зарядка.Составление комплекса утренней зарядки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07.10.2023 </w:t>
            </w:r>
          </w:p>
        </w:tc>
        <w:tc>
          <w:tcPr>
            <w:tcW w:w="1980" w:type="dxa"/>
            <w:tcBorders/>
            <w:tcMar>
              <w:top w:w="50" w:type="dxa"/>
              <w:left w:w="100" w:type="dxa"/>
            </w:tcMar>
            <w:vAlign w:val="center"/>
          </w:tcPr>
          <w:p>
            <w:pPr>
              <w:spacing w:before="0" w:after="0"/>
              <w:ind w:left="135"/>
              <w:jc w:val="left"/>
            </w:pPr>
            <w:hyperlink r:id="rId94">
              <w:r>
                <w:rPr>
                  <w:rFonts w:ascii="Times New Roman" w:hAnsi="Times New Roman"/>
                  <w:b w:val="false"/>
                  <w:i w:val="false"/>
                  <w:color w:val="0000ff"/>
                  <w:sz w:val="22"/>
                  <w:u w:val="single"/>
                </w:rPr>
                <w:t>http://fizkultura-</w:t>
              </w:r>
            </w:hyperlink>
            <w:r>
              <w:rPr>
                <w:rFonts w:ascii="Times New Roman" w:hAnsi="Times New Roman"/>
                <w:b w:val="false"/>
                <w:i w:val="false"/>
                <w:color w:val="000000"/>
                <w:sz w:val="24"/>
              </w:rPr>
              <w:t xml:space="preserve"> na5.ru/</w:t>
            </w:r>
          </w:p>
        </w:tc>
      </w:tr>
      <w:tr>
        <w:trPr>
          <w:trHeight w:val="163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Выносливость как физическое качество Гибкость как физическое качество</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26.09.2023 </w:t>
            </w:r>
          </w:p>
        </w:tc>
        <w:tc>
          <w:tcPr>
            <w:tcW w:w="1980" w:type="dxa"/>
            <w:tcBorders/>
            <w:tcMar>
              <w:top w:w="50" w:type="dxa"/>
              <w:left w:w="100" w:type="dxa"/>
            </w:tcMar>
            <w:vAlign w:val="center"/>
          </w:tcPr>
          <w:p>
            <w:pPr>
              <w:spacing w:before="0" w:after="0"/>
              <w:ind w:left="135"/>
              <w:jc w:val="left"/>
            </w:pPr>
            <w:hyperlink r:id="rId95">
              <w:r>
                <w:rPr>
                  <w:rFonts w:ascii="Times New Roman" w:hAnsi="Times New Roman"/>
                  <w:b w:val="false"/>
                  <w:i w:val="false"/>
                  <w:color w:val="0000ff"/>
                  <w:sz w:val="22"/>
                  <w:u w:val="single"/>
                </w:rPr>
                <w:t>http://fizkultura-</w:t>
              </w:r>
            </w:hyperlink>
            <w:r>
              <w:rPr>
                <w:rFonts w:ascii="Times New Roman" w:hAnsi="Times New Roman"/>
                <w:b w:val="false"/>
                <w:i w:val="false"/>
                <w:color w:val="000000"/>
                <w:sz w:val="24"/>
              </w:rPr>
              <w:t xml:space="preserve"> na5.ru/</w:t>
            </w:r>
          </w:p>
        </w:tc>
      </w:tr>
      <w:tr>
        <w:trPr>
          <w:trHeight w:val="136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поведения на уроках гимнастики и акробатики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10.10.2023 </w:t>
            </w:r>
          </w:p>
        </w:tc>
        <w:tc>
          <w:tcPr>
            <w:tcW w:w="1980" w:type="dxa"/>
            <w:tcBorders/>
            <w:tcMar>
              <w:top w:w="50" w:type="dxa"/>
              <w:left w:w="100" w:type="dxa"/>
            </w:tcMar>
            <w:vAlign w:val="center"/>
          </w:tcPr>
          <w:p>
            <w:pPr>
              <w:spacing w:before="0" w:after="0"/>
              <w:ind w:left="135"/>
              <w:jc w:val="left"/>
            </w:pPr>
            <w:hyperlink r:id="rId96">
              <w:r>
                <w:rPr>
                  <w:rFonts w:ascii="Times New Roman" w:hAnsi="Times New Roman"/>
                  <w:b w:val="false"/>
                  <w:i w:val="false"/>
                  <w:color w:val="0000ff"/>
                  <w:sz w:val="22"/>
                  <w:u w:val="single"/>
                </w:rPr>
                <w:t>http://fizkultura-</w:t>
              </w:r>
            </w:hyperlink>
            <w:r>
              <w:rPr>
                <w:rFonts w:ascii="Times New Roman" w:hAnsi="Times New Roman"/>
                <w:b w:val="false"/>
                <w:i w:val="false"/>
                <w:color w:val="000000"/>
                <w:sz w:val="24"/>
              </w:rPr>
              <w:t xml:space="preserve"> na5.ru/</w:t>
            </w:r>
          </w:p>
        </w:tc>
      </w:tr>
      <w:tr>
        <w:trPr>
          <w:trHeight w:val="1290"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Строевые упражнения и команды</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14.10.2023 </w:t>
            </w:r>
          </w:p>
        </w:tc>
        <w:tc>
          <w:tcPr>
            <w:tcW w:w="1980" w:type="dxa"/>
            <w:tcBorders/>
            <w:tcMar>
              <w:top w:w="50" w:type="dxa"/>
              <w:left w:w="100" w:type="dxa"/>
            </w:tcMar>
            <w:vAlign w:val="center"/>
          </w:tcPr>
          <w:p>
            <w:pPr>
              <w:spacing w:before="0" w:after="0"/>
              <w:ind w:left="135"/>
              <w:jc w:val="left"/>
            </w:pPr>
            <w:hyperlink r:id="rId97">
              <w:r>
                <w:rPr>
                  <w:rFonts w:ascii="Times New Roman" w:hAnsi="Times New Roman"/>
                  <w:b w:val="false"/>
                  <w:i w:val="false"/>
                  <w:color w:val="0000ff"/>
                  <w:sz w:val="22"/>
                  <w:u w:val="single"/>
                </w:rPr>
                <w:t>http://fizkultura-</w:t>
              </w:r>
            </w:hyperlink>
            <w:r>
              <w:rPr>
                <w:rFonts w:ascii="Times New Roman" w:hAnsi="Times New Roman"/>
                <w:b w:val="false"/>
                <w:i w:val="false"/>
                <w:color w:val="000000"/>
                <w:sz w:val="24"/>
              </w:rPr>
              <w:t xml:space="preserve"> na5.ru/</w:t>
            </w:r>
          </w:p>
        </w:tc>
      </w:tr>
      <w:tr>
        <w:trPr>
          <w:trHeight w:val="55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Прыжковые упражнения</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17.10.2023 </w:t>
            </w:r>
          </w:p>
        </w:tc>
        <w:tc>
          <w:tcPr>
            <w:tcW w:w="1980" w:type="dxa"/>
            <w:tcBorders/>
            <w:tcMar>
              <w:top w:w="50" w:type="dxa"/>
              <w:left w:w="100" w:type="dxa"/>
            </w:tcMar>
            <w:vAlign w:val="center"/>
          </w:tcPr>
          <w:p>
            <w:pPr>
              <w:spacing w:before="0" w:after="0"/>
              <w:ind w:left="135"/>
              <w:jc w:val="left"/>
            </w:pPr>
            <w:hyperlink r:id="rId98">
              <w:r>
                <w:rPr>
                  <w:rFonts w:ascii="Times New Roman" w:hAnsi="Times New Roman"/>
                  <w:b w:val="false"/>
                  <w:i w:val="false"/>
                  <w:color w:val="0000ff"/>
                  <w:sz w:val="22"/>
                  <w:u w:val="single"/>
                </w:rPr>
                <w:t>http://fizkultura-</w:t>
              </w:r>
            </w:hyperlink>
            <w:r>
              <w:rPr>
                <w:rFonts w:ascii="Times New Roman" w:hAnsi="Times New Roman"/>
                <w:b w:val="false"/>
                <w:i w:val="false"/>
                <w:color w:val="000000"/>
                <w:sz w:val="24"/>
              </w:rPr>
              <w:t xml:space="preserve"> na5.ru/</w:t>
            </w:r>
          </w:p>
        </w:tc>
      </w:tr>
      <w:tr>
        <w:trPr>
          <w:trHeight w:val="55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Гимнастическая разминка</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21.10.2023 </w:t>
            </w:r>
          </w:p>
        </w:tc>
        <w:tc>
          <w:tcPr>
            <w:tcW w:w="1980" w:type="dxa"/>
            <w:tcBorders/>
            <w:tcMar>
              <w:top w:w="50" w:type="dxa"/>
              <w:left w:w="100" w:type="dxa"/>
            </w:tcMar>
            <w:vAlign w:val="center"/>
          </w:tcPr>
          <w:p>
            <w:pPr>
              <w:spacing w:before="0" w:after="0"/>
              <w:ind w:left="135"/>
              <w:jc w:val="left"/>
            </w:pPr>
            <w:hyperlink r:id="rId99">
              <w:r>
                <w:rPr>
                  <w:rFonts w:ascii="Times New Roman" w:hAnsi="Times New Roman"/>
                  <w:b w:val="false"/>
                  <w:i w:val="false"/>
                  <w:color w:val="0000ff"/>
                  <w:sz w:val="22"/>
                  <w:u w:val="single"/>
                </w:rPr>
                <w:t>http://fizkultura-</w:t>
              </w:r>
            </w:hyperlink>
            <w:r>
              <w:rPr>
                <w:rFonts w:ascii="Times New Roman" w:hAnsi="Times New Roman"/>
                <w:b w:val="false"/>
                <w:i w:val="false"/>
                <w:color w:val="000000"/>
                <w:sz w:val="24"/>
              </w:rPr>
              <w:t xml:space="preserve"> na5.ru/</w:t>
            </w:r>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Ходьба на гимнастической скамейке</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24.10.2023 </w:t>
            </w:r>
          </w:p>
        </w:tc>
        <w:tc>
          <w:tcPr>
            <w:tcW w:w="1980" w:type="dxa"/>
            <w:tcBorders/>
            <w:tcMar>
              <w:top w:w="50" w:type="dxa"/>
              <w:left w:w="100" w:type="dxa"/>
            </w:tcMar>
            <w:vAlign w:val="center"/>
          </w:tcPr>
          <w:p>
            <w:pPr>
              <w:spacing w:before="0" w:after="0"/>
              <w:ind w:left="135"/>
              <w:jc w:val="left"/>
            </w:pPr>
            <w:hyperlink r:id="rId100">
              <w:r>
                <w:rPr>
                  <w:rFonts w:ascii="Times New Roman" w:hAnsi="Times New Roman"/>
                  <w:b w:val="false"/>
                  <w:i w:val="false"/>
                  <w:color w:val="0000ff"/>
                  <w:sz w:val="22"/>
                  <w:u w:val="single"/>
                </w:rPr>
                <w:t>http://fizkultura-</w:t>
              </w:r>
            </w:hyperlink>
            <w:r>
              <w:rPr>
                <w:rFonts w:ascii="Times New Roman" w:hAnsi="Times New Roman"/>
                <w:b w:val="false"/>
                <w:i w:val="false"/>
                <w:color w:val="000000"/>
                <w:sz w:val="24"/>
              </w:rPr>
              <w:t xml:space="preserve"> na5.ru/</w:t>
            </w:r>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с гимнастической скакалкой</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07.11.2023 </w:t>
            </w:r>
          </w:p>
        </w:tc>
        <w:tc>
          <w:tcPr>
            <w:tcW w:w="1980" w:type="dxa"/>
            <w:tcBorders/>
            <w:tcMar>
              <w:top w:w="50" w:type="dxa"/>
              <w:left w:w="100" w:type="dxa"/>
            </w:tcMar>
            <w:vAlign w:val="center"/>
          </w:tcPr>
          <w:p>
            <w:pPr>
              <w:spacing w:before="0" w:after="0"/>
              <w:ind w:left="135"/>
              <w:jc w:val="left"/>
            </w:pPr>
            <w:hyperlink r:id="rId101">
              <w:r>
                <w:rPr>
                  <w:rFonts w:ascii="Times New Roman" w:hAnsi="Times New Roman"/>
                  <w:b w:val="false"/>
                  <w:i w:val="false"/>
                  <w:color w:val="0000ff"/>
                  <w:sz w:val="22"/>
                  <w:u w:val="single"/>
                </w:rPr>
                <w:t>www.fizkulturavs</w:t>
              </w:r>
            </w:hyperlink>
            <w:r>
              <w:rPr>
                <w:rFonts w:ascii="Times New Roman" w:hAnsi="Times New Roman"/>
                <w:b w:val="false"/>
                <w:i w:val="false"/>
                <w:color w:val="000000"/>
                <w:sz w:val="24"/>
              </w:rPr>
              <w:t xml:space="preserve"> hkole.ru</w:t>
            </w:r>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с гимнастическим мячом</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11.11.2023 </w:t>
            </w:r>
          </w:p>
        </w:tc>
        <w:tc>
          <w:tcPr>
            <w:tcW w:w="1980" w:type="dxa"/>
            <w:tcBorders/>
            <w:tcMar>
              <w:top w:w="50" w:type="dxa"/>
              <w:left w:w="100" w:type="dxa"/>
            </w:tcMar>
            <w:vAlign w:val="center"/>
          </w:tcPr>
          <w:p>
            <w:pPr>
              <w:spacing w:before="0" w:after="0"/>
              <w:ind w:left="135"/>
              <w:jc w:val="left"/>
            </w:pPr>
            <w:hyperlink r:id="rId102">
              <w:r>
                <w:rPr>
                  <w:rFonts w:ascii="Times New Roman" w:hAnsi="Times New Roman"/>
                  <w:b w:val="false"/>
                  <w:i w:val="false"/>
                  <w:color w:val="0000ff"/>
                  <w:sz w:val="22"/>
                  <w:u w:val="single"/>
                </w:rPr>
                <w:t>www.fizkulturavs</w:t>
              </w:r>
            </w:hyperlink>
            <w:r>
              <w:rPr>
                <w:rFonts w:ascii="Times New Roman" w:hAnsi="Times New Roman"/>
                <w:b w:val="false"/>
                <w:i w:val="false"/>
                <w:color w:val="000000"/>
                <w:sz w:val="24"/>
              </w:rPr>
              <w:t xml:space="preserve"> hkole.ru</w:t>
            </w:r>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Танцевальные гимнастические движения</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14.11.2023 </w:t>
            </w:r>
          </w:p>
        </w:tc>
        <w:tc>
          <w:tcPr>
            <w:tcW w:w="1980" w:type="dxa"/>
            <w:tcBorders/>
            <w:tcMar>
              <w:top w:w="50" w:type="dxa"/>
              <w:left w:w="100" w:type="dxa"/>
            </w:tcMar>
            <w:vAlign w:val="center"/>
          </w:tcPr>
          <w:p>
            <w:pPr>
              <w:spacing w:before="0" w:after="0"/>
              <w:ind w:left="135"/>
              <w:jc w:val="left"/>
            </w:pPr>
            <w:hyperlink r:id="rId103">
              <w:r>
                <w:rPr>
                  <w:rFonts w:ascii="Times New Roman" w:hAnsi="Times New Roman"/>
                  <w:b w:val="false"/>
                  <w:i w:val="false"/>
                  <w:color w:val="0000ff"/>
                  <w:sz w:val="22"/>
                  <w:u w:val="single"/>
                </w:rPr>
                <w:t>www.fizkulturavs</w:t>
              </w:r>
            </w:hyperlink>
            <w:r>
              <w:rPr>
                <w:rFonts w:ascii="Times New Roman" w:hAnsi="Times New Roman"/>
                <w:b w:val="false"/>
                <w:i w:val="false"/>
                <w:color w:val="000000"/>
                <w:sz w:val="24"/>
              </w:rPr>
              <w:t xml:space="preserve"> hkole.ru</w:t>
            </w:r>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поведения на занятиях лыжной подготовкой</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09.01.2024 </w:t>
            </w:r>
          </w:p>
        </w:tc>
        <w:tc>
          <w:tcPr>
            <w:tcW w:w="1980" w:type="dxa"/>
            <w:tcBorders/>
            <w:tcMar>
              <w:top w:w="50" w:type="dxa"/>
              <w:left w:w="100" w:type="dxa"/>
            </w:tcMar>
            <w:vAlign w:val="center"/>
          </w:tcPr>
          <w:p>
            <w:pPr>
              <w:spacing w:before="0" w:after="0"/>
              <w:ind w:left="135"/>
              <w:jc w:val="left"/>
            </w:pPr>
            <w:hyperlink r:id="rId104">
              <w:r>
                <w:rPr>
                  <w:rFonts w:ascii="Times New Roman" w:hAnsi="Times New Roman"/>
                  <w:b w:val="false"/>
                  <w:i w:val="false"/>
                  <w:color w:val="0000ff"/>
                  <w:sz w:val="22"/>
                  <w:u w:val="single"/>
                </w:rPr>
                <w:t>www.fizkulturavs</w:t>
              </w:r>
            </w:hyperlink>
            <w:r>
              <w:rPr>
                <w:rFonts w:ascii="Times New Roman" w:hAnsi="Times New Roman"/>
                <w:b w:val="false"/>
                <w:i w:val="false"/>
                <w:color w:val="000000"/>
                <w:sz w:val="24"/>
              </w:rPr>
              <w:t xml:space="preserve"> hkole.ru</w:t>
            </w:r>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Передвижение на лыжах двухшажным попеременным ходом</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13.01.2024 </w:t>
            </w:r>
          </w:p>
        </w:tc>
        <w:tc>
          <w:tcPr>
            <w:tcW w:w="1980" w:type="dxa"/>
            <w:tcBorders/>
            <w:tcMar>
              <w:top w:w="50" w:type="dxa"/>
              <w:left w:w="100" w:type="dxa"/>
            </w:tcMar>
            <w:vAlign w:val="center"/>
          </w:tcPr>
          <w:p>
            <w:pPr>
              <w:spacing w:before="0" w:after="0"/>
              <w:ind w:left="135"/>
              <w:jc w:val="left"/>
            </w:pPr>
            <w:hyperlink r:id="rId105">
              <w:r>
                <w:rPr>
                  <w:rFonts w:ascii="Times New Roman" w:hAnsi="Times New Roman"/>
                  <w:b w:val="false"/>
                  <w:i w:val="false"/>
                  <w:color w:val="0000ff"/>
                  <w:sz w:val="22"/>
                  <w:u w:val="single"/>
                </w:rPr>
                <w:t>www.fizkulturavs</w:t>
              </w:r>
            </w:hyperlink>
            <w:r>
              <w:rPr>
                <w:rFonts w:ascii="Times New Roman" w:hAnsi="Times New Roman"/>
                <w:b w:val="false"/>
                <w:i w:val="false"/>
                <w:color w:val="000000"/>
                <w:sz w:val="24"/>
              </w:rPr>
              <w:t xml:space="preserve"> hkole.ru</w:t>
            </w:r>
          </w:p>
        </w:tc>
      </w:tr>
      <w:tr>
        <w:trPr>
          <w:trHeight w:val="55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Спуск с горы в основной стойке</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16.01.2024 </w:t>
            </w:r>
          </w:p>
        </w:tc>
        <w:tc>
          <w:tcPr>
            <w:tcW w:w="1980" w:type="dxa"/>
            <w:tcBorders/>
            <w:tcMar>
              <w:top w:w="50" w:type="dxa"/>
              <w:left w:w="100" w:type="dxa"/>
            </w:tcMar>
            <w:vAlign w:val="center"/>
          </w:tcPr>
          <w:p>
            <w:pPr>
              <w:spacing w:before="0" w:after="0"/>
              <w:ind w:left="135"/>
              <w:jc w:val="left"/>
            </w:pPr>
            <w:hyperlink r:id="rId106">
              <w:r>
                <w:rPr>
                  <w:rFonts w:ascii="Times New Roman" w:hAnsi="Times New Roman"/>
                  <w:b w:val="false"/>
                  <w:i w:val="false"/>
                  <w:color w:val="0000ff"/>
                  <w:sz w:val="22"/>
                  <w:u w:val="single"/>
                </w:rPr>
                <w:t>www.fizkulturavs</w:t>
              </w:r>
            </w:hyperlink>
            <w:r>
              <w:rPr>
                <w:rFonts w:ascii="Times New Roman" w:hAnsi="Times New Roman"/>
                <w:b w:val="false"/>
                <w:i w:val="false"/>
                <w:color w:val="000000"/>
                <w:sz w:val="24"/>
              </w:rPr>
              <w:t xml:space="preserve"> hkole.ru</w:t>
            </w:r>
          </w:p>
        </w:tc>
      </w:tr>
      <w:tr>
        <w:trPr>
          <w:trHeight w:val="55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Подъем лесенкой</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20.01.2024 </w:t>
            </w:r>
          </w:p>
        </w:tc>
        <w:tc>
          <w:tcPr>
            <w:tcW w:w="1980" w:type="dxa"/>
            <w:tcBorders/>
            <w:tcMar>
              <w:top w:w="50" w:type="dxa"/>
              <w:left w:w="100" w:type="dxa"/>
            </w:tcMar>
            <w:vAlign w:val="center"/>
          </w:tcPr>
          <w:p>
            <w:pPr>
              <w:spacing w:before="0" w:after="0"/>
              <w:ind w:left="135"/>
              <w:jc w:val="left"/>
            </w:pPr>
            <w:hyperlink r:id="rId107">
              <w:r>
                <w:rPr>
                  <w:rFonts w:ascii="Times New Roman" w:hAnsi="Times New Roman"/>
                  <w:b w:val="false"/>
                  <w:i w:val="false"/>
                  <w:color w:val="0000ff"/>
                  <w:sz w:val="22"/>
                  <w:u w:val="single"/>
                </w:rPr>
                <w:t>http://fizkultura-</w:t>
              </w:r>
            </w:hyperlink>
            <w:r>
              <w:rPr>
                <w:rFonts w:ascii="Times New Roman" w:hAnsi="Times New Roman"/>
                <w:b w:val="false"/>
                <w:i w:val="false"/>
                <w:color w:val="000000"/>
                <w:sz w:val="24"/>
              </w:rPr>
              <w:t xml:space="preserve"> na5.ru/</w:t>
            </w:r>
          </w:p>
        </w:tc>
      </w:tr>
      <w:tr>
        <w:trPr>
          <w:trHeight w:val="55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Спуски и подъёмы на лыжах</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23.01.2024 </w:t>
            </w:r>
          </w:p>
        </w:tc>
        <w:tc>
          <w:tcPr>
            <w:tcW w:w="1980" w:type="dxa"/>
            <w:tcBorders/>
            <w:tcMar>
              <w:top w:w="50" w:type="dxa"/>
              <w:left w:w="100" w:type="dxa"/>
            </w:tcMar>
            <w:vAlign w:val="center"/>
          </w:tcPr>
          <w:p>
            <w:pPr>
              <w:spacing w:before="0" w:after="0"/>
              <w:ind w:left="135"/>
              <w:jc w:val="left"/>
            </w:pPr>
            <w:hyperlink r:id="rId108">
              <w:r>
                <w:rPr>
                  <w:rFonts w:ascii="Times New Roman" w:hAnsi="Times New Roman"/>
                  <w:b w:val="false"/>
                  <w:i w:val="false"/>
                  <w:color w:val="0000ff"/>
                  <w:sz w:val="22"/>
                  <w:u w:val="single"/>
                </w:rPr>
                <w:t>http://fizkultura-</w:t>
              </w:r>
            </w:hyperlink>
            <w:r>
              <w:rPr>
                <w:rFonts w:ascii="Times New Roman" w:hAnsi="Times New Roman"/>
                <w:b w:val="false"/>
                <w:i w:val="false"/>
                <w:color w:val="000000"/>
                <w:sz w:val="24"/>
              </w:rPr>
              <w:t xml:space="preserve"> na5.ru/</w:t>
            </w:r>
          </w:p>
        </w:tc>
      </w:tr>
      <w:tr>
        <w:trPr>
          <w:trHeight w:val="55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Торможение лыжными палками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27.01.2024 </w:t>
            </w:r>
          </w:p>
        </w:tc>
        <w:tc>
          <w:tcPr>
            <w:tcW w:w="1980" w:type="dxa"/>
            <w:tcBorders/>
            <w:tcMar>
              <w:top w:w="50" w:type="dxa"/>
              <w:left w:w="100" w:type="dxa"/>
            </w:tcMar>
            <w:vAlign w:val="center"/>
          </w:tcPr>
          <w:p>
            <w:pPr>
              <w:spacing w:before="0" w:after="0"/>
              <w:ind w:left="135"/>
              <w:jc w:val="left"/>
            </w:pPr>
            <w:hyperlink r:id="rId109">
              <w:r>
                <w:rPr>
                  <w:rFonts w:ascii="Times New Roman" w:hAnsi="Times New Roman"/>
                  <w:b w:val="false"/>
                  <w:i w:val="false"/>
                  <w:color w:val="0000ff"/>
                  <w:sz w:val="22"/>
                  <w:u w:val="single"/>
                </w:rPr>
                <w:t>www.fizkulturavs</w:t>
              </w:r>
            </w:hyperlink>
            <w:r>
              <w:rPr>
                <w:rFonts w:ascii="Times New Roman" w:hAnsi="Times New Roman"/>
                <w:b w:val="false"/>
                <w:i w:val="false"/>
                <w:color w:val="000000"/>
                <w:sz w:val="24"/>
              </w:rPr>
              <w:t xml:space="preserve"> hkole.ru</w:t>
            </w:r>
          </w:p>
        </w:tc>
      </w:tr>
      <w:tr>
        <w:trPr>
          <w:trHeight w:val="55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Торможение падением на бок</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30.01.2024 </w:t>
            </w:r>
          </w:p>
        </w:tc>
        <w:tc>
          <w:tcPr>
            <w:tcW w:w="1980" w:type="dxa"/>
            <w:tcBorders/>
            <w:tcMar>
              <w:top w:w="50" w:type="dxa"/>
              <w:left w:w="100" w:type="dxa"/>
            </w:tcMar>
            <w:vAlign w:val="center"/>
          </w:tcPr>
          <w:p>
            <w:pPr>
              <w:spacing w:before="0" w:after="0"/>
              <w:ind w:left="135"/>
              <w:jc w:val="left"/>
            </w:pPr>
            <w:hyperlink r:id="rId110">
              <w:r>
                <w:rPr>
                  <w:rFonts w:ascii="Times New Roman" w:hAnsi="Times New Roman"/>
                  <w:b w:val="false"/>
                  <w:i w:val="false"/>
                  <w:color w:val="0000ff"/>
                  <w:sz w:val="22"/>
                  <w:u w:val="single"/>
                </w:rPr>
                <w:t>www.fizkulturavs</w:t>
              </w:r>
            </w:hyperlink>
            <w:r>
              <w:rPr>
                <w:rFonts w:ascii="Times New Roman" w:hAnsi="Times New Roman"/>
                <w:b w:val="false"/>
                <w:i w:val="false"/>
                <w:color w:val="000000"/>
                <w:sz w:val="24"/>
              </w:rPr>
              <w:t xml:space="preserve"> hkole.ru</w:t>
            </w:r>
          </w:p>
        </w:tc>
      </w:tr>
      <w:tr>
        <w:trPr>
          <w:trHeight w:val="55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Торможение падением на бок</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03.02.2024 </w:t>
            </w:r>
          </w:p>
        </w:tc>
        <w:tc>
          <w:tcPr>
            <w:tcW w:w="1980" w:type="dxa"/>
            <w:tcBorders/>
            <w:tcMar>
              <w:top w:w="50" w:type="dxa"/>
              <w:left w:w="100" w:type="dxa"/>
            </w:tcMar>
            <w:vAlign w:val="center"/>
          </w:tcPr>
          <w:p>
            <w:pPr>
              <w:spacing w:before="0" w:after="0"/>
              <w:ind w:left="135"/>
              <w:jc w:val="left"/>
            </w:pPr>
            <w:hyperlink r:id="rId111">
              <w:r>
                <w:rPr>
                  <w:rFonts w:ascii="Times New Roman" w:hAnsi="Times New Roman"/>
                  <w:b w:val="false"/>
                  <w:i w:val="false"/>
                  <w:color w:val="0000ff"/>
                  <w:sz w:val="22"/>
                  <w:u w:val="single"/>
                </w:rPr>
                <w:t>http://fizkultura-</w:t>
              </w:r>
            </w:hyperlink>
            <w:r>
              <w:rPr>
                <w:rFonts w:ascii="Times New Roman" w:hAnsi="Times New Roman"/>
                <w:b w:val="false"/>
                <w:i w:val="false"/>
                <w:color w:val="000000"/>
                <w:sz w:val="24"/>
              </w:rPr>
              <w:t xml:space="preserve"> na5.ru/</w:t>
            </w:r>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поведения на занятиях лёгкой атлетикой</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18.11.2023 </w:t>
            </w:r>
          </w:p>
        </w:tc>
        <w:tc>
          <w:tcPr>
            <w:tcW w:w="1980" w:type="dxa"/>
            <w:tcBorders/>
            <w:tcMar>
              <w:top w:w="50" w:type="dxa"/>
              <w:left w:w="100" w:type="dxa"/>
            </w:tcMar>
            <w:vAlign w:val="center"/>
          </w:tcPr>
          <w:p>
            <w:pPr>
              <w:spacing w:before="0" w:after="0"/>
              <w:ind w:left="135"/>
              <w:jc w:val="left"/>
            </w:pPr>
            <w:hyperlink r:id="rId112">
              <w:r>
                <w:rPr>
                  <w:rFonts w:ascii="Times New Roman" w:hAnsi="Times New Roman"/>
                  <w:b w:val="false"/>
                  <w:i w:val="false"/>
                  <w:color w:val="0000ff"/>
                  <w:sz w:val="22"/>
                  <w:u w:val="single"/>
                </w:rPr>
                <w:t>http://fizkultura-</w:t>
              </w:r>
            </w:hyperlink>
            <w:r>
              <w:rPr>
                <w:rFonts w:ascii="Times New Roman" w:hAnsi="Times New Roman"/>
                <w:b w:val="false"/>
                <w:i w:val="false"/>
                <w:color w:val="000000"/>
                <w:sz w:val="24"/>
              </w:rPr>
              <w:t xml:space="preserve"> na5.ru/</w:t>
            </w:r>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Броски мяча в неподвижную мишень</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21.11.2023 </w:t>
            </w:r>
          </w:p>
        </w:tc>
        <w:tc>
          <w:tcPr>
            <w:tcW w:w="1980" w:type="dxa"/>
            <w:tcBorders/>
            <w:tcMar>
              <w:top w:w="50" w:type="dxa"/>
              <w:left w:w="100" w:type="dxa"/>
            </w:tcMar>
            <w:vAlign w:val="center"/>
          </w:tcPr>
          <w:p>
            <w:pPr>
              <w:spacing w:before="0" w:after="0"/>
              <w:ind w:left="135"/>
              <w:jc w:val="left"/>
            </w:pPr>
            <w:hyperlink r:id="rId113">
              <w:r>
                <w:rPr>
                  <w:rFonts w:ascii="Times New Roman" w:hAnsi="Times New Roman"/>
                  <w:b w:val="false"/>
                  <w:i w:val="false"/>
                  <w:color w:val="0000ff"/>
                  <w:sz w:val="22"/>
                  <w:u w:val="single"/>
                </w:rPr>
                <w:t>http://fizkultura-</w:t>
              </w:r>
            </w:hyperlink>
            <w:r>
              <w:rPr>
                <w:rFonts w:ascii="Times New Roman" w:hAnsi="Times New Roman"/>
                <w:b w:val="false"/>
                <w:i w:val="false"/>
                <w:color w:val="000000"/>
                <w:sz w:val="24"/>
              </w:rPr>
              <w:t xml:space="preserve"> na5.ru/</w:t>
            </w:r>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Сложно координированные прыжковые упражнения</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25.11.2023 </w:t>
            </w:r>
          </w:p>
        </w:tc>
        <w:tc>
          <w:tcPr>
            <w:tcW w:w="1980" w:type="dxa"/>
            <w:tcBorders/>
            <w:tcMar>
              <w:top w:w="50" w:type="dxa"/>
              <w:left w:w="100" w:type="dxa"/>
            </w:tcMar>
            <w:vAlign w:val="center"/>
          </w:tcPr>
          <w:p>
            <w:pPr>
              <w:spacing w:before="0" w:after="0"/>
              <w:ind w:left="135"/>
              <w:jc w:val="left"/>
            </w:pPr>
            <w:hyperlink r:id="rId114">
              <w:r>
                <w:rPr>
                  <w:rFonts w:ascii="Times New Roman" w:hAnsi="Times New Roman"/>
                  <w:b w:val="false"/>
                  <w:i w:val="false"/>
                  <w:color w:val="0000ff"/>
                  <w:sz w:val="22"/>
                  <w:u w:val="single"/>
                </w:rPr>
                <w:t>http://fizkultura-</w:t>
              </w:r>
            </w:hyperlink>
            <w:r>
              <w:rPr>
                <w:rFonts w:ascii="Times New Roman" w:hAnsi="Times New Roman"/>
                <w:b w:val="false"/>
                <w:i w:val="false"/>
                <w:color w:val="000000"/>
                <w:sz w:val="24"/>
              </w:rPr>
              <w:t xml:space="preserve"> na5.ru/</w:t>
            </w:r>
          </w:p>
        </w:tc>
      </w:tr>
      <w:tr>
        <w:trPr>
          <w:trHeight w:val="55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Прыжок в высоту с прямого разбега</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28.11.2023 </w:t>
            </w:r>
          </w:p>
        </w:tc>
        <w:tc>
          <w:tcPr>
            <w:tcW w:w="1980" w:type="dxa"/>
            <w:tcBorders/>
            <w:tcMar>
              <w:top w:w="50" w:type="dxa"/>
              <w:left w:w="100" w:type="dxa"/>
            </w:tcMar>
            <w:vAlign w:val="center"/>
          </w:tcPr>
          <w:p>
            <w:pPr>
              <w:spacing w:before="0" w:after="0"/>
              <w:ind w:left="135"/>
              <w:jc w:val="left"/>
            </w:pPr>
            <w:hyperlink r:id="rId115">
              <w:r>
                <w:rPr>
                  <w:rFonts w:ascii="Times New Roman" w:hAnsi="Times New Roman"/>
                  <w:b w:val="false"/>
                  <w:i w:val="false"/>
                  <w:color w:val="0000ff"/>
                  <w:sz w:val="22"/>
                  <w:u w:val="single"/>
                </w:rPr>
                <w:t>http://fizkultura-</w:t>
              </w:r>
            </w:hyperlink>
            <w:r>
              <w:rPr>
                <w:rFonts w:ascii="Times New Roman" w:hAnsi="Times New Roman"/>
                <w:b w:val="false"/>
                <w:i w:val="false"/>
                <w:color w:val="000000"/>
                <w:sz w:val="24"/>
              </w:rPr>
              <w:t xml:space="preserve"> na5.ru/</w:t>
            </w:r>
          </w:p>
        </w:tc>
      </w:tr>
      <w:tr>
        <w:trPr>
          <w:trHeight w:val="193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Сложно координированные передвижения ходьбой по гимнастической скамейке</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02.12.2023 </w:t>
            </w:r>
          </w:p>
        </w:tc>
        <w:tc>
          <w:tcPr>
            <w:tcW w:w="1980" w:type="dxa"/>
            <w:tcBorders/>
            <w:tcMar>
              <w:top w:w="50" w:type="dxa"/>
              <w:left w:w="100" w:type="dxa"/>
            </w:tcMar>
            <w:vAlign w:val="center"/>
          </w:tcPr>
          <w:p>
            <w:pPr>
              <w:spacing w:before="0" w:after="0"/>
              <w:ind w:left="135"/>
              <w:jc w:val="left"/>
            </w:pPr>
            <w:hyperlink r:id="rId116">
              <w:r>
                <w:rPr>
                  <w:rFonts w:ascii="Times New Roman" w:hAnsi="Times New Roman"/>
                  <w:b w:val="false"/>
                  <w:i w:val="false"/>
                  <w:color w:val="0000ff"/>
                  <w:sz w:val="22"/>
                  <w:u w:val="single"/>
                </w:rPr>
                <w:t>http://metodsovet</w:t>
              </w:r>
            </w:hyperlink>
            <w:r>
              <w:rPr>
                <w:rFonts w:ascii="Times New Roman" w:hAnsi="Times New Roman"/>
                <w:b w:val="false"/>
                <w:i w:val="false"/>
                <w:color w:val="000000"/>
                <w:sz w:val="24"/>
              </w:rPr>
              <w:t>. su/dir/fiz_kultura</w:t>
            </w:r>
          </w:p>
        </w:tc>
      </w:tr>
      <w:tr>
        <w:trPr>
          <w:trHeight w:val="217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Передвижение равномерной ходьбой с наклонами туловища вперёд и стороны, разведением и сведением рук</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05.12.2023 </w:t>
            </w:r>
          </w:p>
        </w:tc>
        <w:tc>
          <w:tcPr>
            <w:tcW w:w="1980" w:type="dxa"/>
            <w:tcBorders/>
            <w:tcMar>
              <w:top w:w="50" w:type="dxa"/>
              <w:left w:w="100" w:type="dxa"/>
            </w:tcMar>
            <w:vAlign w:val="center"/>
          </w:tcPr>
          <w:p>
            <w:pPr>
              <w:spacing w:before="0" w:after="0"/>
              <w:ind w:left="135"/>
              <w:jc w:val="left"/>
            </w:pPr>
            <w:hyperlink r:id="rId117">
              <w:r>
                <w:rPr>
                  <w:rFonts w:ascii="Times New Roman" w:hAnsi="Times New Roman"/>
                  <w:b w:val="false"/>
                  <w:i w:val="false"/>
                  <w:color w:val="0000ff"/>
                  <w:sz w:val="22"/>
                  <w:u w:val="single"/>
                </w:rPr>
                <w:t>http://metodsovet</w:t>
              </w:r>
            </w:hyperlink>
            <w:r>
              <w:rPr>
                <w:rFonts w:ascii="Times New Roman" w:hAnsi="Times New Roman"/>
                <w:b w:val="false"/>
                <w:i w:val="false"/>
                <w:color w:val="000000"/>
                <w:sz w:val="24"/>
              </w:rPr>
              <w:t>. su/dir/fiz_kultura</w:t>
            </w:r>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Бег с поворотами и изменением направлений</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09.12.2023 </w:t>
            </w:r>
          </w:p>
        </w:tc>
        <w:tc>
          <w:tcPr>
            <w:tcW w:w="1980" w:type="dxa"/>
            <w:tcBorders/>
            <w:tcMar>
              <w:top w:w="50" w:type="dxa"/>
              <w:left w:w="100" w:type="dxa"/>
            </w:tcMar>
            <w:vAlign w:val="center"/>
          </w:tcPr>
          <w:p>
            <w:pPr>
              <w:spacing w:before="0" w:after="0"/>
              <w:ind w:left="135"/>
              <w:jc w:val="left"/>
            </w:pPr>
            <w:hyperlink r:id="rId118">
              <w:r>
                <w:rPr>
                  <w:rFonts w:ascii="Times New Roman" w:hAnsi="Times New Roman"/>
                  <w:b w:val="false"/>
                  <w:i w:val="false"/>
                  <w:color w:val="0000ff"/>
                  <w:sz w:val="22"/>
                  <w:u w:val="single"/>
                </w:rPr>
                <w:t>http://metodsovet</w:t>
              </w:r>
            </w:hyperlink>
            <w:r>
              <w:rPr>
                <w:rFonts w:ascii="Times New Roman" w:hAnsi="Times New Roman"/>
                <w:b w:val="false"/>
                <w:i w:val="false"/>
                <w:color w:val="000000"/>
                <w:sz w:val="24"/>
              </w:rPr>
              <w:t>. su/dir/fiz_kultura</w:t>
            </w:r>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Бег с поворотами и изменением направлений</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09.12.2023 </w:t>
            </w:r>
          </w:p>
        </w:tc>
        <w:tc>
          <w:tcPr>
            <w:tcW w:w="1980" w:type="dxa"/>
            <w:tcBorders/>
            <w:tcMar>
              <w:top w:w="50" w:type="dxa"/>
              <w:left w:w="100" w:type="dxa"/>
            </w:tcMar>
            <w:vAlign w:val="center"/>
          </w:tcPr>
          <w:p>
            <w:pPr>
              <w:spacing w:before="0" w:after="0"/>
              <w:ind w:left="135"/>
              <w:jc w:val="left"/>
            </w:pPr>
            <w:hyperlink r:id="rId119">
              <w:r>
                <w:rPr>
                  <w:rFonts w:ascii="Times New Roman" w:hAnsi="Times New Roman"/>
                  <w:b w:val="false"/>
                  <w:i w:val="false"/>
                  <w:color w:val="0000ff"/>
                  <w:sz w:val="22"/>
                  <w:u w:val="single"/>
                </w:rPr>
                <w:t>http://metodsovet</w:t>
              </w:r>
            </w:hyperlink>
            <w:r>
              <w:rPr>
                <w:rFonts w:ascii="Times New Roman" w:hAnsi="Times New Roman"/>
                <w:b w:val="false"/>
                <w:i w:val="false"/>
                <w:color w:val="000000"/>
                <w:sz w:val="24"/>
              </w:rPr>
              <w:t>. su/dir/fiz_kultura</w:t>
            </w:r>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Сложно координированные беговые упражнения</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12.12.2023 </w:t>
            </w:r>
          </w:p>
        </w:tc>
        <w:tc>
          <w:tcPr>
            <w:tcW w:w="1980" w:type="dxa"/>
            <w:tcBorders/>
            <w:tcMar>
              <w:top w:w="50" w:type="dxa"/>
              <w:left w:w="100" w:type="dxa"/>
            </w:tcMar>
            <w:vAlign w:val="center"/>
          </w:tcPr>
          <w:p>
            <w:pPr>
              <w:spacing w:before="0" w:after="0"/>
              <w:ind w:left="135"/>
              <w:jc w:val="left"/>
            </w:pPr>
            <w:hyperlink r:id="rId120">
              <w:r>
                <w:rPr>
                  <w:rFonts w:ascii="Times New Roman" w:hAnsi="Times New Roman"/>
                  <w:b w:val="false"/>
                  <w:i w:val="false"/>
                  <w:color w:val="0000ff"/>
                  <w:sz w:val="22"/>
                  <w:u w:val="single"/>
                </w:rPr>
                <w:t>http://fizkultura-</w:t>
              </w:r>
            </w:hyperlink>
            <w:r>
              <w:rPr>
                <w:rFonts w:ascii="Times New Roman" w:hAnsi="Times New Roman"/>
                <w:b w:val="false"/>
                <w:i w:val="false"/>
                <w:color w:val="000000"/>
                <w:sz w:val="24"/>
              </w:rPr>
              <w:t xml:space="preserve"> na5.ru/</w:t>
            </w:r>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Подвижные игры с приемами спортивных игр</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16.12.2023 </w:t>
            </w:r>
          </w:p>
        </w:tc>
        <w:tc>
          <w:tcPr>
            <w:tcW w:w="1980" w:type="dxa"/>
            <w:tcBorders/>
            <w:tcMar>
              <w:top w:w="50" w:type="dxa"/>
              <w:left w:w="100" w:type="dxa"/>
            </w:tcMar>
            <w:vAlign w:val="center"/>
          </w:tcPr>
          <w:p>
            <w:pPr>
              <w:spacing w:before="0" w:after="0"/>
              <w:ind w:left="135"/>
              <w:jc w:val="left"/>
            </w:pPr>
            <w:hyperlink r:id="rId121">
              <w:r>
                <w:rPr>
                  <w:rFonts w:ascii="Times New Roman" w:hAnsi="Times New Roman"/>
                  <w:b w:val="false"/>
                  <w:i w:val="false"/>
                  <w:color w:val="0000ff"/>
                  <w:sz w:val="22"/>
                  <w:u w:val="single"/>
                </w:rPr>
                <w:t>http://fizkultura-</w:t>
              </w:r>
            </w:hyperlink>
            <w:r>
              <w:rPr>
                <w:rFonts w:ascii="Times New Roman" w:hAnsi="Times New Roman"/>
                <w:b w:val="false"/>
                <w:i w:val="false"/>
                <w:color w:val="000000"/>
                <w:sz w:val="24"/>
              </w:rPr>
              <w:t xml:space="preserve"> na5.ru/</w:t>
            </w:r>
          </w:p>
        </w:tc>
      </w:tr>
      <w:tr>
        <w:trPr>
          <w:trHeight w:val="55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Игры с приемами баскетбола</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19.12.2023 </w:t>
            </w:r>
          </w:p>
        </w:tc>
        <w:tc>
          <w:tcPr>
            <w:tcW w:w="1980" w:type="dxa"/>
            <w:tcBorders/>
            <w:tcMar>
              <w:top w:w="50" w:type="dxa"/>
              <w:left w:w="100" w:type="dxa"/>
            </w:tcMar>
            <w:vAlign w:val="center"/>
          </w:tcPr>
          <w:p>
            <w:pPr>
              <w:spacing w:before="0" w:after="0"/>
              <w:ind w:left="135"/>
              <w:jc w:val="left"/>
            </w:pPr>
            <w:hyperlink r:id="rId122">
              <w:r>
                <w:rPr>
                  <w:rFonts w:ascii="Times New Roman" w:hAnsi="Times New Roman"/>
                  <w:b w:val="false"/>
                  <w:i w:val="false"/>
                  <w:color w:val="0000ff"/>
                  <w:sz w:val="22"/>
                  <w:u w:val="single"/>
                </w:rPr>
                <w:t>http://fizkultura-</w:t>
              </w:r>
            </w:hyperlink>
            <w:r>
              <w:rPr>
                <w:rFonts w:ascii="Times New Roman" w:hAnsi="Times New Roman"/>
                <w:b w:val="false"/>
                <w:i w:val="false"/>
                <w:color w:val="000000"/>
                <w:sz w:val="24"/>
              </w:rPr>
              <w:t xml:space="preserve"> na5.ru/</w:t>
            </w:r>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баскетбола: мяч среднему и мяч соседу</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23.12.2023 </w:t>
            </w:r>
          </w:p>
        </w:tc>
        <w:tc>
          <w:tcPr>
            <w:tcW w:w="1980" w:type="dxa"/>
            <w:tcBorders/>
            <w:tcMar>
              <w:top w:w="50" w:type="dxa"/>
              <w:left w:w="100" w:type="dxa"/>
            </w:tcMar>
            <w:vAlign w:val="center"/>
          </w:tcPr>
          <w:p>
            <w:pPr>
              <w:spacing w:before="0" w:after="0"/>
              <w:ind w:left="135"/>
              <w:jc w:val="left"/>
            </w:pPr>
            <w:hyperlink r:id="rId123">
              <w:r>
                <w:rPr>
                  <w:rFonts w:ascii="Times New Roman" w:hAnsi="Times New Roman"/>
                  <w:b w:val="false"/>
                  <w:i w:val="false"/>
                  <w:color w:val="0000ff"/>
                  <w:sz w:val="22"/>
                  <w:u w:val="single"/>
                </w:rPr>
                <w:t>http://fizkultura-</w:t>
              </w:r>
            </w:hyperlink>
            <w:r>
              <w:rPr>
                <w:rFonts w:ascii="Times New Roman" w:hAnsi="Times New Roman"/>
                <w:b w:val="false"/>
                <w:i w:val="false"/>
                <w:color w:val="000000"/>
                <w:sz w:val="24"/>
              </w:rPr>
              <w:t xml:space="preserve"> na5.ru/</w:t>
            </w:r>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Бросок мяча в колонне и неудобный бросок</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26.12.2023 </w:t>
            </w:r>
          </w:p>
        </w:tc>
        <w:tc>
          <w:tcPr>
            <w:tcW w:w="1980" w:type="dxa"/>
            <w:tcBorders/>
            <w:tcMar>
              <w:top w:w="50" w:type="dxa"/>
              <w:left w:w="100" w:type="dxa"/>
            </w:tcMar>
            <w:vAlign w:val="center"/>
          </w:tcPr>
          <w:p>
            <w:pPr>
              <w:spacing w:before="0" w:after="0"/>
              <w:ind w:left="135"/>
              <w:jc w:val="left"/>
            </w:pPr>
            <w:hyperlink r:id="rId124">
              <w:r>
                <w:rPr>
                  <w:rFonts w:ascii="Times New Roman" w:hAnsi="Times New Roman"/>
                  <w:b w:val="false"/>
                  <w:i w:val="false"/>
                  <w:color w:val="0000ff"/>
                  <w:sz w:val="22"/>
                  <w:u w:val="single"/>
                </w:rPr>
                <w:t>http://fizkultura-</w:t>
              </w:r>
            </w:hyperlink>
            <w:r>
              <w:rPr>
                <w:rFonts w:ascii="Times New Roman" w:hAnsi="Times New Roman"/>
                <w:b w:val="false"/>
                <w:i w:val="false"/>
                <w:color w:val="000000"/>
                <w:sz w:val="24"/>
              </w:rPr>
              <w:t xml:space="preserve"> na5.ru/</w:t>
            </w:r>
          </w:p>
        </w:tc>
      </w:tr>
      <w:tr>
        <w:trPr>
          <w:trHeight w:val="55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 «волна» в баскетболе</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13.02.2024 </w:t>
            </w:r>
          </w:p>
        </w:tc>
        <w:tc>
          <w:tcPr>
            <w:tcW w:w="1980" w:type="dxa"/>
            <w:tcBorders/>
            <w:tcMar>
              <w:top w:w="50" w:type="dxa"/>
              <w:left w:w="100" w:type="dxa"/>
            </w:tcMar>
            <w:vAlign w:val="center"/>
          </w:tcPr>
          <w:p>
            <w:pPr>
              <w:spacing w:before="0" w:after="0"/>
              <w:ind w:left="135"/>
              <w:jc w:val="left"/>
            </w:pPr>
            <w:hyperlink r:id="rId125">
              <w:r>
                <w:rPr>
                  <w:rFonts w:ascii="Times New Roman" w:hAnsi="Times New Roman"/>
                  <w:b w:val="false"/>
                  <w:i w:val="false"/>
                  <w:color w:val="0000ff"/>
                  <w:sz w:val="22"/>
                  <w:u w:val="single"/>
                </w:rPr>
                <w:t>http://metodsovet</w:t>
              </w:r>
            </w:hyperlink>
            <w:r>
              <w:rPr>
                <w:rFonts w:ascii="Times New Roman" w:hAnsi="Times New Roman"/>
                <w:b w:val="false"/>
                <w:i w:val="false"/>
                <w:color w:val="000000"/>
                <w:sz w:val="24"/>
              </w:rPr>
              <w:t>. su/dir/fiz_kultura</w:t>
            </w:r>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Игры с приемами футбола: метко в цель</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17.02.2024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ввода1</w:t>
            </w:r>
          </w:p>
        </w:tc>
      </w:tr>
      <w:tr>
        <w:trPr>
          <w:trHeight w:val="55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Гонка мячей и слалом с мячом</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20.02.2024 </w:t>
            </w:r>
          </w:p>
        </w:tc>
        <w:tc>
          <w:tcPr>
            <w:tcW w:w="1980" w:type="dxa"/>
            <w:tcBorders/>
            <w:tcMar>
              <w:top w:w="50" w:type="dxa"/>
              <w:left w:w="100" w:type="dxa"/>
            </w:tcMar>
            <w:vAlign w:val="center"/>
          </w:tcPr>
          <w:p>
            <w:pPr>
              <w:spacing w:before="0" w:after="0"/>
              <w:ind w:left="135"/>
              <w:jc w:val="left"/>
            </w:pPr>
            <w:hyperlink r:id="rId126">
              <w:r>
                <w:rPr>
                  <w:rFonts w:ascii="Times New Roman" w:hAnsi="Times New Roman"/>
                  <w:b w:val="false"/>
                  <w:i w:val="false"/>
                  <w:color w:val="0000ff"/>
                  <w:sz w:val="22"/>
                  <w:u w:val="single"/>
                </w:rPr>
                <w:t>http://metodsovet</w:t>
              </w:r>
            </w:hyperlink>
            <w:r>
              <w:rPr>
                <w:rFonts w:ascii="Times New Roman" w:hAnsi="Times New Roman"/>
                <w:b w:val="false"/>
                <w:i w:val="false"/>
                <w:color w:val="000000"/>
                <w:sz w:val="24"/>
              </w:rPr>
              <w:t>. su/dir/fiz_kultura</w:t>
            </w:r>
          </w:p>
        </w:tc>
      </w:tr>
      <w:tr>
        <w:trPr>
          <w:trHeight w:val="55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Футбольный бильярд</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24.02.2024 </w:t>
            </w:r>
          </w:p>
        </w:tc>
        <w:tc>
          <w:tcPr>
            <w:tcW w:w="1980" w:type="dxa"/>
            <w:tcBorders/>
            <w:tcMar>
              <w:top w:w="50" w:type="dxa"/>
              <w:left w:w="100" w:type="dxa"/>
            </w:tcMar>
            <w:vAlign w:val="center"/>
          </w:tcPr>
          <w:p>
            <w:pPr>
              <w:spacing w:before="0" w:after="0"/>
              <w:ind w:left="135"/>
              <w:jc w:val="left"/>
            </w:pPr>
            <w:hyperlink r:id="rId127">
              <w:r>
                <w:rPr>
                  <w:rFonts w:ascii="Times New Roman" w:hAnsi="Times New Roman"/>
                  <w:b w:val="false"/>
                  <w:i w:val="false"/>
                  <w:color w:val="0000ff"/>
                  <w:sz w:val="22"/>
                  <w:u w:val="single"/>
                </w:rPr>
                <w:t>http://fizkultura-</w:t>
              </w:r>
            </w:hyperlink>
            <w:r>
              <w:rPr>
                <w:rFonts w:ascii="Times New Roman" w:hAnsi="Times New Roman"/>
                <w:b w:val="false"/>
                <w:i w:val="false"/>
                <w:color w:val="000000"/>
                <w:sz w:val="24"/>
              </w:rPr>
              <w:t xml:space="preserve"> na5.ru/</w:t>
            </w:r>
          </w:p>
        </w:tc>
      </w:tr>
      <w:tr>
        <w:trPr>
          <w:trHeight w:val="55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Бросок ногой</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27.02.2024 </w:t>
            </w:r>
          </w:p>
        </w:tc>
        <w:tc>
          <w:tcPr>
            <w:tcW w:w="1980" w:type="dxa"/>
            <w:tcBorders/>
            <w:tcMar>
              <w:top w:w="50" w:type="dxa"/>
              <w:left w:w="100" w:type="dxa"/>
            </w:tcMar>
            <w:vAlign w:val="center"/>
          </w:tcPr>
          <w:p>
            <w:pPr>
              <w:spacing w:before="0" w:after="0"/>
              <w:ind w:left="135"/>
              <w:jc w:val="left"/>
            </w:pPr>
            <w:hyperlink r:id="rId128">
              <w:r>
                <w:rPr>
                  <w:rFonts w:ascii="Times New Roman" w:hAnsi="Times New Roman"/>
                  <w:b w:val="false"/>
                  <w:i w:val="false"/>
                  <w:color w:val="0000ff"/>
                  <w:sz w:val="22"/>
                  <w:u w:val="single"/>
                </w:rPr>
                <w:t>http://fizkultura-</w:t>
              </w:r>
            </w:hyperlink>
            <w:r>
              <w:rPr>
                <w:rFonts w:ascii="Times New Roman" w:hAnsi="Times New Roman"/>
                <w:b w:val="false"/>
                <w:i w:val="false"/>
                <w:color w:val="000000"/>
                <w:sz w:val="24"/>
              </w:rPr>
              <w:t xml:space="preserve"> na5.ru/</w:t>
            </w:r>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Подвижные игры на развитие равновесия</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02.03.2024 </w:t>
            </w:r>
          </w:p>
        </w:tc>
        <w:tc>
          <w:tcPr>
            <w:tcW w:w="1980" w:type="dxa"/>
            <w:tcBorders/>
            <w:tcMar>
              <w:top w:w="50" w:type="dxa"/>
              <w:left w:w="100" w:type="dxa"/>
            </w:tcMar>
            <w:vAlign w:val="center"/>
          </w:tcPr>
          <w:p>
            <w:pPr>
              <w:spacing w:before="0" w:after="0"/>
              <w:ind w:left="135"/>
              <w:jc w:val="left"/>
            </w:pPr>
            <w:hyperlink r:id="rId129">
              <w:r>
                <w:rPr>
                  <w:rFonts w:ascii="Times New Roman" w:hAnsi="Times New Roman"/>
                  <w:b w:val="false"/>
                  <w:i w:val="false"/>
                  <w:color w:val="0000ff"/>
                  <w:sz w:val="22"/>
                  <w:u w:val="single"/>
                </w:rPr>
                <w:t>http://metodsovet</w:t>
              </w:r>
            </w:hyperlink>
            <w:r>
              <w:rPr>
                <w:rFonts w:ascii="Times New Roman" w:hAnsi="Times New Roman"/>
                <w:b w:val="false"/>
                <w:i w:val="false"/>
                <w:color w:val="000000"/>
                <w:sz w:val="24"/>
              </w:rPr>
              <w:t>. su/dir/fiz_kultura</w:t>
            </w:r>
          </w:p>
        </w:tc>
      </w:tr>
      <w:tr>
        <w:trPr>
          <w:trHeight w:val="163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выполнения спортивных нормативов 2 ступени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05.03.2024 </w:t>
            </w:r>
          </w:p>
        </w:tc>
        <w:tc>
          <w:tcPr>
            <w:tcW w:w="1980" w:type="dxa"/>
            <w:tcBorders/>
            <w:tcMar>
              <w:top w:w="50" w:type="dxa"/>
              <w:left w:w="100" w:type="dxa"/>
            </w:tcMar>
            <w:vAlign w:val="center"/>
          </w:tcPr>
          <w:p>
            <w:pPr>
              <w:spacing w:before="0" w:after="0"/>
              <w:ind w:left="135"/>
              <w:jc w:val="left"/>
            </w:pPr>
            <w:hyperlink r:id="rId130">
              <w:r>
                <w:rPr>
                  <w:rFonts w:ascii="Times New Roman" w:hAnsi="Times New Roman"/>
                  <w:b w:val="false"/>
                  <w:i w:val="false"/>
                  <w:color w:val="0000ff"/>
                  <w:sz w:val="22"/>
                  <w:u w:val="single"/>
                </w:rPr>
                <w:t>http://metodsovet</w:t>
              </w:r>
            </w:hyperlink>
            <w:r>
              <w:rPr>
                <w:rFonts w:ascii="Times New Roman" w:hAnsi="Times New Roman"/>
                <w:b w:val="false"/>
                <w:i w:val="false"/>
                <w:color w:val="000000"/>
                <w:sz w:val="24"/>
              </w:rPr>
              <w:t>. su/dir/fiz_kultura</w:t>
            </w:r>
          </w:p>
        </w:tc>
      </w:tr>
      <w:tr>
        <w:trPr>
          <w:trHeight w:val="163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техники безопасности на уроках. Укрепление здоровья через ВФСК ГТО</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09.03.2024 </w:t>
            </w:r>
          </w:p>
        </w:tc>
        <w:tc>
          <w:tcPr>
            <w:tcW w:w="1980" w:type="dxa"/>
            <w:tcBorders/>
            <w:tcMar>
              <w:top w:w="50" w:type="dxa"/>
              <w:left w:w="100" w:type="dxa"/>
            </w:tcMar>
            <w:vAlign w:val="center"/>
          </w:tcPr>
          <w:p>
            <w:pPr>
              <w:spacing w:before="0" w:after="0"/>
              <w:ind w:left="135"/>
              <w:jc w:val="left"/>
            </w:pPr>
            <w:hyperlink r:id="rId131">
              <w:r>
                <w:rPr>
                  <w:rFonts w:ascii="Times New Roman" w:hAnsi="Times New Roman"/>
                  <w:b w:val="false"/>
                  <w:i w:val="false"/>
                  <w:color w:val="0000ff"/>
                  <w:sz w:val="22"/>
                  <w:u w:val="single"/>
                </w:rPr>
                <w:t>http://metodsovet</w:t>
              </w:r>
            </w:hyperlink>
            <w:r>
              <w:rPr>
                <w:rFonts w:ascii="Times New Roman" w:hAnsi="Times New Roman"/>
                <w:b w:val="false"/>
                <w:i w:val="false"/>
                <w:color w:val="000000"/>
                <w:sz w:val="24"/>
              </w:rPr>
              <w:t>. su/dir/fiz_kultura</w:t>
            </w:r>
          </w:p>
        </w:tc>
      </w:tr>
      <w:tr>
        <w:trPr>
          <w:trHeight w:val="190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Бег на 30м. Эстафеты</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12.03.2024 </w:t>
            </w:r>
          </w:p>
        </w:tc>
        <w:tc>
          <w:tcPr>
            <w:tcW w:w="1980" w:type="dxa"/>
            <w:tcBorders/>
            <w:tcMar>
              <w:top w:w="50" w:type="dxa"/>
              <w:left w:w="100" w:type="dxa"/>
            </w:tcMar>
            <w:vAlign w:val="center"/>
          </w:tcPr>
          <w:p>
            <w:pPr>
              <w:spacing w:before="0" w:after="0"/>
              <w:ind w:left="135"/>
              <w:jc w:val="left"/>
            </w:pPr>
            <w:hyperlink r:id="rId132">
              <w:r>
                <w:rPr>
                  <w:rFonts w:ascii="Times New Roman" w:hAnsi="Times New Roman"/>
                  <w:b w:val="false"/>
                  <w:i w:val="false"/>
                  <w:color w:val="0000ff"/>
                  <w:sz w:val="22"/>
                  <w:u w:val="single"/>
                </w:rPr>
                <w:t>http://metodsovet</w:t>
              </w:r>
            </w:hyperlink>
            <w:r>
              <w:rPr>
                <w:rFonts w:ascii="Times New Roman" w:hAnsi="Times New Roman"/>
                <w:b w:val="false"/>
                <w:i w:val="false"/>
                <w:color w:val="000000"/>
                <w:sz w:val="24"/>
              </w:rPr>
              <w:t>. su/dir/fiz_kultura</w:t>
            </w:r>
          </w:p>
        </w:tc>
      </w:tr>
      <w:tr>
        <w:trPr>
          <w:trHeight w:val="190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Смешанное передвижение</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16.03.2024 </w:t>
            </w:r>
          </w:p>
        </w:tc>
        <w:tc>
          <w:tcPr>
            <w:tcW w:w="1980" w:type="dxa"/>
            <w:tcBorders/>
            <w:tcMar>
              <w:top w:w="50" w:type="dxa"/>
              <w:left w:w="100" w:type="dxa"/>
            </w:tcMar>
            <w:vAlign w:val="center"/>
          </w:tcPr>
          <w:p>
            <w:pPr>
              <w:spacing w:before="0" w:after="0"/>
              <w:ind w:left="135"/>
              <w:jc w:val="left"/>
            </w:pPr>
            <w:hyperlink r:id="rId133">
              <w:r>
                <w:rPr>
                  <w:rFonts w:ascii="Times New Roman" w:hAnsi="Times New Roman"/>
                  <w:b w:val="false"/>
                  <w:i w:val="false"/>
                  <w:color w:val="0000ff"/>
                  <w:sz w:val="22"/>
                  <w:u w:val="single"/>
                </w:rPr>
                <w:t>http://fizkultura-</w:t>
              </w:r>
            </w:hyperlink>
            <w:r>
              <w:rPr>
                <w:rFonts w:ascii="Times New Roman" w:hAnsi="Times New Roman"/>
                <w:b w:val="false"/>
                <w:i w:val="false"/>
                <w:color w:val="000000"/>
                <w:sz w:val="24"/>
              </w:rPr>
              <w:t xml:space="preserve"> na5.ru/</w:t>
            </w:r>
          </w:p>
        </w:tc>
      </w:tr>
      <w:tr>
        <w:trPr>
          <w:trHeight w:val="271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Смешанное передвижение по пересеченной местности. Подвижные игры</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02.04.2024 </w:t>
            </w:r>
          </w:p>
        </w:tc>
        <w:tc>
          <w:tcPr>
            <w:tcW w:w="1980" w:type="dxa"/>
            <w:tcBorders/>
            <w:tcMar>
              <w:top w:w="50" w:type="dxa"/>
              <w:left w:w="100" w:type="dxa"/>
            </w:tcMar>
            <w:vAlign w:val="center"/>
          </w:tcPr>
          <w:p>
            <w:pPr>
              <w:spacing w:before="0" w:after="0"/>
              <w:ind w:left="135"/>
              <w:jc w:val="left"/>
            </w:pPr>
            <w:hyperlink r:id="rId134">
              <w:r>
                <w:rPr>
                  <w:rFonts w:ascii="Times New Roman" w:hAnsi="Times New Roman"/>
                  <w:b w:val="false"/>
                  <w:i w:val="false"/>
                  <w:color w:val="0000ff"/>
                  <w:sz w:val="22"/>
                  <w:u w:val="single"/>
                </w:rPr>
                <w:t>http://fizkultura-</w:t>
              </w:r>
            </w:hyperlink>
            <w:r>
              <w:rPr>
                <w:rFonts w:ascii="Times New Roman" w:hAnsi="Times New Roman"/>
                <w:b w:val="false"/>
                <w:i w:val="false"/>
                <w:color w:val="000000"/>
                <w:sz w:val="24"/>
              </w:rPr>
              <w:t xml:space="preserve"> na5.ru/</w:t>
            </w:r>
          </w:p>
        </w:tc>
      </w:tr>
      <w:tr>
        <w:trPr>
          <w:trHeight w:val="190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Бег на лыжах 1 км. Эстафеты</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06.02.2024 </w:t>
            </w:r>
          </w:p>
        </w:tc>
        <w:tc>
          <w:tcPr>
            <w:tcW w:w="1980" w:type="dxa"/>
            <w:tcBorders/>
            <w:tcMar>
              <w:top w:w="50" w:type="dxa"/>
              <w:left w:w="100" w:type="dxa"/>
            </w:tcMar>
            <w:vAlign w:val="center"/>
          </w:tcPr>
          <w:p>
            <w:pPr>
              <w:spacing w:before="0" w:after="0"/>
              <w:ind w:left="135"/>
              <w:jc w:val="left"/>
            </w:pPr>
            <w:hyperlink r:id="rId135">
              <w:r>
                <w:rPr>
                  <w:rFonts w:ascii="Times New Roman" w:hAnsi="Times New Roman"/>
                  <w:b w:val="false"/>
                  <w:i w:val="false"/>
                  <w:color w:val="0000ff"/>
                  <w:sz w:val="22"/>
                  <w:u w:val="single"/>
                </w:rPr>
                <w:t>http://fizkultura-</w:t>
              </w:r>
            </w:hyperlink>
            <w:r>
              <w:rPr>
                <w:rFonts w:ascii="Times New Roman" w:hAnsi="Times New Roman"/>
                <w:b w:val="false"/>
                <w:i w:val="false"/>
                <w:color w:val="000000"/>
                <w:sz w:val="24"/>
              </w:rPr>
              <w:t xml:space="preserve"> na5.ru/</w:t>
            </w:r>
          </w:p>
        </w:tc>
      </w:tr>
      <w:tr>
        <w:trPr>
          <w:trHeight w:val="190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Бег на лыжах 1 км. Эстафеты</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10.02.2024 </w:t>
            </w:r>
          </w:p>
        </w:tc>
        <w:tc>
          <w:tcPr>
            <w:tcW w:w="1980" w:type="dxa"/>
            <w:tcBorders/>
            <w:tcMar>
              <w:top w:w="50" w:type="dxa"/>
              <w:left w:w="100" w:type="dxa"/>
            </w:tcMar>
            <w:vAlign w:val="center"/>
          </w:tcPr>
          <w:p>
            <w:pPr>
              <w:spacing w:before="0" w:after="0"/>
              <w:ind w:left="135"/>
              <w:jc w:val="left"/>
            </w:pPr>
            <w:hyperlink r:id="rId136">
              <w:r>
                <w:rPr>
                  <w:rFonts w:ascii="Times New Roman" w:hAnsi="Times New Roman"/>
                  <w:b w:val="false"/>
                  <w:i w:val="false"/>
                  <w:color w:val="0000ff"/>
                  <w:sz w:val="22"/>
                  <w:u w:val="single"/>
                </w:rPr>
                <w:t>http://fizkultura-</w:t>
              </w:r>
            </w:hyperlink>
            <w:r>
              <w:rPr>
                <w:rFonts w:ascii="Times New Roman" w:hAnsi="Times New Roman"/>
                <w:b w:val="false"/>
                <w:i w:val="false"/>
                <w:color w:val="000000"/>
                <w:sz w:val="24"/>
              </w:rPr>
              <w:t xml:space="preserve"> na5.ru/</w:t>
            </w:r>
          </w:p>
        </w:tc>
      </w:tr>
      <w:tr>
        <w:trPr>
          <w:trHeight w:val="3720"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06.04.2024 </w:t>
            </w:r>
          </w:p>
        </w:tc>
        <w:tc>
          <w:tcPr>
            <w:tcW w:w="1980" w:type="dxa"/>
            <w:tcBorders/>
            <w:tcMar>
              <w:top w:w="50" w:type="dxa"/>
              <w:left w:w="100" w:type="dxa"/>
            </w:tcMar>
            <w:vAlign w:val="center"/>
          </w:tcPr>
          <w:p>
            <w:pPr>
              <w:spacing w:before="0" w:after="0"/>
              <w:ind w:left="135"/>
              <w:jc w:val="left"/>
            </w:pPr>
            <w:hyperlink r:id="rId137">
              <w:r>
                <w:rPr>
                  <w:rFonts w:ascii="Times New Roman" w:hAnsi="Times New Roman"/>
                  <w:b w:val="false"/>
                  <w:i w:val="false"/>
                  <w:color w:val="0000ff"/>
                  <w:sz w:val="22"/>
                  <w:u w:val="single"/>
                </w:rPr>
                <w:t>http://fizkultura-</w:t>
              </w:r>
            </w:hyperlink>
            <w:r>
              <w:rPr>
                <w:rFonts w:ascii="Times New Roman" w:hAnsi="Times New Roman"/>
                <w:b w:val="false"/>
                <w:i w:val="false"/>
                <w:color w:val="000000"/>
                <w:sz w:val="24"/>
              </w:rPr>
              <w:t xml:space="preserve"> na5.ru/</w:t>
            </w:r>
          </w:p>
        </w:tc>
      </w:tr>
      <w:tr>
        <w:trPr>
          <w:trHeight w:val="3510"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09.04.2024 </w:t>
            </w:r>
          </w:p>
        </w:tc>
        <w:tc>
          <w:tcPr>
            <w:tcW w:w="1980" w:type="dxa"/>
            <w:tcBorders/>
            <w:tcMar>
              <w:top w:w="50" w:type="dxa"/>
              <w:left w:w="100" w:type="dxa"/>
            </w:tcMar>
            <w:vAlign w:val="center"/>
          </w:tcPr>
          <w:p>
            <w:pPr>
              <w:spacing w:before="0" w:after="0"/>
              <w:ind w:left="135"/>
              <w:jc w:val="left"/>
            </w:pPr>
            <w:hyperlink r:id="rId138">
              <w:r>
                <w:rPr>
                  <w:rFonts w:ascii="Times New Roman" w:hAnsi="Times New Roman"/>
                  <w:b w:val="false"/>
                  <w:i w:val="false"/>
                  <w:color w:val="0000ff"/>
                  <w:sz w:val="22"/>
                  <w:u w:val="single"/>
                </w:rPr>
                <w:t>http://fizkultura-</w:t>
              </w:r>
            </w:hyperlink>
            <w:r>
              <w:rPr>
                <w:rFonts w:ascii="Times New Roman" w:hAnsi="Times New Roman"/>
                <w:b w:val="false"/>
                <w:i w:val="false"/>
                <w:color w:val="000000"/>
                <w:sz w:val="24"/>
              </w:rPr>
              <w:t xml:space="preserve"> na5.ru/</w:t>
            </w:r>
          </w:p>
        </w:tc>
      </w:tr>
      <w:tr>
        <w:trPr>
          <w:trHeight w:val="271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Подтягивание из виса лежа на низкой перекладине 90см. Эстафеты</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13.04.2024 </w:t>
            </w:r>
          </w:p>
        </w:tc>
        <w:tc>
          <w:tcPr>
            <w:tcW w:w="1980" w:type="dxa"/>
            <w:tcBorders/>
            <w:tcMar>
              <w:top w:w="50" w:type="dxa"/>
              <w:left w:w="100" w:type="dxa"/>
            </w:tcMar>
            <w:vAlign w:val="center"/>
          </w:tcPr>
          <w:p>
            <w:pPr>
              <w:spacing w:before="0" w:after="0"/>
              <w:ind w:left="135"/>
              <w:jc w:val="left"/>
            </w:pPr>
            <w:hyperlink r:id="rId139">
              <w:r>
                <w:rPr>
                  <w:rFonts w:ascii="Times New Roman" w:hAnsi="Times New Roman"/>
                  <w:b w:val="false"/>
                  <w:i w:val="false"/>
                  <w:color w:val="0000ff"/>
                  <w:sz w:val="22"/>
                  <w:u w:val="single"/>
                </w:rPr>
                <w:t>http://metodsovet</w:t>
              </w:r>
            </w:hyperlink>
            <w:r>
              <w:rPr>
                <w:rFonts w:ascii="Times New Roman" w:hAnsi="Times New Roman"/>
                <w:b w:val="false"/>
                <w:i w:val="false"/>
                <w:color w:val="000000"/>
                <w:sz w:val="24"/>
              </w:rPr>
              <w:t>. su/dir/fiz_kultura</w:t>
            </w:r>
          </w:p>
        </w:tc>
      </w:tr>
      <w:tr>
        <w:trPr>
          <w:trHeight w:val="271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Подтягивание из виса лежа на низкой перекладине 90см. Эстафеты</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16.04.2024 </w:t>
            </w:r>
          </w:p>
        </w:tc>
        <w:tc>
          <w:tcPr>
            <w:tcW w:w="1980" w:type="dxa"/>
            <w:tcBorders/>
            <w:tcMar>
              <w:top w:w="50" w:type="dxa"/>
              <w:left w:w="100" w:type="dxa"/>
            </w:tcMar>
            <w:vAlign w:val="center"/>
          </w:tcPr>
          <w:p>
            <w:pPr>
              <w:spacing w:before="0" w:after="0"/>
              <w:ind w:left="135"/>
              <w:jc w:val="left"/>
            </w:pPr>
            <w:hyperlink r:id="rId140">
              <w:r>
                <w:rPr>
                  <w:rFonts w:ascii="Times New Roman" w:hAnsi="Times New Roman"/>
                  <w:b w:val="false"/>
                  <w:i w:val="false"/>
                  <w:color w:val="0000ff"/>
                  <w:sz w:val="22"/>
                  <w:u w:val="single"/>
                </w:rPr>
                <w:t>http://metodsovet</w:t>
              </w:r>
            </w:hyperlink>
            <w:r>
              <w:rPr>
                <w:rFonts w:ascii="Times New Roman" w:hAnsi="Times New Roman"/>
                <w:b w:val="false"/>
                <w:i w:val="false"/>
                <w:color w:val="000000"/>
                <w:sz w:val="24"/>
              </w:rPr>
              <w:t>. su/dir/fiz_kultura</w:t>
            </w:r>
          </w:p>
        </w:tc>
      </w:tr>
      <w:tr>
        <w:trPr>
          <w:trHeight w:val="271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Наклон вперед из положения стоя на гимнастической скамье. Подвижные игры</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20.04.2024 </w:t>
            </w:r>
          </w:p>
        </w:tc>
        <w:tc>
          <w:tcPr>
            <w:tcW w:w="1980" w:type="dxa"/>
            <w:tcBorders/>
            <w:tcMar>
              <w:top w:w="50" w:type="dxa"/>
              <w:left w:w="100" w:type="dxa"/>
            </w:tcMar>
            <w:vAlign w:val="center"/>
          </w:tcPr>
          <w:p>
            <w:pPr>
              <w:spacing w:before="0" w:after="0"/>
              <w:ind w:left="135"/>
              <w:jc w:val="left"/>
            </w:pPr>
            <w:hyperlink r:id="rId141">
              <w:r>
                <w:rPr>
                  <w:rFonts w:ascii="Times New Roman" w:hAnsi="Times New Roman"/>
                  <w:b w:val="false"/>
                  <w:i w:val="false"/>
                  <w:color w:val="0000ff"/>
                  <w:sz w:val="22"/>
                  <w:u w:val="single"/>
                </w:rPr>
                <w:t>http://metodsovet</w:t>
              </w:r>
            </w:hyperlink>
            <w:r>
              <w:rPr>
                <w:rFonts w:ascii="Times New Roman" w:hAnsi="Times New Roman"/>
                <w:b w:val="false"/>
                <w:i w:val="false"/>
                <w:color w:val="000000"/>
                <w:sz w:val="24"/>
              </w:rPr>
              <w:t>. su/dir/fiz_kultura</w:t>
            </w:r>
          </w:p>
        </w:tc>
      </w:tr>
      <w:tr>
        <w:trPr>
          <w:trHeight w:val="3300"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Наклон вперед из положения стоя на гимнастической скамье. Подвижные игры</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23.04.2024 </w:t>
            </w:r>
          </w:p>
        </w:tc>
        <w:tc>
          <w:tcPr>
            <w:tcW w:w="1980" w:type="dxa"/>
            <w:tcBorders/>
            <w:tcMar>
              <w:top w:w="50" w:type="dxa"/>
              <w:left w:w="100" w:type="dxa"/>
            </w:tcMar>
            <w:vAlign w:val="center"/>
          </w:tcPr>
          <w:p>
            <w:pPr>
              <w:spacing w:before="0" w:after="0"/>
              <w:ind w:left="135"/>
              <w:jc w:val="left"/>
            </w:pPr>
            <w:hyperlink r:id="rId142">
              <w:r>
                <w:rPr>
                  <w:rFonts w:ascii="Times New Roman" w:hAnsi="Times New Roman"/>
                  <w:b w:val="false"/>
                  <w:i w:val="false"/>
                  <w:color w:val="0000ff"/>
                  <w:sz w:val="22"/>
                  <w:u w:val="single"/>
                </w:rPr>
                <w:t>http://metodsovet</w:t>
              </w:r>
            </w:hyperlink>
            <w:r>
              <w:rPr>
                <w:rFonts w:ascii="Times New Roman" w:hAnsi="Times New Roman"/>
                <w:b w:val="false"/>
                <w:i w:val="false"/>
                <w:color w:val="000000"/>
                <w:sz w:val="24"/>
              </w:rPr>
              <w:t>. su/dir/fiz_kultura</w:t>
            </w:r>
          </w:p>
        </w:tc>
      </w:tr>
      <w:tr>
        <w:trPr>
          <w:trHeight w:val="244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Прыжок в длину с места толчком двумя ногами. Эстафеты</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27.04.2024 </w:t>
            </w:r>
          </w:p>
        </w:tc>
        <w:tc>
          <w:tcPr>
            <w:tcW w:w="1980" w:type="dxa"/>
            <w:tcBorders/>
            <w:tcMar>
              <w:top w:w="50" w:type="dxa"/>
              <w:left w:w="100" w:type="dxa"/>
            </w:tcMar>
            <w:vAlign w:val="center"/>
          </w:tcPr>
          <w:p>
            <w:pPr>
              <w:spacing w:before="0" w:after="0"/>
              <w:ind w:left="135"/>
              <w:jc w:val="left"/>
            </w:pPr>
            <w:hyperlink r:id="rId143">
              <w:r>
                <w:rPr>
                  <w:rFonts w:ascii="Times New Roman" w:hAnsi="Times New Roman"/>
                  <w:b w:val="false"/>
                  <w:i w:val="false"/>
                  <w:color w:val="0000ff"/>
                  <w:sz w:val="22"/>
                  <w:u w:val="single"/>
                </w:rPr>
                <w:t>http://metodsovet</w:t>
              </w:r>
            </w:hyperlink>
            <w:r>
              <w:rPr>
                <w:rFonts w:ascii="Times New Roman" w:hAnsi="Times New Roman"/>
                <w:b w:val="false"/>
                <w:i w:val="false"/>
                <w:color w:val="000000"/>
                <w:sz w:val="24"/>
              </w:rPr>
              <w:t>. su/dir/fiz_kultura</w:t>
            </w:r>
          </w:p>
        </w:tc>
      </w:tr>
      <w:tr>
        <w:trPr>
          <w:trHeight w:val="271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Поднимание туловища из положения лежа на спине. Подвижные игры</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30.04.2024 </w:t>
            </w:r>
          </w:p>
        </w:tc>
        <w:tc>
          <w:tcPr>
            <w:tcW w:w="1980" w:type="dxa"/>
            <w:tcBorders/>
            <w:tcMar>
              <w:top w:w="50" w:type="dxa"/>
              <w:left w:w="100" w:type="dxa"/>
            </w:tcMar>
            <w:vAlign w:val="center"/>
          </w:tcPr>
          <w:p>
            <w:pPr>
              <w:spacing w:before="0" w:after="0"/>
              <w:ind w:left="135"/>
              <w:jc w:val="left"/>
            </w:pPr>
            <w:hyperlink r:id="rId144">
              <w:r>
                <w:rPr>
                  <w:rFonts w:ascii="Times New Roman" w:hAnsi="Times New Roman"/>
                  <w:b w:val="false"/>
                  <w:i w:val="false"/>
                  <w:color w:val="0000ff"/>
                  <w:sz w:val="22"/>
                  <w:u w:val="single"/>
                </w:rPr>
                <w:t>http://metodsovet</w:t>
              </w:r>
            </w:hyperlink>
            <w:r>
              <w:rPr>
                <w:rFonts w:ascii="Times New Roman" w:hAnsi="Times New Roman"/>
                <w:b w:val="false"/>
                <w:i w:val="false"/>
                <w:color w:val="000000"/>
                <w:sz w:val="24"/>
              </w:rPr>
              <w:t>. su/dir/fiz_kultura</w:t>
            </w:r>
          </w:p>
        </w:tc>
      </w:tr>
      <w:tr>
        <w:trPr>
          <w:trHeight w:val="244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Метание теннисного мяча в цель. Подвижные игры</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04.05.2024 </w:t>
            </w:r>
          </w:p>
        </w:tc>
        <w:tc>
          <w:tcPr>
            <w:tcW w:w="1980" w:type="dxa"/>
            <w:tcBorders/>
            <w:tcMar>
              <w:top w:w="50" w:type="dxa"/>
              <w:left w:w="100" w:type="dxa"/>
            </w:tcMar>
            <w:vAlign w:val="center"/>
          </w:tcPr>
          <w:p>
            <w:pPr>
              <w:spacing w:before="0" w:after="0"/>
              <w:ind w:left="135"/>
              <w:jc w:val="left"/>
            </w:pPr>
            <w:hyperlink r:id="rId145">
              <w:r>
                <w:rPr>
                  <w:rFonts w:ascii="Times New Roman" w:hAnsi="Times New Roman"/>
                  <w:b w:val="false"/>
                  <w:i w:val="false"/>
                  <w:color w:val="0000ff"/>
                  <w:sz w:val="22"/>
                  <w:u w:val="single"/>
                </w:rPr>
                <w:t>http://metodsovet</w:t>
              </w:r>
            </w:hyperlink>
            <w:r>
              <w:rPr>
                <w:rFonts w:ascii="Times New Roman" w:hAnsi="Times New Roman"/>
                <w:b w:val="false"/>
                <w:i w:val="false"/>
                <w:color w:val="000000"/>
                <w:sz w:val="24"/>
              </w:rPr>
              <w:t>. su/dir/fiz_kultura</w:t>
            </w:r>
          </w:p>
        </w:tc>
      </w:tr>
      <w:tr>
        <w:trPr>
          <w:trHeight w:val="244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Метание теннисного мяча в цель. Подвижные игры</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07.05.2024 </w:t>
            </w:r>
          </w:p>
        </w:tc>
        <w:tc>
          <w:tcPr>
            <w:tcW w:w="1980" w:type="dxa"/>
            <w:tcBorders/>
            <w:tcMar>
              <w:top w:w="50" w:type="dxa"/>
              <w:left w:w="100" w:type="dxa"/>
            </w:tcMar>
            <w:vAlign w:val="center"/>
          </w:tcPr>
          <w:p>
            <w:pPr>
              <w:spacing w:before="0" w:after="0"/>
              <w:ind w:left="135"/>
              <w:jc w:val="left"/>
            </w:pPr>
            <w:hyperlink r:id="rId146">
              <w:r>
                <w:rPr>
                  <w:rFonts w:ascii="Times New Roman" w:hAnsi="Times New Roman"/>
                  <w:b w:val="false"/>
                  <w:i w:val="false"/>
                  <w:color w:val="0000ff"/>
                  <w:sz w:val="22"/>
                  <w:u w:val="single"/>
                </w:rPr>
                <w:t>http://metodsovet</w:t>
              </w:r>
            </w:hyperlink>
            <w:r>
              <w:rPr>
                <w:rFonts w:ascii="Times New Roman" w:hAnsi="Times New Roman"/>
                <w:b w:val="false"/>
                <w:i w:val="false"/>
                <w:color w:val="000000"/>
                <w:sz w:val="24"/>
              </w:rPr>
              <w:t>. su/dir/fiz_kultura</w:t>
            </w:r>
          </w:p>
        </w:tc>
      </w:tr>
      <w:tr>
        <w:trPr>
          <w:trHeight w:val="190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Челночный бег 3*10м. Эстафеты</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11.05.2024 </w:t>
            </w:r>
          </w:p>
        </w:tc>
        <w:tc>
          <w:tcPr>
            <w:tcW w:w="1980" w:type="dxa"/>
            <w:tcBorders/>
            <w:tcMar>
              <w:top w:w="50" w:type="dxa"/>
              <w:left w:w="100" w:type="dxa"/>
            </w:tcMar>
            <w:vAlign w:val="center"/>
          </w:tcPr>
          <w:p>
            <w:pPr>
              <w:spacing w:before="0" w:after="0"/>
              <w:ind w:left="135"/>
              <w:jc w:val="left"/>
            </w:pPr>
            <w:hyperlink r:id="rId147">
              <w:r>
                <w:rPr>
                  <w:rFonts w:ascii="Times New Roman" w:hAnsi="Times New Roman"/>
                  <w:b w:val="false"/>
                  <w:i w:val="false"/>
                  <w:color w:val="0000ff"/>
                  <w:sz w:val="22"/>
                  <w:u w:val="single"/>
                </w:rPr>
                <w:t>http://fizkultura-</w:t>
              </w:r>
            </w:hyperlink>
            <w:r>
              <w:rPr>
                <w:rFonts w:ascii="Times New Roman" w:hAnsi="Times New Roman"/>
                <w:b w:val="false"/>
                <w:i w:val="false"/>
                <w:color w:val="000000"/>
                <w:sz w:val="24"/>
              </w:rPr>
              <w:t xml:space="preserve"> na5.ru/</w:t>
            </w:r>
          </w:p>
        </w:tc>
      </w:tr>
      <w:tr>
        <w:trPr>
          <w:trHeight w:val="190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Плавание 25м. Подвижные игры</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14.05.2024 </w:t>
            </w:r>
          </w:p>
        </w:tc>
        <w:tc>
          <w:tcPr>
            <w:tcW w:w="1980" w:type="dxa"/>
            <w:tcBorders/>
            <w:tcMar>
              <w:top w:w="50" w:type="dxa"/>
              <w:left w:w="100" w:type="dxa"/>
            </w:tcMar>
            <w:vAlign w:val="center"/>
          </w:tcPr>
          <w:p>
            <w:pPr>
              <w:spacing w:before="0" w:after="0"/>
              <w:ind w:left="135"/>
              <w:jc w:val="left"/>
            </w:pPr>
            <w:hyperlink r:id="rId148">
              <w:r>
                <w:rPr>
                  <w:rFonts w:ascii="Times New Roman" w:hAnsi="Times New Roman"/>
                  <w:b w:val="false"/>
                  <w:i w:val="false"/>
                  <w:color w:val="0000ff"/>
                  <w:sz w:val="22"/>
                  <w:u w:val="single"/>
                </w:rPr>
                <w:t>http://metodsovet</w:t>
              </w:r>
            </w:hyperlink>
            <w:r>
              <w:rPr>
                <w:rFonts w:ascii="Times New Roman" w:hAnsi="Times New Roman"/>
                <w:b w:val="false"/>
                <w:i w:val="false"/>
                <w:color w:val="000000"/>
                <w:sz w:val="24"/>
              </w:rPr>
              <w:t>. su/dir/fiz_kultura</w:t>
            </w:r>
          </w:p>
        </w:tc>
      </w:tr>
      <w:tr>
        <w:trPr>
          <w:trHeight w:val="238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Плавание 25м. Подвижные игры</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18.05.2024 </w:t>
            </w:r>
          </w:p>
        </w:tc>
        <w:tc>
          <w:tcPr>
            <w:tcW w:w="1980" w:type="dxa"/>
            <w:tcBorders/>
            <w:tcMar>
              <w:top w:w="50" w:type="dxa"/>
              <w:left w:w="100" w:type="dxa"/>
            </w:tcMar>
            <w:vAlign w:val="center"/>
          </w:tcPr>
          <w:p>
            <w:pPr>
              <w:spacing w:before="0" w:after="0"/>
              <w:ind w:left="135"/>
              <w:jc w:val="left"/>
            </w:pPr>
            <w:hyperlink r:id="rId149">
              <w:r>
                <w:rPr>
                  <w:rFonts w:ascii="Times New Roman" w:hAnsi="Times New Roman"/>
                  <w:b w:val="false"/>
                  <w:i w:val="false"/>
                  <w:color w:val="0000ff"/>
                  <w:sz w:val="22"/>
                  <w:u w:val="single"/>
                </w:rPr>
                <w:t>http://fizkultura-</w:t>
              </w:r>
            </w:hyperlink>
            <w:r>
              <w:rPr>
                <w:rFonts w:ascii="Times New Roman" w:hAnsi="Times New Roman"/>
                <w:b w:val="false"/>
                <w:i w:val="false"/>
                <w:color w:val="000000"/>
                <w:sz w:val="24"/>
              </w:rPr>
              <w:t xml:space="preserve"> na5.ru/</w:t>
            </w:r>
          </w:p>
        </w:tc>
      </w:tr>
      <w:tr>
        <w:trPr>
          <w:trHeight w:val="244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«Праздник ГТО». Соревнования со сдачей норм ГТО, с соблюдением правил и техники выполнения испытаний (тестов) 2 ступени ГТО</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21.05.2024 </w:t>
            </w:r>
          </w:p>
        </w:tc>
        <w:tc>
          <w:tcPr>
            <w:tcW w:w="1980" w:type="dxa"/>
            <w:tcBorders/>
            <w:tcMar>
              <w:top w:w="50" w:type="dxa"/>
              <w:left w:w="100" w:type="dxa"/>
            </w:tcMar>
            <w:vAlign w:val="center"/>
          </w:tcPr>
          <w:p>
            <w:pPr>
              <w:spacing w:before="0" w:after="0"/>
              <w:ind w:left="135"/>
              <w:jc w:val="left"/>
            </w:pPr>
            <w:hyperlink r:id="rId150">
              <w:r>
                <w:rPr>
                  <w:rFonts w:ascii="Times New Roman" w:hAnsi="Times New Roman"/>
                  <w:b w:val="false"/>
                  <w:i w:val="false"/>
                  <w:color w:val="0000ff"/>
                  <w:sz w:val="22"/>
                  <w:u w:val="single"/>
                </w:rPr>
                <w:t>http://metodsovet</w:t>
              </w:r>
            </w:hyperlink>
            <w:r>
              <w:rPr>
                <w:rFonts w:ascii="Times New Roman" w:hAnsi="Times New Roman"/>
                <w:b w:val="false"/>
                <w:i w:val="false"/>
                <w:color w:val="000000"/>
                <w:sz w:val="24"/>
              </w:rPr>
              <w:t>. su/dir/fiz_kultura</w:t>
            </w:r>
          </w:p>
        </w:tc>
      </w:tr>
      <w:tr>
        <w:trPr>
          <w:trHeight w:val="244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«Праздник ГТО». Соревнования со сдачей норм ГТО, с соблюдением правил и техники выполнения испытаний (тестов) 2 ступени ГТО</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25.05.2024 </w:t>
            </w:r>
          </w:p>
        </w:tc>
        <w:tc>
          <w:tcPr>
            <w:tcW w:w="1980" w:type="dxa"/>
            <w:tcBorders/>
            <w:tcMar>
              <w:top w:w="50" w:type="dxa"/>
              <w:left w:w="100" w:type="dxa"/>
            </w:tcMar>
            <w:vAlign w:val="center"/>
          </w:tcPr>
          <w:p>
            <w:pPr>
              <w:spacing w:before="0" w:after="0"/>
              <w:ind w:left="135"/>
              <w:jc w:val="left"/>
            </w:pPr>
            <w:hyperlink r:id="rId151">
              <w:r>
                <w:rPr>
                  <w:rFonts w:ascii="Times New Roman" w:hAnsi="Times New Roman"/>
                  <w:b w:val="false"/>
                  <w:i w:val="false"/>
                  <w:color w:val="0000ff"/>
                  <w:sz w:val="22"/>
                  <w:u w:val="single"/>
                </w:rPr>
                <w:t>http://fizkultura-</w:t>
              </w:r>
            </w:hyperlink>
            <w:r>
              <w:rPr>
                <w:rFonts w:ascii="Times New Roman" w:hAnsi="Times New Roman"/>
                <w:b w:val="false"/>
                <w:i w:val="false"/>
                <w:color w:val="000000"/>
                <w:sz w:val="24"/>
              </w:rPr>
              <w:t xml:space="preserve"> na5.ru/</w:t>
            </w: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3 КЛАСС </w:t>
      </w:r>
    </w:p>
    <w:tbl>
      <w:tblPr>
        <w:tblW w:w="0" w:type="auto"/>
        <w:tblCellSpacing w:w="20" w:type="nil"/>
        <w:tblBorders>
          <w:top w:val="single"/>
          <w:left w:val="single"/>
          <w:bottom w:val="single"/>
          <w:right w:val="single"/>
          <w:insideH w:val="single"/>
          <w:insideV w:val="single"/>
        </w:tblBorders>
      </w:tblPr>
      <w:tblGrid>
        <w:gridCol w:w="409"/>
        <w:gridCol w:w="2720"/>
        <w:gridCol w:w="960"/>
        <w:gridCol w:w="1920"/>
        <w:gridCol w:w="2080"/>
        <w:gridCol w:w="1600"/>
        <w:gridCol w:w="6764"/>
      </w:tblGrid>
      <w:tr>
        <w:trPr>
          <w:trHeight w:val="300" w:hRule="atLeast"/>
          <w:trHeight w:val="144" w:hRule="atLeast"/>
        </w:trPr>
        <w:tc>
          <w:tcPr>
            <w:tcW w:w="28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473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67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34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45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Физическая культура у древних народов</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02.09.2023 </w:t>
            </w:r>
          </w:p>
        </w:tc>
        <w:tc>
          <w:tcPr>
            <w:tcW w:w="4734" w:type="dxa"/>
            <w:tcBorders/>
            <w:tcMar>
              <w:top w:w="50" w:type="dxa"/>
              <w:left w:w="100" w:type="dxa"/>
            </w:tcMar>
            <w:vAlign w:val="center"/>
          </w:tcPr>
          <w:p>
            <w:pPr>
              <w:spacing w:before="0" w:after="0"/>
              <w:ind w:left="135"/>
              <w:jc w:val="left"/>
            </w:pPr>
            <w:hyperlink r:id="rId152">
              <w:r>
                <w:rPr>
                  <w:rFonts w:ascii="Times New Roman" w:hAnsi="Times New Roman"/>
                  <w:b w:val="false"/>
                  <w:i w:val="false"/>
                  <w:color w:val="0000ff"/>
                  <w:sz w:val="22"/>
                  <w:u w:val="single"/>
                </w:rPr>
                <w:t>https://znanio.ru/media/razvitie_fizicheskoj_kultury_u_narodov_drevnosti-197062</w:t>
              </w:r>
            </w:hyperlink>
          </w:p>
        </w:tc>
      </w:tr>
      <w:tr>
        <w:trPr>
          <w:trHeight w:val="109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появления современного спорта</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05.09.2023 </w:t>
            </w:r>
          </w:p>
        </w:tc>
        <w:tc>
          <w:tcPr>
            <w:tcW w:w="4734" w:type="dxa"/>
            <w:tcBorders/>
            <w:tcMar>
              <w:top w:w="50" w:type="dxa"/>
              <w:left w:w="100" w:type="dxa"/>
            </w:tcMar>
            <w:vAlign w:val="center"/>
          </w:tcPr>
          <w:p>
            <w:pPr>
              <w:spacing w:before="0" w:after="0"/>
              <w:ind w:left="135"/>
              <w:jc w:val="left"/>
            </w:pPr>
            <w:hyperlink r:id="rId153">
              <w:r>
                <w:rPr>
                  <w:rFonts w:ascii="Times New Roman" w:hAnsi="Times New Roman"/>
                  <w:b w:val="false"/>
                  <w:i w:val="false"/>
                  <w:color w:val="0000ff"/>
                  <w:sz w:val="22"/>
                  <w:u w:val="single"/>
                </w:rPr>
                <w:t>https://studwood.net/1127979/turizm/sovremennyy_sport_istoriya_razvitiya</w:t>
              </w:r>
            </w:hyperlink>
          </w:p>
        </w:tc>
      </w:tr>
      <w:tr>
        <w:trPr>
          <w:trHeight w:val="55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физических упражнений</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09.09.2023 </w:t>
            </w:r>
          </w:p>
        </w:tc>
        <w:tc>
          <w:tcPr>
            <w:tcW w:w="4734" w:type="dxa"/>
            <w:tcBorders/>
            <w:tcMar>
              <w:top w:w="50" w:type="dxa"/>
              <w:left w:w="100" w:type="dxa"/>
            </w:tcMar>
            <w:vAlign w:val="center"/>
          </w:tcPr>
          <w:p>
            <w:pPr>
              <w:spacing w:before="0" w:after="0"/>
              <w:ind w:left="135"/>
              <w:jc w:val="left"/>
            </w:pPr>
            <w:hyperlink r:id="rId154">
              <w:r>
                <w:rPr>
                  <w:rFonts w:ascii="Times New Roman" w:hAnsi="Times New Roman"/>
                  <w:b w:val="false"/>
                  <w:i w:val="false"/>
                  <w:color w:val="0000ff"/>
                  <w:sz w:val="22"/>
                  <w:u w:val="single"/>
                </w:rPr>
                <w:t>https://resh.edu.ru/subject/lesson/6012/conspect/192803/</w:t>
              </w:r>
            </w:hyperlink>
          </w:p>
        </w:tc>
      </w:tr>
      <w:tr>
        <w:trPr>
          <w:trHeight w:val="109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пульса на занятиях физической культурой</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12.09.2023 </w:t>
            </w:r>
          </w:p>
        </w:tc>
        <w:tc>
          <w:tcPr>
            <w:tcW w:w="4734" w:type="dxa"/>
            <w:tcBorders/>
            <w:tcMar>
              <w:top w:w="50" w:type="dxa"/>
              <w:left w:w="100" w:type="dxa"/>
            </w:tcMar>
            <w:vAlign w:val="center"/>
          </w:tcPr>
          <w:p>
            <w:pPr>
              <w:spacing w:before="0" w:after="0"/>
              <w:ind w:left="135"/>
              <w:jc w:val="left"/>
            </w:pPr>
            <w:hyperlink r:id="rId155">
              <w:r>
                <w:rPr>
                  <w:rFonts w:ascii="Times New Roman" w:hAnsi="Times New Roman"/>
                  <w:b w:val="false"/>
                  <w:i w:val="false"/>
                  <w:color w:val="0000ff"/>
                  <w:sz w:val="22"/>
                  <w:u w:val="single"/>
                </w:rPr>
                <w:t>https://www.yandex.ru/video/preview/2106753552570960803</w:t>
              </w:r>
            </w:hyperlink>
          </w:p>
        </w:tc>
      </w:tr>
      <w:tr>
        <w:trPr>
          <w:trHeight w:val="82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Дозировка физических нагрузок</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16.09.2023 </w:t>
            </w:r>
          </w:p>
        </w:tc>
        <w:tc>
          <w:tcPr>
            <w:tcW w:w="4734" w:type="dxa"/>
            <w:tcBorders/>
            <w:tcMar>
              <w:top w:w="50" w:type="dxa"/>
              <w:left w:w="100" w:type="dxa"/>
            </w:tcMar>
            <w:vAlign w:val="center"/>
          </w:tcPr>
          <w:p>
            <w:pPr>
              <w:spacing w:before="0" w:after="0"/>
              <w:ind w:left="135"/>
              <w:jc w:val="left"/>
            </w:pPr>
            <w:hyperlink r:id="rId156">
              <w:r>
                <w:rPr>
                  <w:rFonts w:ascii="Times New Roman" w:hAnsi="Times New Roman"/>
                  <w:b w:val="false"/>
                  <w:i w:val="false"/>
                  <w:color w:val="0000ff"/>
                  <w:sz w:val="22"/>
                  <w:u w:val="single"/>
                </w:rPr>
                <w:t>https://www.rektor.ru/articles/shkolnaya-aptechka-trebovaniya-sanpin.html</w:t>
              </w:r>
            </w:hyperlink>
          </w:p>
        </w:tc>
      </w:tr>
      <w:tr>
        <w:trPr>
          <w:trHeight w:val="163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индивидуального графика занятий по развитию физических качеств</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19.09.2023 </w:t>
            </w:r>
          </w:p>
        </w:tc>
        <w:tc>
          <w:tcPr>
            <w:tcW w:w="4734" w:type="dxa"/>
            <w:tcBorders/>
            <w:tcMar>
              <w:top w:w="50" w:type="dxa"/>
              <w:left w:w="100" w:type="dxa"/>
            </w:tcMar>
            <w:vAlign w:val="center"/>
          </w:tcPr>
          <w:p>
            <w:pPr>
              <w:spacing w:before="0" w:after="0"/>
              <w:ind w:left="135"/>
              <w:jc w:val="left"/>
            </w:pPr>
            <w:hyperlink r:id="rId157">
              <w:r>
                <w:rPr>
                  <w:rFonts w:ascii="Times New Roman" w:hAnsi="Times New Roman"/>
                  <w:b w:val="false"/>
                  <w:i w:val="false"/>
                  <w:color w:val="0000ff"/>
                  <w:sz w:val="22"/>
                  <w:u w:val="single"/>
                </w:rPr>
                <w:t>https://resh.edu.ru/subject/lesson/6173/conspect/192918/</w:t>
              </w:r>
            </w:hyperlink>
          </w:p>
        </w:tc>
      </w:tr>
      <w:tr>
        <w:trPr>
          <w:trHeight w:val="121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Закаливание организма под душем</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23.09.2023 </w:t>
            </w:r>
          </w:p>
        </w:tc>
        <w:tc>
          <w:tcPr>
            <w:tcW w:w="4734" w:type="dxa"/>
            <w:tcBorders/>
            <w:tcMar>
              <w:top w:w="50" w:type="dxa"/>
              <w:left w:w="100" w:type="dxa"/>
            </w:tcMar>
            <w:vAlign w:val="center"/>
          </w:tcPr>
          <w:p>
            <w:pPr>
              <w:spacing w:before="0" w:after="0"/>
              <w:ind w:left="135"/>
              <w:jc w:val="left"/>
            </w:pPr>
            <w:hyperlink r:id="rId158">
              <w:r>
                <w:rPr>
                  <w:rFonts w:ascii="Times New Roman" w:hAnsi="Times New Roman"/>
                  <w:b w:val="false"/>
                  <w:i w:val="false"/>
                  <w:color w:val="0000ff"/>
                  <w:sz w:val="22"/>
                  <w:u w:val="single"/>
                </w:rPr>
                <w:t>https://resh.edu.ru/subject/lesson/4427/conspect/192860/</w:t>
              </w:r>
            </w:hyperlink>
          </w:p>
        </w:tc>
      </w:tr>
      <w:tr>
        <w:trPr>
          <w:trHeight w:val="82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Дыхательная и зрительная гимнастика</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26.09.2023 </w:t>
            </w:r>
          </w:p>
        </w:tc>
        <w:tc>
          <w:tcPr>
            <w:tcW w:w="4734" w:type="dxa"/>
            <w:tcBorders/>
            <w:tcMar>
              <w:top w:w="50" w:type="dxa"/>
              <w:left w:w="100" w:type="dxa"/>
            </w:tcMar>
            <w:vAlign w:val="center"/>
          </w:tcPr>
          <w:p>
            <w:pPr>
              <w:spacing w:before="0" w:after="0"/>
              <w:ind w:left="135"/>
              <w:jc w:val="left"/>
            </w:pPr>
            <w:hyperlink r:id="rId159">
              <w:r>
                <w:rPr>
                  <w:rFonts w:ascii="Times New Roman" w:hAnsi="Times New Roman"/>
                  <w:b w:val="false"/>
                  <w:i w:val="false"/>
                  <w:color w:val="0000ff"/>
                  <w:sz w:val="22"/>
                  <w:u w:val="single"/>
                </w:rPr>
                <w:t>https://www.youtube.com/watch?v=xdqrwUB5Dc8</w:t>
              </w:r>
            </w:hyperlink>
          </w:p>
        </w:tc>
      </w:tr>
      <w:tr>
        <w:trPr>
          <w:trHeight w:val="55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Строевые команды и упражнения</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30.09.2023 </w:t>
            </w:r>
          </w:p>
        </w:tc>
        <w:tc>
          <w:tcPr>
            <w:tcW w:w="4734" w:type="dxa"/>
            <w:tcBorders/>
            <w:tcMar>
              <w:top w:w="50" w:type="dxa"/>
              <w:left w:w="100" w:type="dxa"/>
            </w:tcMar>
            <w:vAlign w:val="center"/>
          </w:tcPr>
          <w:p>
            <w:pPr>
              <w:spacing w:before="0" w:after="0"/>
              <w:ind w:left="135"/>
              <w:jc w:val="left"/>
            </w:pPr>
            <w:hyperlink r:id="rId160">
              <w:r>
                <w:rPr>
                  <w:rFonts w:ascii="Times New Roman" w:hAnsi="Times New Roman"/>
                  <w:b w:val="false"/>
                  <w:i w:val="false"/>
                  <w:color w:val="0000ff"/>
                  <w:sz w:val="22"/>
                  <w:u w:val="single"/>
                </w:rPr>
                <w:t>https://www.yandex.ru/video/preview/3965171539006514806</w:t>
              </w:r>
            </w:hyperlink>
          </w:p>
        </w:tc>
      </w:tr>
      <w:tr>
        <w:trPr>
          <w:trHeight w:val="55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Лазанье по канату</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03.10.2023 </w:t>
            </w:r>
          </w:p>
        </w:tc>
        <w:tc>
          <w:tcPr>
            <w:tcW w:w="4734" w:type="dxa"/>
            <w:tcBorders/>
            <w:tcMar>
              <w:top w:w="50" w:type="dxa"/>
              <w:left w:w="100" w:type="dxa"/>
            </w:tcMar>
            <w:vAlign w:val="center"/>
          </w:tcPr>
          <w:p>
            <w:pPr>
              <w:spacing w:before="0" w:after="0"/>
              <w:ind w:left="135"/>
              <w:jc w:val="left"/>
            </w:pPr>
            <w:hyperlink r:id="rId161">
              <w:r>
                <w:rPr>
                  <w:rFonts w:ascii="Times New Roman" w:hAnsi="Times New Roman"/>
                  <w:b w:val="false"/>
                  <w:i w:val="false"/>
                  <w:color w:val="0000ff"/>
                  <w:sz w:val="22"/>
                  <w:u w:val="single"/>
                </w:rPr>
                <w:t>https://www.yandex.ru/video/preview/17204955342944429325</w:t>
              </w:r>
            </w:hyperlink>
          </w:p>
        </w:tc>
      </w:tr>
      <w:tr>
        <w:trPr>
          <w:trHeight w:val="136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Передвижения по гимнастической скамейке</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07.10.2023 </w:t>
            </w:r>
          </w:p>
        </w:tc>
        <w:tc>
          <w:tcPr>
            <w:tcW w:w="4734" w:type="dxa"/>
            <w:tcBorders/>
            <w:tcMar>
              <w:top w:w="50" w:type="dxa"/>
              <w:left w:w="100" w:type="dxa"/>
            </w:tcMar>
            <w:vAlign w:val="center"/>
          </w:tcPr>
          <w:p>
            <w:pPr>
              <w:spacing w:before="0" w:after="0"/>
              <w:ind w:left="135"/>
              <w:jc w:val="left"/>
            </w:pPr>
            <w:hyperlink r:id="rId162">
              <w:r>
                <w:rPr>
                  <w:rFonts w:ascii="Times New Roman" w:hAnsi="Times New Roman"/>
                  <w:b w:val="false"/>
                  <w:i w:val="false"/>
                  <w:color w:val="0000ff"/>
                  <w:sz w:val="22"/>
                  <w:u w:val="single"/>
                </w:rPr>
                <w:t>http://school-collection.edu.ru/catalog/teacher/? subject[]=38</w:t>
              </w:r>
            </w:hyperlink>
            <w:r>
              <w:rPr>
                <w:rFonts w:ascii="Times New Roman" w:hAnsi="Times New Roman"/>
                <w:b w:val="false"/>
                <w:i w:val="false"/>
                <w:color w:val="000000"/>
                <w:sz w:val="24"/>
              </w:rPr>
              <w:t xml:space="preserve"> </w:t>
            </w:r>
            <w:hyperlink r:id="rId163">
              <w:r>
                <w:rPr>
                  <w:rFonts w:ascii="Times New Roman" w:hAnsi="Times New Roman"/>
                  <w:b w:val="false"/>
                  <w:i w:val="false"/>
                  <w:color w:val="0000ff"/>
                  <w:sz w:val="22"/>
                  <w:u w:val="single"/>
                </w:rPr>
                <w:t>http://www.openclass.ru</w:t>
              </w:r>
            </w:hyperlink>
            <w:r>
              <w:rPr>
                <w:rFonts w:ascii="Times New Roman" w:hAnsi="Times New Roman"/>
                <w:b w:val="false"/>
                <w:i w:val="false"/>
                <w:color w:val="000000"/>
                <w:sz w:val="24"/>
              </w:rPr>
              <w:t xml:space="preserve"> </w:t>
            </w:r>
            <w:hyperlink r:id="rId164">
              <w:r>
                <w:rPr>
                  <w:rFonts w:ascii="Times New Roman" w:hAnsi="Times New Roman"/>
                  <w:b w:val="false"/>
                  <w:i w:val="false"/>
                  <w:color w:val="0000ff"/>
                  <w:sz w:val="22"/>
                  <w:u w:val="single"/>
                </w:rPr>
                <w:t>http://www.it-n.ru/communities</w:t>
              </w:r>
            </w:hyperlink>
            <w:r>
              <w:rPr>
                <w:rFonts w:ascii="Times New Roman" w:hAnsi="Times New Roman"/>
                <w:b w:val="false"/>
                <w:i w:val="false"/>
                <w:color w:val="000000"/>
                <w:sz w:val="24"/>
              </w:rPr>
              <w:t xml:space="preserve">. </w:t>
            </w:r>
            <w:hyperlink r:id="rId165">
              <w:r>
                <w:rPr>
                  <w:rFonts w:ascii="Times New Roman" w:hAnsi="Times New Roman"/>
                  <w:b w:val="false"/>
                  <w:i w:val="false"/>
                  <w:color w:val="0000ff"/>
                  <w:sz w:val="22"/>
                  <w:u w:val="single"/>
                </w:rPr>
                <w:t>http://metodsovet.su/dir/fiz_kultura/9</w:t>
              </w:r>
            </w:hyperlink>
            <w:r>
              <w:rPr>
                <w:rFonts w:ascii="Times New Roman" w:hAnsi="Times New Roman"/>
                <w:b w:val="false"/>
                <w:i w:val="false"/>
                <w:color w:val="000000"/>
                <w:sz w:val="24"/>
              </w:rPr>
              <w:t xml:space="preserve"> </w:t>
            </w:r>
            <w:hyperlink r:id="rId166">
              <w:r>
                <w:rPr>
                  <w:rFonts w:ascii="Times New Roman" w:hAnsi="Times New Roman"/>
                  <w:b w:val="false"/>
                  <w:i w:val="false"/>
                  <w:color w:val="0000ff"/>
                  <w:sz w:val="22"/>
                  <w:u w:val="single"/>
                </w:rPr>
                <w:t>http://spo.1september.ru/urok/</w:t>
              </w:r>
            </w:hyperlink>
            <w:r>
              <w:rPr>
                <w:rFonts w:ascii="Times New Roman" w:hAnsi="Times New Roman"/>
                <w:b w:val="false"/>
                <w:i w:val="false"/>
                <w:color w:val="000000"/>
                <w:sz w:val="24"/>
              </w:rPr>
              <w:t xml:space="preserve"> </w:t>
            </w:r>
            <w:hyperlink r:id="rId167">
              <w:r>
                <w:rPr>
                  <w:rFonts w:ascii="Times New Roman" w:hAnsi="Times New Roman"/>
                  <w:b w:val="false"/>
                  <w:i w:val="false"/>
                  <w:color w:val="0000ff"/>
                  <w:sz w:val="22"/>
                  <w:u w:val="single"/>
                </w:rPr>
                <w:t>http://www.fizkult-ura.ru/</w:t>
              </w:r>
            </w:hyperlink>
          </w:p>
        </w:tc>
      </w:tr>
      <w:tr>
        <w:trPr>
          <w:trHeight w:val="109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Передвижения по гимнастической стенке</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10.10.2023 </w:t>
            </w:r>
          </w:p>
        </w:tc>
        <w:tc>
          <w:tcPr>
            <w:tcW w:w="4734" w:type="dxa"/>
            <w:tcBorders/>
            <w:tcMar>
              <w:top w:w="50" w:type="dxa"/>
              <w:left w:w="100" w:type="dxa"/>
            </w:tcMar>
            <w:vAlign w:val="center"/>
          </w:tcPr>
          <w:p>
            <w:pPr>
              <w:spacing w:before="0" w:after="0"/>
              <w:ind w:left="135"/>
              <w:jc w:val="left"/>
            </w:pPr>
            <w:hyperlink r:id="rId168">
              <w:r>
                <w:rPr>
                  <w:rFonts w:ascii="Times New Roman" w:hAnsi="Times New Roman"/>
                  <w:b w:val="false"/>
                  <w:i w:val="false"/>
                  <w:color w:val="0000ff"/>
                  <w:sz w:val="22"/>
                  <w:u w:val="single"/>
                </w:rPr>
                <w:t>http://www.openclass.ru</w:t>
              </w:r>
            </w:hyperlink>
            <w:r>
              <w:rPr>
                <w:rFonts w:ascii="Times New Roman" w:hAnsi="Times New Roman"/>
                <w:b w:val="false"/>
                <w:i w:val="false"/>
                <w:color w:val="000000"/>
                <w:sz w:val="24"/>
              </w:rPr>
              <w:t xml:space="preserve"> </w:t>
            </w:r>
            <w:hyperlink r:id="rId169">
              <w:r>
                <w:rPr>
                  <w:rFonts w:ascii="Times New Roman" w:hAnsi="Times New Roman"/>
                  <w:b w:val="false"/>
                  <w:i w:val="false"/>
                  <w:color w:val="0000ff"/>
                  <w:sz w:val="22"/>
                  <w:u w:val="single"/>
                </w:rPr>
                <w:t>http://www.it-n.ru/communities</w:t>
              </w:r>
            </w:hyperlink>
            <w:r>
              <w:rPr>
                <w:rFonts w:ascii="Times New Roman" w:hAnsi="Times New Roman"/>
                <w:b w:val="false"/>
                <w:i w:val="false"/>
                <w:color w:val="000000"/>
                <w:sz w:val="24"/>
              </w:rPr>
              <w:t xml:space="preserve">. </w:t>
            </w:r>
            <w:hyperlink r:id="rId170">
              <w:r>
                <w:rPr>
                  <w:rFonts w:ascii="Times New Roman" w:hAnsi="Times New Roman"/>
                  <w:b w:val="false"/>
                  <w:i w:val="false"/>
                  <w:color w:val="0000ff"/>
                  <w:sz w:val="22"/>
                  <w:u w:val="single"/>
                </w:rPr>
                <w:t>http://metodsovet.su/dir/fiz_kultura/9</w:t>
              </w:r>
            </w:hyperlink>
            <w:r>
              <w:rPr>
                <w:rFonts w:ascii="Times New Roman" w:hAnsi="Times New Roman"/>
                <w:b w:val="false"/>
                <w:i w:val="false"/>
                <w:color w:val="000000"/>
                <w:sz w:val="24"/>
              </w:rPr>
              <w:t xml:space="preserve"> </w:t>
            </w:r>
            <w:hyperlink r:id="rId171">
              <w:r>
                <w:rPr>
                  <w:rFonts w:ascii="Times New Roman" w:hAnsi="Times New Roman"/>
                  <w:b w:val="false"/>
                  <w:i w:val="false"/>
                  <w:color w:val="0000ff"/>
                  <w:sz w:val="22"/>
                  <w:u w:val="single"/>
                </w:rPr>
                <w:t>http://spo.1september.ru/urok/</w:t>
              </w:r>
            </w:hyperlink>
            <w:r>
              <w:rPr>
                <w:rFonts w:ascii="Times New Roman" w:hAnsi="Times New Roman"/>
                <w:b w:val="false"/>
                <w:i w:val="false"/>
                <w:color w:val="000000"/>
                <w:sz w:val="24"/>
              </w:rPr>
              <w:t xml:space="preserve"> </w:t>
            </w:r>
            <w:hyperlink r:id="rId172">
              <w:r>
                <w:rPr>
                  <w:rFonts w:ascii="Times New Roman" w:hAnsi="Times New Roman"/>
                  <w:b w:val="false"/>
                  <w:i w:val="false"/>
                  <w:color w:val="0000ff"/>
                  <w:sz w:val="22"/>
                  <w:u w:val="single"/>
                </w:rPr>
                <w:t>http://www.fizkult-ura.ru/</w:t>
              </w:r>
            </w:hyperlink>
          </w:p>
        </w:tc>
      </w:tr>
      <w:tr>
        <w:trPr>
          <w:trHeight w:val="109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Прыжки через скакалку</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14.10.2023 </w:t>
            </w:r>
          </w:p>
        </w:tc>
        <w:tc>
          <w:tcPr>
            <w:tcW w:w="4734" w:type="dxa"/>
            <w:tcBorders/>
            <w:tcMar>
              <w:top w:w="50" w:type="dxa"/>
              <w:left w:w="100" w:type="dxa"/>
            </w:tcMar>
            <w:vAlign w:val="center"/>
          </w:tcPr>
          <w:p>
            <w:pPr>
              <w:spacing w:before="0" w:after="0"/>
              <w:ind w:left="135"/>
              <w:jc w:val="left"/>
            </w:pPr>
            <w:hyperlink r:id="rId173">
              <w:r>
                <w:rPr>
                  <w:rFonts w:ascii="Times New Roman" w:hAnsi="Times New Roman"/>
                  <w:b w:val="false"/>
                  <w:i w:val="false"/>
                  <w:color w:val="0000ff"/>
                  <w:sz w:val="22"/>
                  <w:u w:val="single"/>
                </w:rPr>
                <w:t>http://www.openclass.ru</w:t>
              </w:r>
            </w:hyperlink>
            <w:r>
              <w:rPr>
                <w:rFonts w:ascii="Times New Roman" w:hAnsi="Times New Roman"/>
                <w:b w:val="false"/>
                <w:i w:val="false"/>
                <w:color w:val="000000"/>
                <w:sz w:val="24"/>
              </w:rPr>
              <w:t xml:space="preserve"> </w:t>
            </w:r>
            <w:hyperlink r:id="rId174">
              <w:r>
                <w:rPr>
                  <w:rFonts w:ascii="Times New Roman" w:hAnsi="Times New Roman"/>
                  <w:b w:val="false"/>
                  <w:i w:val="false"/>
                  <w:color w:val="0000ff"/>
                  <w:sz w:val="22"/>
                  <w:u w:val="single"/>
                </w:rPr>
                <w:t>http://www.it-n.ru/communities</w:t>
              </w:r>
            </w:hyperlink>
            <w:r>
              <w:rPr>
                <w:rFonts w:ascii="Times New Roman" w:hAnsi="Times New Roman"/>
                <w:b w:val="false"/>
                <w:i w:val="false"/>
                <w:color w:val="000000"/>
                <w:sz w:val="24"/>
              </w:rPr>
              <w:t xml:space="preserve">. </w:t>
            </w:r>
            <w:hyperlink r:id="rId175">
              <w:r>
                <w:rPr>
                  <w:rFonts w:ascii="Times New Roman" w:hAnsi="Times New Roman"/>
                  <w:b w:val="false"/>
                  <w:i w:val="false"/>
                  <w:color w:val="0000ff"/>
                  <w:sz w:val="22"/>
                  <w:u w:val="single"/>
                </w:rPr>
                <w:t>http://metodsovet.su/dir/fiz_kultura/9</w:t>
              </w:r>
            </w:hyperlink>
            <w:r>
              <w:rPr>
                <w:rFonts w:ascii="Times New Roman" w:hAnsi="Times New Roman"/>
                <w:b w:val="false"/>
                <w:i w:val="false"/>
                <w:color w:val="000000"/>
                <w:sz w:val="24"/>
              </w:rPr>
              <w:t xml:space="preserve"> </w:t>
            </w:r>
            <w:hyperlink r:id="rId176">
              <w:r>
                <w:rPr>
                  <w:rFonts w:ascii="Times New Roman" w:hAnsi="Times New Roman"/>
                  <w:b w:val="false"/>
                  <w:i w:val="false"/>
                  <w:color w:val="0000ff"/>
                  <w:sz w:val="22"/>
                  <w:u w:val="single"/>
                </w:rPr>
                <w:t>http://spo.1september.ru/urok/</w:t>
              </w:r>
            </w:hyperlink>
            <w:r>
              <w:rPr>
                <w:rFonts w:ascii="Times New Roman" w:hAnsi="Times New Roman"/>
                <w:b w:val="false"/>
                <w:i w:val="false"/>
                <w:color w:val="000000"/>
                <w:sz w:val="24"/>
              </w:rPr>
              <w:t xml:space="preserve"> </w:t>
            </w:r>
            <w:hyperlink r:id="rId177">
              <w:r>
                <w:rPr>
                  <w:rFonts w:ascii="Times New Roman" w:hAnsi="Times New Roman"/>
                  <w:b w:val="false"/>
                  <w:i w:val="false"/>
                  <w:color w:val="0000ff"/>
                  <w:sz w:val="22"/>
                  <w:u w:val="single"/>
                </w:rPr>
                <w:t>http://www.fizkult-ura.ru/</w:t>
              </w:r>
            </w:hyperlink>
          </w:p>
        </w:tc>
      </w:tr>
      <w:tr>
        <w:trPr>
          <w:trHeight w:val="109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Ритмическая гимнастика</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17.10.2023 </w:t>
            </w:r>
          </w:p>
        </w:tc>
        <w:tc>
          <w:tcPr>
            <w:tcW w:w="4734" w:type="dxa"/>
            <w:tcBorders/>
            <w:tcMar>
              <w:top w:w="50" w:type="dxa"/>
              <w:left w:w="100" w:type="dxa"/>
            </w:tcMar>
            <w:vAlign w:val="center"/>
          </w:tcPr>
          <w:p>
            <w:pPr>
              <w:spacing w:before="0" w:after="0"/>
              <w:ind w:left="135"/>
              <w:jc w:val="left"/>
            </w:pPr>
            <w:hyperlink r:id="rId178">
              <w:r>
                <w:rPr>
                  <w:rFonts w:ascii="Times New Roman" w:hAnsi="Times New Roman"/>
                  <w:b w:val="false"/>
                  <w:i w:val="false"/>
                  <w:color w:val="0000ff"/>
                  <w:sz w:val="22"/>
                  <w:u w:val="single"/>
                </w:rPr>
                <w:t>http://www.openclass.ru</w:t>
              </w:r>
            </w:hyperlink>
            <w:r>
              <w:rPr>
                <w:rFonts w:ascii="Times New Roman" w:hAnsi="Times New Roman"/>
                <w:b w:val="false"/>
                <w:i w:val="false"/>
                <w:color w:val="000000"/>
                <w:sz w:val="24"/>
              </w:rPr>
              <w:t xml:space="preserve"> </w:t>
            </w:r>
            <w:hyperlink r:id="rId179">
              <w:r>
                <w:rPr>
                  <w:rFonts w:ascii="Times New Roman" w:hAnsi="Times New Roman"/>
                  <w:b w:val="false"/>
                  <w:i w:val="false"/>
                  <w:color w:val="0000ff"/>
                  <w:sz w:val="22"/>
                  <w:u w:val="single"/>
                </w:rPr>
                <w:t>http://www.it-n.ru/communities</w:t>
              </w:r>
            </w:hyperlink>
            <w:r>
              <w:rPr>
                <w:rFonts w:ascii="Times New Roman" w:hAnsi="Times New Roman"/>
                <w:b w:val="false"/>
                <w:i w:val="false"/>
                <w:color w:val="000000"/>
                <w:sz w:val="24"/>
              </w:rPr>
              <w:t xml:space="preserve">. </w:t>
            </w:r>
            <w:hyperlink r:id="rId180">
              <w:r>
                <w:rPr>
                  <w:rFonts w:ascii="Times New Roman" w:hAnsi="Times New Roman"/>
                  <w:b w:val="false"/>
                  <w:i w:val="false"/>
                  <w:color w:val="0000ff"/>
                  <w:sz w:val="22"/>
                  <w:u w:val="single"/>
                </w:rPr>
                <w:t>http://metodsovet.su/dir/fiz_kultura/9</w:t>
              </w:r>
            </w:hyperlink>
            <w:r>
              <w:rPr>
                <w:rFonts w:ascii="Times New Roman" w:hAnsi="Times New Roman"/>
                <w:b w:val="false"/>
                <w:i w:val="false"/>
                <w:color w:val="000000"/>
                <w:sz w:val="24"/>
              </w:rPr>
              <w:t xml:space="preserve"> </w:t>
            </w:r>
            <w:hyperlink r:id="rId181">
              <w:r>
                <w:rPr>
                  <w:rFonts w:ascii="Times New Roman" w:hAnsi="Times New Roman"/>
                  <w:b w:val="false"/>
                  <w:i w:val="false"/>
                  <w:color w:val="0000ff"/>
                  <w:sz w:val="22"/>
                  <w:u w:val="single"/>
                </w:rPr>
                <w:t>http://spo.1september.ru/urok/</w:t>
              </w:r>
            </w:hyperlink>
            <w:r>
              <w:rPr>
                <w:rFonts w:ascii="Times New Roman" w:hAnsi="Times New Roman"/>
                <w:b w:val="false"/>
                <w:i w:val="false"/>
                <w:color w:val="000000"/>
                <w:sz w:val="24"/>
              </w:rPr>
              <w:t xml:space="preserve"> </w:t>
            </w:r>
            <w:hyperlink r:id="rId182">
              <w:r>
                <w:rPr>
                  <w:rFonts w:ascii="Times New Roman" w:hAnsi="Times New Roman"/>
                  <w:b w:val="false"/>
                  <w:i w:val="false"/>
                  <w:color w:val="0000ff"/>
                  <w:sz w:val="22"/>
                  <w:u w:val="single"/>
                </w:rPr>
                <w:t>http://www.fizkult-ura.ru/</w:t>
              </w:r>
            </w:hyperlink>
          </w:p>
        </w:tc>
      </w:tr>
      <w:tr>
        <w:trPr>
          <w:trHeight w:val="109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Танцевальные упражнения из танца галоп</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21.10.2023 </w:t>
            </w:r>
          </w:p>
        </w:tc>
        <w:tc>
          <w:tcPr>
            <w:tcW w:w="4734" w:type="dxa"/>
            <w:tcBorders/>
            <w:tcMar>
              <w:top w:w="50" w:type="dxa"/>
              <w:left w:w="100" w:type="dxa"/>
            </w:tcMar>
            <w:vAlign w:val="center"/>
          </w:tcPr>
          <w:p>
            <w:pPr>
              <w:spacing w:before="0" w:after="0"/>
              <w:ind w:left="135"/>
              <w:jc w:val="left"/>
            </w:pPr>
            <w:hyperlink r:id="rId183">
              <w:r>
                <w:rPr>
                  <w:rFonts w:ascii="Times New Roman" w:hAnsi="Times New Roman"/>
                  <w:b w:val="false"/>
                  <w:i w:val="false"/>
                  <w:color w:val="0000ff"/>
                  <w:sz w:val="22"/>
                  <w:u w:val="single"/>
                </w:rPr>
                <w:t>http://www.openclass.ru</w:t>
              </w:r>
            </w:hyperlink>
            <w:r>
              <w:rPr>
                <w:rFonts w:ascii="Times New Roman" w:hAnsi="Times New Roman"/>
                <w:b w:val="false"/>
                <w:i w:val="false"/>
                <w:color w:val="000000"/>
                <w:sz w:val="24"/>
              </w:rPr>
              <w:t xml:space="preserve"> </w:t>
            </w:r>
            <w:hyperlink r:id="rId184">
              <w:r>
                <w:rPr>
                  <w:rFonts w:ascii="Times New Roman" w:hAnsi="Times New Roman"/>
                  <w:b w:val="false"/>
                  <w:i w:val="false"/>
                  <w:color w:val="0000ff"/>
                  <w:sz w:val="22"/>
                  <w:u w:val="single"/>
                </w:rPr>
                <w:t>http://www.it-n.ru/communities</w:t>
              </w:r>
            </w:hyperlink>
            <w:r>
              <w:rPr>
                <w:rFonts w:ascii="Times New Roman" w:hAnsi="Times New Roman"/>
                <w:b w:val="false"/>
                <w:i w:val="false"/>
                <w:color w:val="000000"/>
                <w:sz w:val="24"/>
              </w:rPr>
              <w:t xml:space="preserve">. </w:t>
            </w:r>
            <w:hyperlink r:id="rId185">
              <w:r>
                <w:rPr>
                  <w:rFonts w:ascii="Times New Roman" w:hAnsi="Times New Roman"/>
                  <w:b w:val="false"/>
                  <w:i w:val="false"/>
                  <w:color w:val="0000ff"/>
                  <w:sz w:val="22"/>
                  <w:u w:val="single"/>
                </w:rPr>
                <w:t>http://metodsovet.su/dir/fiz_kultura/9</w:t>
              </w:r>
            </w:hyperlink>
            <w:r>
              <w:rPr>
                <w:rFonts w:ascii="Times New Roman" w:hAnsi="Times New Roman"/>
                <w:b w:val="false"/>
                <w:i w:val="false"/>
                <w:color w:val="000000"/>
                <w:sz w:val="24"/>
              </w:rPr>
              <w:t xml:space="preserve"> </w:t>
            </w:r>
            <w:hyperlink r:id="rId186">
              <w:r>
                <w:rPr>
                  <w:rFonts w:ascii="Times New Roman" w:hAnsi="Times New Roman"/>
                  <w:b w:val="false"/>
                  <w:i w:val="false"/>
                  <w:color w:val="0000ff"/>
                  <w:sz w:val="22"/>
                  <w:u w:val="single"/>
                </w:rPr>
                <w:t>http://spo.1september.ru/urok/</w:t>
              </w:r>
            </w:hyperlink>
            <w:r>
              <w:rPr>
                <w:rFonts w:ascii="Times New Roman" w:hAnsi="Times New Roman"/>
                <w:b w:val="false"/>
                <w:i w:val="false"/>
                <w:color w:val="000000"/>
                <w:sz w:val="24"/>
              </w:rPr>
              <w:t xml:space="preserve"> </w:t>
            </w:r>
            <w:hyperlink r:id="rId187">
              <w:r>
                <w:rPr>
                  <w:rFonts w:ascii="Times New Roman" w:hAnsi="Times New Roman"/>
                  <w:b w:val="false"/>
                  <w:i w:val="false"/>
                  <w:color w:val="0000ff"/>
                  <w:sz w:val="22"/>
                  <w:u w:val="single"/>
                </w:rPr>
                <w:t>http://www.fizkult-ura.ru/</w:t>
              </w:r>
            </w:hyperlink>
          </w:p>
        </w:tc>
      </w:tr>
      <w:tr>
        <w:trPr>
          <w:trHeight w:val="82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Танцевальные упражнения из танца полька</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24.10.2023 </w:t>
            </w:r>
          </w:p>
        </w:tc>
        <w:tc>
          <w:tcPr>
            <w:tcW w:w="4734" w:type="dxa"/>
            <w:tcBorders/>
            <w:tcMar>
              <w:top w:w="50" w:type="dxa"/>
              <w:left w:w="100" w:type="dxa"/>
            </w:tcMar>
            <w:vAlign w:val="center"/>
          </w:tcPr>
          <w:p>
            <w:pPr>
              <w:spacing w:before="0" w:after="0"/>
              <w:ind w:left="135"/>
              <w:jc w:val="left"/>
            </w:pPr>
            <w:hyperlink r:id="rId188">
              <w:r>
                <w:rPr>
                  <w:rFonts w:ascii="Times New Roman" w:hAnsi="Times New Roman"/>
                  <w:b w:val="false"/>
                  <w:i w:val="false"/>
                  <w:color w:val="0000ff"/>
                  <w:sz w:val="22"/>
                  <w:u w:val="single"/>
                </w:rPr>
                <w:t>http://www.openclass.ru</w:t>
              </w:r>
            </w:hyperlink>
            <w:r>
              <w:rPr>
                <w:rFonts w:ascii="Times New Roman" w:hAnsi="Times New Roman"/>
                <w:b w:val="false"/>
                <w:i w:val="false"/>
                <w:color w:val="000000"/>
                <w:sz w:val="24"/>
              </w:rPr>
              <w:t xml:space="preserve"> </w:t>
            </w:r>
            <w:hyperlink r:id="rId189">
              <w:r>
                <w:rPr>
                  <w:rFonts w:ascii="Times New Roman" w:hAnsi="Times New Roman"/>
                  <w:b w:val="false"/>
                  <w:i w:val="false"/>
                  <w:color w:val="0000ff"/>
                  <w:sz w:val="22"/>
                  <w:u w:val="single"/>
                </w:rPr>
                <w:t>http://www.it-n.ru/communities</w:t>
              </w:r>
            </w:hyperlink>
            <w:r>
              <w:rPr>
                <w:rFonts w:ascii="Times New Roman" w:hAnsi="Times New Roman"/>
                <w:b w:val="false"/>
                <w:i w:val="false"/>
                <w:color w:val="000000"/>
                <w:sz w:val="24"/>
              </w:rPr>
              <w:t xml:space="preserve">. </w:t>
            </w:r>
            <w:hyperlink r:id="rId190">
              <w:r>
                <w:rPr>
                  <w:rFonts w:ascii="Times New Roman" w:hAnsi="Times New Roman"/>
                  <w:b w:val="false"/>
                  <w:i w:val="false"/>
                  <w:color w:val="0000ff"/>
                  <w:sz w:val="22"/>
                  <w:u w:val="single"/>
                </w:rPr>
                <w:t>http://metodsovet.su/dir/fiz_kultura/9</w:t>
              </w:r>
            </w:hyperlink>
            <w:r>
              <w:rPr>
                <w:rFonts w:ascii="Times New Roman" w:hAnsi="Times New Roman"/>
                <w:b w:val="false"/>
                <w:i w:val="false"/>
                <w:color w:val="000000"/>
                <w:sz w:val="24"/>
              </w:rPr>
              <w:t xml:space="preserve"> </w:t>
            </w:r>
            <w:hyperlink r:id="rId191">
              <w:r>
                <w:rPr>
                  <w:rFonts w:ascii="Times New Roman" w:hAnsi="Times New Roman"/>
                  <w:b w:val="false"/>
                  <w:i w:val="false"/>
                  <w:color w:val="0000ff"/>
                  <w:sz w:val="22"/>
                  <w:u w:val="single"/>
                </w:rPr>
                <w:t>http://spo.1september.ru/urok/</w:t>
              </w:r>
            </w:hyperlink>
          </w:p>
        </w:tc>
      </w:tr>
      <w:tr>
        <w:trPr>
          <w:trHeight w:val="82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Прыжок в длину с разбега</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07.11.2023 </w:t>
            </w:r>
          </w:p>
        </w:tc>
        <w:tc>
          <w:tcPr>
            <w:tcW w:w="4734" w:type="dxa"/>
            <w:tcBorders/>
            <w:tcMar>
              <w:top w:w="50" w:type="dxa"/>
              <w:left w:w="100" w:type="dxa"/>
            </w:tcMar>
            <w:vAlign w:val="center"/>
          </w:tcPr>
          <w:p>
            <w:pPr>
              <w:spacing w:before="0" w:after="0"/>
              <w:ind w:left="135"/>
              <w:jc w:val="left"/>
            </w:pPr>
            <w:hyperlink r:id="rId192">
              <w:r>
                <w:rPr>
                  <w:rFonts w:ascii="Times New Roman" w:hAnsi="Times New Roman"/>
                  <w:b w:val="false"/>
                  <w:i w:val="false"/>
                  <w:color w:val="0000ff"/>
                  <w:sz w:val="22"/>
                  <w:u w:val="single"/>
                </w:rPr>
                <w:t>http://www.openclass.ru</w:t>
              </w:r>
            </w:hyperlink>
            <w:r>
              <w:rPr>
                <w:rFonts w:ascii="Times New Roman" w:hAnsi="Times New Roman"/>
                <w:b w:val="false"/>
                <w:i w:val="false"/>
                <w:color w:val="000000"/>
                <w:sz w:val="24"/>
              </w:rPr>
              <w:t xml:space="preserve"> </w:t>
            </w:r>
            <w:hyperlink r:id="rId193">
              <w:r>
                <w:rPr>
                  <w:rFonts w:ascii="Times New Roman" w:hAnsi="Times New Roman"/>
                  <w:b w:val="false"/>
                  <w:i w:val="false"/>
                  <w:color w:val="0000ff"/>
                  <w:sz w:val="22"/>
                  <w:u w:val="single"/>
                </w:rPr>
                <w:t>http://www.it-n.ru/communities</w:t>
              </w:r>
            </w:hyperlink>
            <w:r>
              <w:rPr>
                <w:rFonts w:ascii="Times New Roman" w:hAnsi="Times New Roman"/>
                <w:b w:val="false"/>
                <w:i w:val="false"/>
                <w:color w:val="000000"/>
                <w:sz w:val="24"/>
              </w:rPr>
              <w:t xml:space="preserve">. </w:t>
            </w:r>
            <w:hyperlink r:id="rId194">
              <w:r>
                <w:rPr>
                  <w:rFonts w:ascii="Times New Roman" w:hAnsi="Times New Roman"/>
                  <w:b w:val="false"/>
                  <w:i w:val="false"/>
                  <w:color w:val="0000ff"/>
                  <w:sz w:val="22"/>
                  <w:u w:val="single"/>
                </w:rPr>
                <w:t>http://metodsovet.su/dir/fiz_kultura/9</w:t>
              </w:r>
            </w:hyperlink>
            <w:r>
              <w:rPr>
                <w:rFonts w:ascii="Times New Roman" w:hAnsi="Times New Roman"/>
                <w:b w:val="false"/>
                <w:i w:val="false"/>
                <w:color w:val="000000"/>
                <w:sz w:val="24"/>
              </w:rPr>
              <w:t xml:space="preserve"> </w:t>
            </w:r>
            <w:hyperlink r:id="rId195">
              <w:r>
                <w:rPr>
                  <w:rFonts w:ascii="Times New Roman" w:hAnsi="Times New Roman"/>
                  <w:b w:val="false"/>
                  <w:i w:val="false"/>
                  <w:color w:val="0000ff"/>
                  <w:sz w:val="22"/>
                  <w:u w:val="single"/>
                </w:rPr>
                <w:t>http://spo.1september.ru/urok/</w:t>
              </w:r>
            </w:hyperlink>
          </w:p>
        </w:tc>
      </w:tr>
      <w:tr>
        <w:trPr>
          <w:trHeight w:val="82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Броски набивного мяча</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11.11.2023 </w:t>
            </w:r>
          </w:p>
        </w:tc>
        <w:tc>
          <w:tcPr>
            <w:tcW w:w="4734" w:type="dxa"/>
            <w:tcBorders/>
            <w:tcMar>
              <w:top w:w="50" w:type="dxa"/>
              <w:left w:w="100" w:type="dxa"/>
            </w:tcMar>
            <w:vAlign w:val="center"/>
          </w:tcPr>
          <w:p>
            <w:pPr>
              <w:spacing w:before="0" w:after="0"/>
              <w:ind w:left="135"/>
              <w:jc w:val="left"/>
            </w:pPr>
            <w:hyperlink r:id="rId196">
              <w:r>
                <w:rPr>
                  <w:rFonts w:ascii="Times New Roman" w:hAnsi="Times New Roman"/>
                  <w:b w:val="false"/>
                  <w:i w:val="false"/>
                  <w:color w:val="0000ff"/>
                  <w:sz w:val="22"/>
                  <w:u w:val="single"/>
                </w:rPr>
                <w:t>http://www.openclass.ru</w:t>
              </w:r>
            </w:hyperlink>
            <w:r>
              <w:rPr>
                <w:rFonts w:ascii="Times New Roman" w:hAnsi="Times New Roman"/>
                <w:b w:val="false"/>
                <w:i w:val="false"/>
                <w:color w:val="000000"/>
                <w:sz w:val="24"/>
              </w:rPr>
              <w:t xml:space="preserve"> </w:t>
            </w:r>
            <w:hyperlink r:id="rId197">
              <w:r>
                <w:rPr>
                  <w:rFonts w:ascii="Times New Roman" w:hAnsi="Times New Roman"/>
                  <w:b w:val="false"/>
                  <w:i w:val="false"/>
                  <w:color w:val="0000ff"/>
                  <w:sz w:val="22"/>
                  <w:u w:val="single"/>
                </w:rPr>
                <w:t>http://www.it-n.ru/communities</w:t>
              </w:r>
            </w:hyperlink>
            <w:r>
              <w:rPr>
                <w:rFonts w:ascii="Times New Roman" w:hAnsi="Times New Roman"/>
                <w:b w:val="false"/>
                <w:i w:val="false"/>
                <w:color w:val="000000"/>
                <w:sz w:val="24"/>
              </w:rPr>
              <w:t xml:space="preserve">. </w:t>
            </w:r>
            <w:hyperlink r:id="rId198">
              <w:r>
                <w:rPr>
                  <w:rFonts w:ascii="Times New Roman" w:hAnsi="Times New Roman"/>
                  <w:b w:val="false"/>
                  <w:i w:val="false"/>
                  <w:color w:val="0000ff"/>
                  <w:sz w:val="22"/>
                  <w:u w:val="single"/>
                </w:rPr>
                <w:t>http://metodsovet.su/dir/fiz_kultura/9</w:t>
              </w:r>
            </w:hyperlink>
            <w:r>
              <w:rPr>
                <w:rFonts w:ascii="Times New Roman" w:hAnsi="Times New Roman"/>
                <w:b w:val="false"/>
                <w:i w:val="false"/>
                <w:color w:val="000000"/>
                <w:sz w:val="24"/>
              </w:rPr>
              <w:t xml:space="preserve"> </w:t>
            </w:r>
            <w:hyperlink r:id="rId199">
              <w:r>
                <w:rPr>
                  <w:rFonts w:ascii="Times New Roman" w:hAnsi="Times New Roman"/>
                  <w:b w:val="false"/>
                  <w:i w:val="false"/>
                  <w:color w:val="0000ff"/>
                  <w:sz w:val="22"/>
                  <w:u w:val="single"/>
                </w:rPr>
                <w:t>http://spo.1september.ru/urok/</w:t>
              </w:r>
            </w:hyperlink>
          </w:p>
        </w:tc>
      </w:tr>
      <w:tr>
        <w:trPr>
          <w:trHeight w:val="82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Челночный бег</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14.11.2023 </w:t>
            </w:r>
          </w:p>
        </w:tc>
        <w:tc>
          <w:tcPr>
            <w:tcW w:w="4734" w:type="dxa"/>
            <w:tcBorders/>
            <w:tcMar>
              <w:top w:w="50" w:type="dxa"/>
              <w:left w:w="100" w:type="dxa"/>
            </w:tcMar>
            <w:vAlign w:val="center"/>
          </w:tcPr>
          <w:p>
            <w:pPr>
              <w:spacing w:before="0" w:after="0"/>
              <w:ind w:left="135"/>
              <w:jc w:val="left"/>
            </w:pPr>
            <w:hyperlink r:id="rId200">
              <w:r>
                <w:rPr>
                  <w:rFonts w:ascii="Times New Roman" w:hAnsi="Times New Roman"/>
                  <w:b w:val="false"/>
                  <w:i w:val="false"/>
                  <w:color w:val="0000ff"/>
                  <w:sz w:val="22"/>
                  <w:u w:val="single"/>
                </w:rPr>
                <w:t>http://www.openclass.ru</w:t>
              </w:r>
            </w:hyperlink>
            <w:r>
              <w:rPr>
                <w:rFonts w:ascii="Times New Roman" w:hAnsi="Times New Roman"/>
                <w:b w:val="false"/>
                <w:i w:val="false"/>
                <w:color w:val="000000"/>
                <w:sz w:val="24"/>
              </w:rPr>
              <w:t xml:space="preserve"> </w:t>
            </w:r>
            <w:hyperlink r:id="rId201">
              <w:r>
                <w:rPr>
                  <w:rFonts w:ascii="Times New Roman" w:hAnsi="Times New Roman"/>
                  <w:b w:val="false"/>
                  <w:i w:val="false"/>
                  <w:color w:val="0000ff"/>
                  <w:sz w:val="22"/>
                  <w:u w:val="single"/>
                </w:rPr>
                <w:t>http://www.it-n.ru/communities</w:t>
              </w:r>
            </w:hyperlink>
            <w:r>
              <w:rPr>
                <w:rFonts w:ascii="Times New Roman" w:hAnsi="Times New Roman"/>
                <w:b w:val="false"/>
                <w:i w:val="false"/>
                <w:color w:val="000000"/>
                <w:sz w:val="24"/>
              </w:rPr>
              <w:t xml:space="preserve">. </w:t>
            </w:r>
            <w:hyperlink r:id="rId202">
              <w:r>
                <w:rPr>
                  <w:rFonts w:ascii="Times New Roman" w:hAnsi="Times New Roman"/>
                  <w:b w:val="false"/>
                  <w:i w:val="false"/>
                  <w:color w:val="0000ff"/>
                  <w:sz w:val="22"/>
                  <w:u w:val="single"/>
                </w:rPr>
                <w:t>http://metodsovet.su/dir/fiz_kultura/9</w:t>
              </w:r>
            </w:hyperlink>
            <w:r>
              <w:rPr>
                <w:rFonts w:ascii="Times New Roman" w:hAnsi="Times New Roman"/>
                <w:b w:val="false"/>
                <w:i w:val="false"/>
                <w:color w:val="000000"/>
                <w:sz w:val="24"/>
              </w:rPr>
              <w:t xml:space="preserve"> </w:t>
            </w:r>
            <w:hyperlink r:id="rId203">
              <w:r>
                <w:rPr>
                  <w:rFonts w:ascii="Times New Roman" w:hAnsi="Times New Roman"/>
                  <w:b w:val="false"/>
                  <w:i w:val="false"/>
                  <w:color w:val="0000ff"/>
                  <w:sz w:val="22"/>
                  <w:u w:val="single"/>
                </w:rPr>
                <w:t>http://spo.1september.ru/urok/</w:t>
              </w:r>
            </w:hyperlink>
          </w:p>
        </w:tc>
      </w:tr>
      <w:tr>
        <w:trPr>
          <w:trHeight w:val="82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Бег с ускорением на короткую дистанцию</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18.11.2023 </w:t>
            </w:r>
          </w:p>
        </w:tc>
        <w:tc>
          <w:tcPr>
            <w:tcW w:w="4734" w:type="dxa"/>
            <w:tcBorders/>
            <w:tcMar>
              <w:top w:w="50" w:type="dxa"/>
              <w:left w:w="100" w:type="dxa"/>
            </w:tcMar>
            <w:vAlign w:val="center"/>
          </w:tcPr>
          <w:p>
            <w:pPr>
              <w:spacing w:before="0" w:after="0"/>
              <w:ind w:left="135"/>
              <w:jc w:val="left"/>
            </w:pPr>
            <w:hyperlink r:id="rId204">
              <w:r>
                <w:rPr>
                  <w:rFonts w:ascii="Times New Roman" w:hAnsi="Times New Roman"/>
                  <w:b w:val="false"/>
                  <w:i w:val="false"/>
                  <w:color w:val="0000ff"/>
                  <w:sz w:val="22"/>
                  <w:u w:val="single"/>
                </w:rPr>
                <w:t>http://www.openclass.ru</w:t>
              </w:r>
            </w:hyperlink>
            <w:r>
              <w:rPr>
                <w:rFonts w:ascii="Times New Roman" w:hAnsi="Times New Roman"/>
                <w:b w:val="false"/>
                <w:i w:val="false"/>
                <w:color w:val="000000"/>
                <w:sz w:val="24"/>
              </w:rPr>
              <w:t xml:space="preserve"> </w:t>
            </w:r>
            <w:hyperlink r:id="rId205">
              <w:r>
                <w:rPr>
                  <w:rFonts w:ascii="Times New Roman" w:hAnsi="Times New Roman"/>
                  <w:b w:val="false"/>
                  <w:i w:val="false"/>
                  <w:color w:val="0000ff"/>
                  <w:sz w:val="22"/>
                  <w:u w:val="single"/>
                </w:rPr>
                <w:t>http://www.it-n.ru/communities</w:t>
              </w:r>
            </w:hyperlink>
            <w:r>
              <w:rPr>
                <w:rFonts w:ascii="Times New Roman" w:hAnsi="Times New Roman"/>
                <w:b w:val="false"/>
                <w:i w:val="false"/>
                <w:color w:val="000000"/>
                <w:sz w:val="24"/>
              </w:rPr>
              <w:t xml:space="preserve">. </w:t>
            </w:r>
            <w:hyperlink r:id="rId206">
              <w:r>
                <w:rPr>
                  <w:rFonts w:ascii="Times New Roman" w:hAnsi="Times New Roman"/>
                  <w:b w:val="false"/>
                  <w:i w:val="false"/>
                  <w:color w:val="0000ff"/>
                  <w:sz w:val="22"/>
                  <w:u w:val="single"/>
                </w:rPr>
                <w:t>http://metodsovet.su/dir/fiz_kultura/9</w:t>
              </w:r>
            </w:hyperlink>
            <w:r>
              <w:rPr>
                <w:rFonts w:ascii="Times New Roman" w:hAnsi="Times New Roman"/>
                <w:b w:val="false"/>
                <w:i w:val="false"/>
                <w:color w:val="000000"/>
                <w:sz w:val="24"/>
              </w:rPr>
              <w:t xml:space="preserve"> </w:t>
            </w:r>
            <w:hyperlink r:id="rId207">
              <w:r>
                <w:rPr>
                  <w:rFonts w:ascii="Times New Roman" w:hAnsi="Times New Roman"/>
                  <w:b w:val="false"/>
                  <w:i w:val="false"/>
                  <w:color w:val="0000ff"/>
                  <w:sz w:val="22"/>
                  <w:u w:val="single"/>
                </w:rPr>
                <w:t>http://spo.1september.ru/urok/</w:t>
              </w:r>
            </w:hyperlink>
          </w:p>
        </w:tc>
      </w:tr>
      <w:tr>
        <w:trPr>
          <w:trHeight w:val="109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Беговые упражнения с координационной сложностью</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21.11.2023 </w:t>
            </w:r>
          </w:p>
        </w:tc>
        <w:tc>
          <w:tcPr>
            <w:tcW w:w="4734" w:type="dxa"/>
            <w:tcBorders/>
            <w:tcMar>
              <w:top w:w="50" w:type="dxa"/>
              <w:left w:w="100" w:type="dxa"/>
            </w:tcMar>
            <w:vAlign w:val="center"/>
          </w:tcPr>
          <w:p>
            <w:pPr>
              <w:spacing w:before="0" w:after="0"/>
              <w:ind w:left="135"/>
              <w:jc w:val="left"/>
            </w:pPr>
            <w:hyperlink r:id="rId208">
              <w:r>
                <w:rPr>
                  <w:rFonts w:ascii="Times New Roman" w:hAnsi="Times New Roman"/>
                  <w:b w:val="false"/>
                  <w:i w:val="false"/>
                  <w:color w:val="0000ff"/>
                  <w:sz w:val="22"/>
                  <w:u w:val="single"/>
                </w:rPr>
                <w:t>http://www.openclass.ru</w:t>
              </w:r>
            </w:hyperlink>
            <w:r>
              <w:rPr>
                <w:rFonts w:ascii="Times New Roman" w:hAnsi="Times New Roman"/>
                <w:b w:val="false"/>
                <w:i w:val="false"/>
                <w:color w:val="000000"/>
                <w:sz w:val="24"/>
              </w:rPr>
              <w:t xml:space="preserve"> </w:t>
            </w:r>
            <w:hyperlink r:id="rId209">
              <w:r>
                <w:rPr>
                  <w:rFonts w:ascii="Times New Roman" w:hAnsi="Times New Roman"/>
                  <w:b w:val="false"/>
                  <w:i w:val="false"/>
                  <w:color w:val="0000ff"/>
                  <w:sz w:val="22"/>
                  <w:u w:val="single"/>
                </w:rPr>
                <w:t>http://www.it-n.ru/communities</w:t>
              </w:r>
            </w:hyperlink>
            <w:r>
              <w:rPr>
                <w:rFonts w:ascii="Times New Roman" w:hAnsi="Times New Roman"/>
                <w:b w:val="false"/>
                <w:i w:val="false"/>
                <w:color w:val="000000"/>
                <w:sz w:val="24"/>
              </w:rPr>
              <w:t xml:space="preserve">. </w:t>
            </w:r>
            <w:hyperlink r:id="rId210">
              <w:r>
                <w:rPr>
                  <w:rFonts w:ascii="Times New Roman" w:hAnsi="Times New Roman"/>
                  <w:b w:val="false"/>
                  <w:i w:val="false"/>
                  <w:color w:val="0000ff"/>
                  <w:sz w:val="22"/>
                  <w:u w:val="single"/>
                </w:rPr>
                <w:t>http://metodsovet.su/dir/fiz_kultura/9</w:t>
              </w:r>
            </w:hyperlink>
            <w:r>
              <w:rPr>
                <w:rFonts w:ascii="Times New Roman" w:hAnsi="Times New Roman"/>
                <w:b w:val="false"/>
                <w:i w:val="false"/>
                <w:color w:val="000000"/>
                <w:sz w:val="24"/>
              </w:rPr>
              <w:t xml:space="preserve"> </w:t>
            </w:r>
            <w:hyperlink r:id="rId211">
              <w:r>
                <w:rPr>
                  <w:rFonts w:ascii="Times New Roman" w:hAnsi="Times New Roman"/>
                  <w:b w:val="false"/>
                  <w:i w:val="false"/>
                  <w:color w:val="0000ff"/>
                  <w:sz w:val="22"/>
                  <w:u w:val="single"/>
                </w:rPr>
                <w:t>http://spo.1september.ru/urok/</w:t>
              </w:r>
            </w:hyperlink>
          </w:p>
        </w:tc>
      </w:tr>
      <w:tr>
        <w:trPr>
          <w:trHeight w:val="217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Передвижение на лыжах одновременным двухшажным ходом</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09.01.2024 </w:t>
            </w:r>
          </w:p>
        </w:tc>
        <w:tc>
          <w:tcPr>
            <w:tcW w:w="4734" w:type="dxa"/>
            <w:tcBorders/>
            <w:tcMar>
              <w:top w:w="50" w:type="dxa"/>
              <w:left w:w="100" w:type="dxa"/>
            </w:tcMar>
            <w:vAlign w:val="center"/>
          </w:tcPr>
          <w:p>
            <w:pPr>
              <w:spacing w:before="0" w:after="0"/>
              <w:ind w:left="135"/>
              <w:jc w:val="left"/>
            </w:pPr>
            <w:hyperlink r:id="rId212">
              <w:r>
                <w:rPr>
                  <w:rFonts w:ascii="Times New Roman" w:hAnsi="Times New Roman"/>
                  <w:b w:val="false"/>
                  <w:i w:val="false"/>
                  <w:color w:val="0000ff"/>
                  <w:sz w:val="22"/>
                  <w:u w:val="single"/>
                </w:rPr>
                <w:t>http://www.openclass.ru</w:t>
              </w:r>
            </w:hyperlink>
            <w:r>
              <w:rPr>
                <w:rFonts w:ascii="Times New Roman" w:hAnsi="Times New Roman"/>
                <w:b w:val="false"/>
                <w:i w:val="false"/>
                <w:color w:val="000000"/>
                <w:sz w:val="24"/>
              </w:rPr>
              <w:t xml:space="preserve"> </w:t>
            </w:r>
            <w:hyperlink r:id="rId213">
              <w:r>
                <w:rPr>
                  <w:rFonts w:ascii="Times New Roman" w:hAnsi="Times New Roman"/>
                  <w:b w:val="false"/>
                  <w:i w:val="false"/>
                  <w:color w:val="0000ff"/>
                  <w:sz w:val="22"/>
                  <w:u w:val="single"/>
                </w:rPr>
                <w:t>http://www.it-n.ru/communities</w:t>
              </w:r>
            </w:hyperlink>
            <w:r>
              <w:rPr>
                <w:rFonts w:ascii="Times New Roman" w:hAnsi="Times New Roman"/>
                <w:b w:val="false"/>
                <w:i w:val="false"/>
                <w:color w:val="000000"/>
                <w:sz w:val="24"/>
              </w:rPr>
              <w:t xml:space="preserve">. </w:t>
            </w:r>
            <w:hyperlink r:id="rId214">
              <w:r>
                <w:rPr>
                  <w:rFonts w:ascii="Times New Roman" w:hAnsi="Times New Roman"/>
                  <w:b w:val="false"/>
                  <w:i w:val="false"/>
                  <w:color w:val="0000ff"/>
                  <w:sz w:val="22"/>
                  <w:u w:val="single"/>
                </w:rPr>
                <w:t>http://metodsovet.su/dir/fiz_kultura/9</w:t>
              </w:r>
            </w:hyperlink>
            <w:r>
              <w:rPr>
                <w:rFonts w:ascii="Times New Roman" w:hAnsi="Times New Roman"/>
                <w:b w:val="false"/>
                <w:i w:val="false"/>
                <w:color w:val="000000"/>
                <w:sz w:val="24"/>
              </w:rPr>
              <w:t xml:space="preserve"> </w:t>
            </w:r>
            <w:hyperlink r:id="rId215">
              <w:r>
                <w:rPr>
                  <w:rFonts w:ascii="Times New Roman" w:hAnsi="Times New Roman"/>
                  <w:b w:val="false"/>
                  <w:i w:val="false"/>
                  <w:color w:val="0000ff"/>
                  <w:sz w:val="22"/>
                  <w:u w:val="single"/>
                </w:rPr>
                <w:t>http://spo.1september.ru/urok/</w:t>
              </w:r>
            </w:hyperlink>
          </w:p>
        </w:tc>
      </w:tr>
      <w:tr>
        <w:trPr>
          <w:trHeight w:val="109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Передвижение на лыжах одновременным двухшажным ходом</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13.01.2024 </w:t>
            </w:r>
          </w:p>
        </w:tc>
        <w:tc>
          <w:tcPr>
            <w:tcW w:w="4734" w:type="dxa"/>
            <w:tcBorders/>
            <w:tcMar>
              <w:top w:w="50" w:type="dxa"/>
              <w:left w:w="100" w:type="dxa"/>
            </w:tcMar>
            <w:vAlign w:val="center"/>
          </w:tcPr>
          <w:p>
            <w:pPr>
              <w:spacing w:before="0" w:after="0"/>
              <w:ind w:left="135"/>
              <w:jc w:val="left"/>
            </w:pPr>
            <w:hyperlink r:id="rId216">
              <w:r>
                <w:rPr>
                  <w:rFonts w:ascii="Times New Roman" w:hAnsi="Times New Roman"/>
                  <w:b w:val="false"/>
                  <w:i w:val="false"/>
                  <w:color w:val="0000ff"/>
                  <w:sz w:val="22"/>
                  <w:u w:val="single"/>
                </w:rPr>
                <w:t>http://www.openclass.ru</w:t>
              </w:r>
            </w:hyperlink>
            <w:r>
              <w:rPr>
                <w:rFonts w:ascii="Times New Roman" w:hAnsi="Times New Roman"/>
                <w:b w:val="false"/>
                <w:i w:val="false"/>
                <w:color w:val="000000"/>
                <w:sz w:val="24"/>
              </w:rPr>
              <w:t xml:space="preserve"> </w:t>
            </w:r>
            <w:hyperlink r:id="rId217">
              <w:r>
                <w:rPr>
                  <w:rFonts w:ascii="Times New Roman" w:hAnsi="Times New Roman"/>
                  <w:b w:val="false"/>
                  <w:i w:val="false"/>
                  <w:color w:val="0000ff"/>
                  <w:sz w:val="22"/>
                  <w:u w:val="single"/>
                </w:rPr>
                <w:t>http://www.it-n.ru/communities</w:t>
              </w:r>
            </w:hyperlink>
            <w:r>
              <w:rPr>
                <w:rFonts w:ascii="Times New Roman" w:hAnsi="Times New Roman"/>
                <w:b w:val="false"/>
                <w:i w:val="false"/>
                <w:color w:val="000000"/>
                <w:sz w:val="24"/>
              </w:rPr>
              <w:t xml:space="preserve">. </w:t>
            </w:r>
            <w:hyperlink r:id="rId218">
              <w:r>
                <w:rPr>
                  <w:rFonts w:ascii="Times New Roman" w:hAnsi="Times New Roman"/>
                  <w:b w:val="false"/>
                  <w:i w:val="false"/>
                  <w:color w:val="0000ff"/>
                  <w:sz w:val="22"/>
                  <w:u w:val="single"/>
                </w:rPr>
                <w:t>http://metodsovet.su/dir/fiz_kultura/9</w:t>
              </w:r>
            </w:hyperlink>
            <w:r>
              <w:rPr>
                <w:rFonts w:ascii="Times New Roman" w:hAnsi="Times New Roman"/>
                <w:b w:val="false"/>
                <w:i w:val="false"/>
                <w:color w:val="000000"/>
                <w:sz w:val="24"/>
              </w:rPr>
              <w:t xml:space="preserve"> </w:t>
            </w:r>
            <w:hyperlink r:id="rId219">
              <w:r>
                <w:rPr>
                  <w:rFonts w:ascii="Times New Roman" w:hAnsi="Times New Roman"/>
                  <w:b w:val="false"/>
                  <w:i w:val="false"/>
                  <w:color w:val="0000ff"/>
                  <w:sz w:val="22"/>
                  <w:u w:val="single"/>
                </w:rPr>
                <w:t>http://spo.1september.ru/urok/</w:t>
              </w:r>
            </w:hyperlink>
          </w:p>
        </w:tc>
      </w:tr>
      <w:tr>
        <w:trPr>
          <w:trHeight w:val="109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Повороты на лыжах способом переступания на месте</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16.01.2024 </w:t>
            </w:r>
          </w:p>
        </w:tc>
        <w:tc>
          <w:tcPr>
            <w:tcW w:w="4734" w:type="dxa"/>
            <w:tcBorders/>
            <w:tcMar>
              <w:top w:w="50" w:type="dxa"/>
              <w:left w:w="100" w:type="dxa"/>
            </w:tcMar>
            <w:vAlign w:val="center"/>
          </w:tcPr>
          <w:p>
            <w:pPr>
              <w:spacing w:before="0" w:after="0"/>
              <w:ind w:left="135"/>
              <w:jc w:val="left"/>
            </w:pPr>
            <w:hyperlink r:id="rId220">
              <w:r>
                <w:rPr>
                  <w:rFonts w:ascii="Times New Roman" w:hAnsi="Times New Roman"/>
                  <w:b w:val="false"/>
                  <w:i w:val="false"/>
                  <w:color w:val="0000ff"/>
                  <w:sz w:val="22"/>
                  <w:u w:val="single"/>
                </w:rPr>
                <w:t>http://www.openclass.ru</w:t>
              </w:r>
            </w:hyperlink>
            <w:r>
              <w:rPr>
                <w:rFonts w:ascii="Times New Roman" w:hAnsi="Times New Roman"/>
                <w:b w:val="false"/>
                <w:i w:val="false"/>
                <w:color w:val="000000"/>
                <w:sz w:val="24"/>
              </w:rPr>
              <w:t xml:space="preserve"> </w:t>
            </w:r>
            <w:hyperlink r:id="rId221">
              <w:r>
                <w:rPr>
                  <w:rFonts w:ascii="Times New Roman" w:hAnsi="Times New Roman"/>
                  <w:b w:val="false"/>
                  <w:i w:val="false"/>
                  <w:color w:val="0000ff"/>
                  <w:sz w:val="22"/>
                  <w:u w:val="single"/>
                </w:rPr>
                <w:t>http://www.it-n.ru/communities</w:t>
              </w:r>
            </w:hyperlink>
            <w:r>
              <w:rPr>
                <w:rFonts w:ascii="Times New Roman" w:hAnsi="Times New Roman"/>
                <w:b w:val="false"/>
                <w:i w:val="false"/>
                <w:color w:val="000000"/>
                <w:sz w:val="24"/>
              </w:rPr>
              <w:t xml:space="preserve">. </w:t>
            </w:r>
            <w:hyperlink r:id="rId222">
              <w:r>
                <w:rPr>
                  <w:rFonts w:ascii="Times New Roman" w:hAnsi="Times New Roman"/>
                  <w:b w:val="false"/>
                  <w:i w:val="false"/>
                  <w:color w:val="0000ff"/>
                  <w:sz w:val="22"/>
                  <w:u w:val="single"/>
                </w:rPr>
                <w:t>http://metodsovet.su/dir/fiz_kultura/9</w:t>
              </w:r>
            </w:hyperlink>
            <w:r>
              <w:rPr>
                <w:rFonts w:ascii="Times New Roman" w:hAnsi="Times New Roman"/>
                <w:b w:val="false"/>
                <w:i w:val="false"/>
                <w:color w:val="000000"/>
                <w:sz w:val="24"/>
              </w:rPr>
              <w:t xml:space="preserve"> </w:t>
            </w:r>
            <w:hyperlink r:id="rId223">
              <w:r>
                <w:rPr>
                  <w:rFonts w:ascii="Times New Roman" w:hAnsi="Times New Roman"/>
                  <w:b w:val="false"/>
                  <w:i w:val="false"/>
                  <w:color w:val="0000ff"/>
                  <w:sz w:val="22"/>
                  <w:u w:val="single"/>
                </w:rPr>
                <w:t>http://spo.1september.ru/urok/</w:t>
              </w:r>
            </w:hyperlink>
          </w:p>
        </w:tc>
      </w:tr>
      <w:tr>
        <w:trPr>
          <w:trHeight w:val="109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Повороты на лыжах способом переступания на месте</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20.01.2024 </w:t>
            </w:r>
          </w:p>
        </w:tc>
        <w:tc>
          <w:tcPr>
            <w:tcW w:w="4734" w:type="dxa"/>
            <w:tcBorders/>
            <w:tcMar>
              <w:top w:w="50" w:type="dxa"/>
              <w:left w:w="100" w:type="dxa"/>
            </w:tcMar>
            <w:vAlign w:val="center"/>
          </w:tcPr>
          <w:p>
            <w:pPr>
              <w:spacing w:before="0" w:after="0"/>
              <w:ind w:left="135"/>
              <w:jc w:val="left"/>
            </w:pPr>
            <w:hyperlink r:id="rId224">
              <w:r>
                <w:rPr>
                  <w:rFonts w:ascii="Times New Roman" w:hAnsi="Times New Roman"/>
                  <w:b w:val="false"/>
                  <w:i w:val="false"/>
                  <w:color w:val="0000ff"/>
                  <w:sz w:val="22"/>
                  <w:u w:val="single"/>
                </w:rPr>
                <w:t>http://www.openclass.ru</w:t>
              </w:r>
            </w:hyperlink>
            <w:r>
              <w:rPr>
                <w:rFonts w:ascii="Times New Roman" w:hAnsi="Times New Roman"/>
                <w:b w:val="false"/>
                <w:i w:val="false"/>
                <w:color w:val="000000"/>
                <w:sz w:val="24"/>
              </w:rPr>
              <w:t xml:space="preserve"> </w:t>
            </w:r>
            <w:hyperlink r:id="rId225">
              <w:r>
                <w:rPr>
                  <w:rFonts w:ascii="Times New Roman" w:hAnsi="Times New Roman"/>
                  <w:b w:val="false"/>
                  <w:i w:val="false"/>
                  <w:color w:val="0000ff"/>
                  <w:sz w:val="22"/>
                  <w:u w:val="single"/>
                </w:rPr>
                <w:t>http://www.it-n.ru/communities</w:t>
              </w:r>
            </w:hyperlink>
            <w:r>
              <w:rPr>
                <w:rFonts w:ascii="Times New Roman" w:hAnsi="Times New Roman"/>
                <w:b w:val="false"/>
                <w:i w:val="false"/>
                <w:color w:val="000000"/>
                <w:sz w:val="24"/>
              </w:rPr>
              <w:t xml:space="preserve">. </w:t>
            </w:r>
            <w:hyperlink r:id="rId226">
              <w:r>
                <w:rPr>
                  <w:rFonts w:ascii="Times New Roman" w:hAnsi="Times New Roman"/>
                  <w:b w:val="false"/>
                  <w:i w:val="false"/>
                  <w:color w:val="0000ff"/>
                  <w:sz w:val="22"/>
                  <w:u w:val="single"/>
                </w:rPr>
                <w:t>http://metodsovet.su/dir/fiz_kultura/9</w:t>
              </w:r>
            </w:hyperlink>
            <w:r>
              <w:rPr>
                <w:rFonts w:ascii="Times New Roman" w:hAnsi="Times New Roman"/>
                <w:b w:val="false"/>
                <w:i w:val="false"/>
                <w:color w:val="000000"/>
                <w:sz w:val="24"/>
              </w:rPr>
              <w:t xml:space="preserve"> </w:t>
            </w:r>
            <w:hyperlink r:id="rId227">
              <w:r>
                <w:rPr>
                  <w:rFonts w:ascii="Times New Roman" w:hAnsi="Times New Roman"/>
                  <w:b w:val="false"/>
                  <w:i w:val="false"/>
                  <w:color w:val="0000ff"/>
                  <w:sz w:val="22"/>
                  <w:u w:val="single"/>
                </w:rPr>
                <w:t>http://spo.1september.ru/urok/</w:t>
              </w:r>
            </w:hyperlink>
          </w:p>
        </w:tc>
      </w:tr>
      <w:tr>
        <w:trPr>
          <w:trHeight w:val="109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Повороты на лыжах способом переступания в движении</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23.01.2024 </w:t>
            </w:r>
          </w:p>
        </w:tc>
        <w:tc>
          <w:tcPr>
            <w:tcW w:w="4734" w:type="dxa"/>
            <w:tcBorders/>
            <w:tcMar>
              <w:top w:w="50" w:type="dxa"/>
              <w:left w:w="100" w:type="dxa"/>
            </w:tcMar>
            <w:vAlign w:val="center"/>
          </w:tcPr>
          <w:p>
            <w:pPr>
              <w:spacing w:before="0" w:after="0"/>
              <w:ind w:left="135"/>
              <w:jc w:val="left"/>
            </w:pPr>
            <w:hyperlink r:id="rId228">
              <w:r>
                <w:rPr>
                  <w:rFonts w:ascii="Times New Roman" w:hAnsi="Times New Roman"/>
                  <w:b w:val="false"/>
                  <w:i w:val="false"/>
                  <w:color w:val="0000ff"/>
                  <w:sz w:val="22"/>
                  <w:u w:val="single"/>
                </w:rPr>
                <w:t>http://www.openclass.ru</w:t>
              </w:r>
            </w:hyperlink>
            <w:r>
              <w:rPr>
                <w:rFonts w:ascii="Times New Roman" w:hAnsi="Times New Roman"/>
                <w:b w:val="false"/>
                <w:i w:val="false"/>
                <w:color w:val="000000"/>
                <w:sz w:val="24"/>
              </w:rPr>
              <w:t xml:space="preserve"> </w:t>
            </w:r>
            <w:hyperlink r:id="rId229">
              <w:r>
                <w:rPr>
                  <w:rFonts w:ascii="Times New Roman" w:hAnsi="Times New Roman"/>
                  <w:b w:val="false"/>
                  <w:i w:val="false"/>
                  <w:color w:val="0000ff"/>
                  <w:sz w:val="22"/>
                  <w:u w:val="single"/>
                </w:rPr>
                <w:t>http://www.it-n.ru/communities</w:t>
              </w:r>
            </w:hyperlink>
            <w:r>
              <w:rPr>
                <w:rFonts w:ascii="Times New Roman" w:hAnsi="Times New Roman"/>
                <w:b w:val="false"/>
                <w:i w:val="false"/>
                <w:color w:val="000000"/>
                <w:sz w:val="24"/>
              </w:rPr>
              <w:t xml:space="preserve">. </w:t>
            </w:r>
            <w:hyperlink r:id="rId230">
              <w:r>
                <w:rPr>
                  <w:rFonts w:ascii="Times New Roman" w:hAnsi="Times New Roman"/>
                  <w:b w:val="false"/>
                  <w:i w:val="false"/>
                  <w:color w:val="0000ff"/>
                  <w:sz w:val="22"/>
                  <w:u w:val="single"/>
                </w:rPr>
                <w:t>http://metodsovet.su/dir/fiz_kultura/9</w:t>
              </w:r>
            </w:hyperlink>
            <w:r>
              <w:rPr>
                <w:rFonts w:ascii="Times New Roman" w:hAnsi="Times New Roman"/>
                <w:b w:val="false"/>
                <w:i w:val="false"/>
                <w:color w:val="000000"/>
                <w:sz w:val="24"/>
              </w:rPr>
              <w:t xml:space="preserve"> </w:t>
            </w:r>
            <w:hyperlink r:id="rId231">
              <w:r>
                <w:rPr>
                  <w:rFonts w:ascii="Times New Roman" w:hAnsi="Times New Roman"/>
                  <w:b w:val="false"/>
                  <w:i w:val="false"/>
                  <w:color w:val="0000ff"/>
                  <w:sz w:val="22"/>
                  <w:u w:val="single"/>
                </w:rPr>
                <w:t>http://spo.1september.ru/urok/</w:t>
              </w:r>
            </w:hyperlink>
          </w:p>
        </w:tc>
      </w:tr>
      <w:tr>
        <w:trPr>
          <w:trHeight w:val="109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Повороты на лыжах способом переступания в движении</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27.01.2024 </w:t>
            </w:r>
          </w:p>
        </w:tc>
        <w:tc>
          <w:tcPr>
            <w:tcW w:w="4734" w:type="dxa"/>
            <w:tcBorders/>
            <w:tcMar>
              <w:top w:w="50" w:type="dxa"/>
              <w:left w:w="100" w:type="dxa"/>
            </w:tcMar>
            <w:vAlign w:val="center"/>
          </w:tcPr>
          <w:p>
            <w:pPr>
              <w:spacing w:before="0" w:after="0"/>
              <w:ind w:left="135"/>
              <w:jc w:val="left"/>
            </w:pPr>
            <w:hyperlink r:id="rId232">
              <w:r>
                <w:rPr>
                  <w:rFonts w:ascii="Times New Roman" w:hAnsi="Times New Roman"/>
                  <w:b w:val="false"/>
                  <w:i w:val="false"/>
                  <w:color w:val="0000ff"/>
                  <w:sz w:val="22"/>
                  <w:u w:val="single"/>
                </w:rPr>
                <w:t>http://www.openclass.ru</w:t>
              </w:r>
            </w:hyperlink>
            <w:r>
              <w:rPr>
                <w:rFonts w:ascii="Times New Roman" w:hAnsi="Times New Roman"/>
                <w:b w:val="false"/>
                <w:i w:val="false"/>
                <w:color w:val="000000"/>
                <w:sz w:val="24"/>
              </w:rPr>
              <w:t xml:space="preserve"> </w:t>
            </w:r>
            <w:hyperlink r:id="rId233">
              <w:r>
                <w:rPr>
                  <w:rFonts w:ascii="Times New Roman" w:hAnsi="Times New Roman"/>
                  <w:b w:val="false"/>
                  <w:i w:val="false"/>
                  <w:color w:val="0000ff"/>
                  <w:sz w:val="22"/>
                  <w:u w:val="single"/>
                </w:rPr>
                <w:t>http://www.it-n.ru/communities</w:t>
              </w:r>
            </w:hyperlink>
            <w:r>
              <w:rPr>
                <w:rFonts w:ascii="Times New Roman" w:hAnsi="Times New Roman"/>
                <w:b w:val="false"/>
                <w:i w:val="false"/>
                <w:color w:val="000000"/>
                <w:sz w:val="24"/>
              </w:rPr>
              <w:t xml:space="preserve">. </w:t>
            </w:r>
            <w:hyperlink r:id="rId234">
              <w:r>
                <w:rPr>
                  <w:rFonts w:ascii="Times New Roman" w:hAnsi="Times New Roman"/>
                  <w:b w:val="false"/>
                  <w:i w:val="false"/>
                  <w:color w:val="0000ff"/>
                  <w:sz w:val="22"/>
                  <w:u w:val="single"/>
                </w:rPr>
                <w:t>http://metodsovet.su/dir/fiz_kultura/9</w:t>
              </w:r>
            </w:hyperlink>
            <w:r>
              <w:rPr>
                <w:rFonts w:ascii="Times New Roman" w:hAnsi="Times New Roman"/>
                <w:b w:val="false"/>
                <w:i w:val="false"/>
                <w:color w:val="000000"/>
                <w:sz w:val="24"/>
              </w:rPr>
              <w:t xml:space="preserve"> </w:t>
            </w:r>
            <w:hyperlink r:id="rId235">
              <w:r>
                <w:rPr>
                  <w:rFonts w:ascii="Times New Roman" w:hAnsi="Times New Roman"/>
                  <w:b w:val="false"/>
                  <w:i w:val="false"/>
                  <w:color w:val="0000ff"/>
                  <w:sz w:val="22"/>
                  <w:u w:val="single"/>
                </w:rPr>
                <w:t>http://spo.1september.ru/urok/</w:t>
              </w:r>
            </w:hyperlink>
          </w:p>
        </w:tc>
      </w:tr>
      <w:tr>
        <w:trPr>
          <w:trHeight w:val="82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Повороты на лыжах способом переступания</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30.01.2024 </w:t>
            </w:r>
          </w:p>
        </w:tc>
        <w:tc>
          <w:tcPr>
            <w:tcW w:w="4734" w:type="dxa"/>
            <w:tcBorders/>
            <w:tcMar>
              <w:top w:w="50" w:type="dxa"/>
              <w:left w:w="100" w:type="dxa"/>
            </w:tcMar>
            <w:vAlign w:val="center"/>
          </w:tcPr>
          <w:p>
            <w:pPr>
              <w:spacing w:before="0" w:after="0"/>
              <w:ind w:left="135"/>
              <w:jc w:val="left"/>
            </w:pPr>
            <w:hyperlink r:id="rId236">
              <w:r>
                <w:rPr>
                  <w:rFonts w:ascii="Times New Roman" w:hAnsi="Times New Roman"/>
                  <w:b w:val="false"/>
                  <w:i w:val="false"/>
                  <w:color w:val="0000ff"/>
                  <w:sz w:val="22"/>
                  <w:u w:val="single"/>
                </w:rPr>
                <w:t>http://www.openclass.ru</w:t>
              </w:r>
            </w:hyperlink>
            <w:r>
              <w:rPr>
                <w:rFonts w:ascii="Times New Roman" w:hAnsi="Times New Roman"/>
                <w:b w:val="false"/>
                <w:i w:val="false"/>
                <w:color w:val="000000"/>
                <w:sz w:val="24"/>
              </w:rPr>
              <w:t xml:space="preserve"> </w:t>
            </w:r>
            <w:hyperlink r:id="rId237">
              <w:r>
                <w:rPr>
                  <w:rFonts w:ascii="Times New Roman" w:hAnsi="Times New Roman"/>
                  <w:b w:val="false"/>
                  <w:i w:val="false"/>
                  <w:color w:val="0000ff"/>
                  <w:sz w:val="22"/>
                  <w:u w:val="single"/>
                </w:rPr>
                <w:t>http://www.it-n.ru/communities</w:t>
              </w:r>
            </w:hyperlink>
            <w:r>
              <w:rPr>
                <w:rFonts w:ascii="Times New Roman" w:hAnsi="Times New Roman"/>
                <w:b w:val="false"/>
                <w:i w:val="false"/>
                <w:color w:val="000000"/>
                <w:sz w:val="24"/>
              </w:rPr>
              <w:t xml:space="preserve">. </w:t>
            </w:r>
            <w:hyperlink r:id="rId238">
              <w:r>
                <w:rPr>
                  <w:rFonts w:ascii="Times New Roman" w:hAnsi="Times New Roman"/>
                  <w:b w:val="false"/>
                  <w:i w:val="false"/>
                  <w:color w:val="0000ff"/>
                  <w:sz w:val="22"/>
                  <w:u w:val="single"/>
                </w:rPr>
                <w:t>http://metodsovet.su/dir/fiz_kultura/9</w:t>
              </w:r>
            </w:hyperlink>
            <w:r>
              <w:rPr>
                <w:rFonts w:ascii="Times New Roman" w:hAnsi="Times New Roman"/>
                <w:b w:val="false"/>
                <w:i w:val="false"/>
                <w:color w:val="000000"/>
                <w:sz w:val="24"/>
              </w:rPr>
              <w:t xml:space="preserve"> </w:t>
            </w:r>
            <w:hyperlink r:id="rId239">
              <w:r>
                <w:rPr>
                  <w:rFonts w:ascii="Times New Roman" w:hAnsi="Times New Roman"/>
                  <w:b w:val="false"/>
                  <w:i w:val="false"/>
                  <w:color w:val="0000ff"/>
                  <w:sz w:val="22"/>
                  <w:u w:val="single"/>
                </w:rPr>
                <w:t>http://spo.1september.ru/urok/</w:t>
              </w:r>
            </w:hyperlink>
          </w:p>
        </w:tc>
      </w:tr>
      <w:tr>
        <w:trPr>
          <w:trHeight w:val="82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Повороты на лыжах способом переступания</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03.02.2024 </w:t>
            </w:r>
          </w:p>
        </w:tc>
        <w:tc>
          <w:tcPr>
            <w:tcW w:w="4734" w:type="dxa"/>
            <w:tcBorders/>
            <w:tcMar>
              <w:top w:w="50" w:type="dxa"/>
              <w:left w:w="100" w:type="dxa"/>
            </w:tcMar>
            <w:vAlign w:val="center"/>
          </w:tcPr>
          <w:p>
            <w:pPr>
              <w:spacing w:before="0" w:after="0"/>
              <w:ind w:left="135"/>
              <w:jc w:val="left"/>
            </w:pPr>
            <w:hyperlink r:id="rId240">
              <w:r>
                <w:rPr>
                  <w:rFonts w:ascii="Times New Roman" w:hAnsi="Times New Roman"/>
                  <w:b w:val="false"/>
                  <w:i w:val="false"/>
                  <w:color w:val="0000ff"/>
                  <w:sz w:val="22"/>
                  <w:u w:val="single"/>
                </w:rPr>
                <w:t>http://www.openclass.ru</w:t>
              </w:r>
            </w:hyperlink>
            <w:r>
              <w:rPr>
                <w:rFonts w:ascii="Times New Roman" w:hAnsi="Times New Roman"/>
                <w:b w:val="false"/>
                <w:i w:val="false"/>
                <w:color w:val="000000"/>
                <w:sz w:val="24"/>
              </w:rPr>
              <w:t xml:space="preserve"> </w:t>
            </w:r>
            <w:hyperlink r:id="rId241">
              <w:r>
                <w:rPr>
                  <w:rFonts w:ascii="Times New Roman" w:hAnsi="Times New Roman"/>
                  <w:b w:val="false"/>
                  <w:i w:val="false"/>
                  <w:color w:val="0000ff"/>
                  <w:sz w:val="22"/>
                  <w:u w:val="single"/>
                </w:rPr>
                <w:t>http://www.it-n.ru/communities</w:t>
              </w:r>
            </w:hyperlink>
            <w:r>
              <w:rPr>
                <w:rFonts w:ascii="Times New Roman" w:hAnsi="Times New Roman"/>
                <w:b w:val="false"/>
                <w:i w:val="false"/>
                <w:color w:val="000000"/>
                <w:sz w:val="24"/>
              </w:rPr>
              <w:t xml:space="preserve">. </w:t>
            </w:r>
            <w:hyperlink r:id="rId242">
              <w:r>
                <w:rPr>
                  <w:rFonts w:ascii="Times New Roman" w:hAnsi="Times New Roman"/>
                  <w:b w:val="false"/>
                  <w:i w:val="false"/>
                  <w:color w:val="0000ff"/>
                  <w:sz w:val="22"/>
                  <w:u w:val="single"/>
                </w:rPr>
                <w:t>http://metodsovet.su/dir/fiz_kultura/9</w:t>
              </w:r>
            </w:hyperlink>
            <w:r>
              <w:rPr>
                <w:rFonts w:ascii="Times New Roman" w:hAnsi="Times New Roman"/>
                <w:b w:val="false"/>
                <w:i w:val="false"/>
                <w:color w:val="000000"/>
                <w:sz w:val="24"/>
              </w:rPr>
              <w:t xml:space="preserve"> </w:t>
            </w:r>
            <w:hyperlink r:id="rId243">
              <w:r>
                <w:rPr>
                  <w:rFonts w:ascii="Times New Roman" w:hAnsi="Times New Roman"/>
                  <w:b w:val="false"/>
                  <w:i w:val="false"/>
                  <w:color w:val="0000ff"/>
                  <w:sz w:val="22"/>
                  <w:u w:val="single"/>
                </w:rPr>
                <w:t>http://spo.1september.ru/urok/</w:t>
              </w:r>
            </w:hyperlink>
          </w:p>
        </w:tc>
      </w:tr>
      <w:tr>
        <w:trPr>
          <w:trHeight w:val="109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Торможение на лыжах способом «плуг» при спуске с пологого склона</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06.02.2024 </w:t>
            </w:r>
          </w:p>
        </w:tc>
        <w:tc>
          <w:tcPr>
            <w:tcW w:w="4734" w:type="dxa"/>
            <w:tcBorders/>
            <w:tcMar>
              <w:top w:w="50" w:type="dxa"/>
              <w:left w:w="100" w:type="dxa"/>
            </w:tcMar>
            <w:vAlign w:val="center"/>
          </w:tcPr>
          <w:p>
            <w:pPr>
              <w:spacing w:before="0" w:after="0"/>
              <w:ind w:left="135"/>
              <w:jc w:val="left"/>
            </w:pPr>
            <w:hyperlink r:id="rId244">
              <w:r>
                <w:rPr>
                  <w:rFonts w:ascii="Times New Roman" w:hAnsi="Times New Roman"/>
                  <w:b w:val="false"/>
                  <w:i w:val="false"/>
                  <w:color w:val="0000ff"/>
                  <w:sz w:val="22"/>
                  <w:u w:val="single"/>
                </w:rPr>
                <w:t>http://www.openclass.ru</w:t>
              </w:r>
            </w:hyperlink>
            <w:r>
              <w:rPr>
                <w:rFonts w:ascii="Times New Roman" w:hAnsi="Times New Roman"/>
                <w:b w:val="false"/>
                <w:i w:val="false"/>
                <w:color w:val="000000"/>
                <w:sz w:val="24"/>
              </w:rPr>
              <w:t xml:space="preserve"> </w:t>
            </w:r>
            <w:hyperlink r:id="rId245">
              <w:r>
                <w:rPr>
                  <w:rFonts w:ascii="Times New Roman" w:hAnsi="Times New Roman"/>
                  <w:b w:val="false"/>
                  <w:i w:val="false"/>
                  <w:color w:val="0000ff"/>
                  <w:sz w:val="22"/>
                  <w:u w:val="single"/>
                </w:rPr>
                <w:t>http://www.it-n.ru/communities</w:t>
              </w:r>
            </w:hyperlink>
            <w:r>
              <w:rPr>
                <w:rFonts w:ascii="Times New Roman" w:hAnsi="Times New Roman"/>
                <w:b w:val="false"/>
                <w:i w:val="false"/>
                <w:color w:val="000000"/>
                <w:sz w:val="24"/>
              </w:rPr>
              <w:t xml:space="preserve">. </w:t>
            </w:r>
            <w:hyperlink r:id="rId246">
              <w:r>
                <w:rPr>
                  <w:rFonts w:ascii="Times New Roman" w:hAnsi="Times New Roman"/>
                  <w:b w:val="false"/>
                  <w:i w:val="false"/>
                  <w:color w:val="0000ff"/>
                  <w:sz w:val="22"/>
                  <w:u w:val="single"/>
                </w:rPr>
                <w:t>http://metodsovet.su/dir/fiz_kultura/9</w:t>
              </w:r>
            </w:hyperlink>
            <w:r>
              <w:rPr>
                <w:rFonts w:ascii="Times New Roman" w:hAnsi="Times New Roman"/>
                <w:b w:val="false"/>
                <w:i w:val="false"/>
                <w:color w:val="000000"/>
                <w:sz w:val="24"/>
              </w:rPr>
              <w:t xml:space="preserve"> </w:t>
            </w:r>
            <w:hyperlink r:id="rId247">
              <w:r>
                <w:rPr>
                  <w:rFonts w:ascii="Times New Roman" w:hAnsi="Times New Roman"/>
                  <w:b w:val="false"/>
                  <w:i w:val="false"/>
                  <w:color w:val="0000ff"/>
                  <w:sz w:val="22"/>
                  <w:u w:val="single"/>
                </w:rPr>
                <w:t>http://spo.1september.ru/urok/</w:t>
              </w:r>
            </w:hyperlink>
          </w:p>
        </w:tc>
      </w:tr>
      <w:tr>
        <w:trPr>
          <w:trHeight w:val="109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Торможение на лыжах способом «плуг» при спуске с пологого склона</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10.02.2024 </w:t>
            </w:r>
          </w:p>
        </w:tc>
        <w:tc>
          <w:tcPr>
            <w:tcW w:w="4734" w:type="dxa"/>
            <w:tcBorders/>
            <w:tcMar>
              <w:top w:w="50" w:type="dxa"/>
              <w:left w:w="100" w:type="dxa"/>
            </w:tcMar>
            <w:vAlign w:val="center"/>
          </w:tcPr>
          <w:p>
            <w:pPr>
              <w:spacing w:before="0" w:after="0"/>
              <w:ind w:left="135"/>
              <w:jc w:val="left"/>
            </w:pPr>
            <w:hyperlink r:id="rId248">
              <w:r>
                <w:rPr>
                  <w:rFonts w:ascii="Times New Roman" w:hAnsi="Times New Roman"/>
                  <w:b w:val="false"/>
                  <w:i w:val="false"/>
                  <w:color w:val="0000ff"/>
                  <w:sz w:val="22"/>
                  <w:u w:val="single"/>
                </w:rPr>
                <w:t>http://www.openclass.ru</w:t>
              </w:r>
            </w:hyperlink>
            <w:r>
              <w:rPr>
                <w:rFonts w:ascii="Times New Roman" w:hAnsi="Times New Roman"/>
                <w:b w:val="false"/>
                <w:i w:val="false"/>
                <w:color w:val="000000"/>
                <w:sz w:val="24"/>
              </w:rPr>
              <w:t xml:space="preserve"> </w:t>
            </w:r>
            <w:hyperlink r:id="rId249">
              <w:r>
                <w:rPr>
                  <w:rFonts w:ascii="Times New Roman" w:hAnsi="Times New Roman"/>
                  <w:b w:val="false"/>
                  <w:i w:val="false"/>
                  <w:color w:val="0000ff"/>
                  <w:sz w:val="22"/>
                  <w:u w:val="single"/>
                </w:rPr>
                <w:t>http://www.it-n.ru/communities</w:t>
              </w:r>
            </w:hyperlink>
            <w:r>
              <w:rPr>
                <w:rFonts w:ascii="Times New Roman" w:hAnsi="Times New Roman"/>
                <w:b w:val="false"/>
                <w:i w:val="false"/>
                <w:color w:val="000000"/>
                <w:sz w:val="24"/>
              </w:rPr>
              <w:t xml:space="preserve">. </w:t>
            </w:r>
            <w:hyperlink r:id="rId250">
              <w:r>
                <w:rPr>
                  <w:rFonts w:ascii="Times New Roman" w:hAnsi="Times New Roman"/>
                  <w:b w:val="false"/>
                  <w:i w:val="false"/>
                  <w:color w:val="0000ff"/>
                  <w:sz w:val="22"/>
                  <w:u w:val="single"/>
                </w:rPr>
                <w:t>http://metodsovet.su/dir/fiz_kultura/9</w:t>
              </w:r>
            </w:hyperlink>
            <w:r>
              <w:rPr>
                <w:rFonts w:ascii="Times New Roman" w:hAnsi="Times New Roman"/>
                <w:b w:val="false"/>
                <w:i w:val="false"/>
                <w:color w:val="000000"/>
                <w:sz w:val="24"/>
              </w:rPr>
              <w:t xml:space="preserve"> </w:t>
            </w:r>
            <w:hyperlink r:id="rId251">
              <w:r>
                <w:rPr>
                  <w:rFonts w:ascii="Times New Roman" w:hAnsi="Times New Roman"/>
                  <w:b w:val="false"/>
                  <w:i w:val="false"/>
                  <w:color w:val="0000ff"/>
                  <w:sz w:val="22"/>
                  <w:u w:val="single"/>
                </w:rPr>
                <w:t>http://spo.1september.ru/urok/</w:t>
              </w:r>
            </w:hyperlink>
          </w:p>
        </w:tc>
      </w:tr>
      <w:tr>
        <w:trPr>
          <w:trHeight w:val="109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Скольжение с пологого склона с поворотами и торможением</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13.02.2024 </w:t>
            </w:r>
          </w:p>
        </w:tc>
        <w:tc>
          <w:tcPr>
            <w:tcW w:w="4734" w:type="dxa"/>
            <w:tcBorders/>
            <w:tcMar>
              <w:top w:w="50" w:type="dxa"/>
              <w:left w:w="100" w:type="dxa"/>
            </w:tcMar>
            <w:vAlign w:val="center"/>
          </w:tcPr>
          <w:p>
            <w:pPr>
              <w:spacing w:before="0" w:after="0"/>
              <w:ind w:left="135"/>
              <w:jc w:val="left"/>
            </w:pPr>
            <w:hyperlink r:id="rId252">
              <w:r>
                <w:rPr>
                  <w:rFonts w:ascii="Times New Roman" w:hAnsi="Times New Roman"/>
                  <w:b w:val="false"/>
                  <w:i w:val="false"/>
                  <w:color w:val="0000ff"/>
                  <w:sz w:val="22"/>
                  <w:u w:val="single"/>
                </w:rPr>
                <w:t>http://www.openclass.ru</w:t>
              </w:r>
            </w:hyperlink>
            <w:r>
              <w:rPr>
                <w:rFonts w:ascii="Times New Roman" w:hAnsi="Times New Roman"/>
                <w:b w:val="false"/>
                <w:i w:val="false"/>
                <w:color w:val="000000"/>
                <w:sz w:val="24"/>
              </w:rPr>
              <w:t xml:space="preserve"> </w:t>
            </w:r>
            <w:hyperlink r:id="rId253">
              <w:r>
                <w:rPr>
                  <w:rFonts w:ascii="Times New Roman" w:hAnsi="Times New Roman"/>
                  <w:b w:val="false"/>
                  <w:i w:val="false"/>
                  <w:color w:val="0000ff"/>
                  <w:sz w:val="22"/>
                  <w:u w:val="single"/>
                </w:rPr>
                <w:t>http://www.it-n.ru/communities</w:t>
              </w:r>
            </w:hyperlink>
            <w:r>
              <w:rPr>
                <w:rFonts w:ascii="Times New Roman" w:hAnsi="Times New Roman"/>
                <w:b w:val="false"/>
                <w:i w:val="false"/>
                <w:color w:val="000000"/>
                <w:sz w:val="24"/>
              </w:rPr>
              <w:t xml:space="preserve">. </w:t>
            </w:r>
            <w:hyperlink r:id="rId254">
              <w:r>
                <w:rPr>
                  <w:rFonts w:ascii="Times New Roman" w:hAnsi="Times New Roman"/>
                  <w:b w:val="false"/>
                  <w:i w:val="false"/>
                  <w:color w:val="0000ff"/>
                  <w:sz w:val="22"/>
                  <w:u w:val="single"/>
                </w:rPr>
                <w:t>http://metodsovet.su/dir/fiz_kultura/9</w:t>
              </w:r>
            </w:hyperlink>
            <w:r>
              <w:rPr>
                <w:rFonts w:ascii="Times New Roman" w:hAnsi="Times New Roman"/>
                <w:b w:val="false"/>
                <w:i w:val="false"/>
                <w:color w:val="000000"/>
                <w:sz w:val="24"/>
              </w:rPr>
              <w:t xml:space="preserve"> </w:t>
            </w:r>
            <w:hyperlink r:id="rId255">
              <w:r>
                <w:rPr>
                  <w:rFonts w:ascii="Times New Roman" w:hAnsi="Times New Roman"/>
                  <w:b w:val="false"/>
                  <w:i w:val="false"/>
                  <w:color w:val="0000ff"/>
                  <w:sz w:val="22"/>
                  <w:u w:val="single"/>
                </w:rPr>
                <w:t>http://spo.1september.ru/urok/</w:t>
              </w:r>
            </w:hyperlink>
          </w:p>
        </w:tc>
      </w:tr>
      <w:tr>
        <w:trPr>
          <w:trHeight w:val="109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Скольжение с пологого склона с поворотами и торможением</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17.02.2024 </w:t>
            </w:r>
          </w:p>
        </w:tc>
        <w:tc>
          <w:tcPr>
            <w:tcW w:w="4734" w:type="dxa"/>
            <w:tcBorders/>
            <w:tcMar>
              <w:top w:w="50" w:type="dxa"/>
              <w:left w:w="100" w:type="dxa"/>
            </w:tcMar>
            <w:vAlign w:val="center"/>
          </w:tcPr>
          <w:p>
            <w:pPr>
              <w:spacing w:before="0" w:after="0"/>
              <w:ind w:left="135"/>
              <w:jc w:val="left"/>
            </w:pPr>
            <w:hyperlink r:id="rId256">
              <w:r>
                <w:rPr>
                  <w:rFonts w:ascii="Times New Roman" w:hAnsi="Times New Roman"/>
                  <w:b w:val="false"/>
                  <w:i w:val="false"/>
                  <w:color w:val="0000ff"/>
                  <w:sz w:val="22"/>
                  <w:u w:val="single"/>
                </w:rPr>
                <w:t>http://www.openclass.ru</w:t>
              </w:r>
            </w:hyperlink>
            <w:r>
              <w:rPr>
                <w:rFonts w:ascii="Times New Roman" w:hAnsi="Times New Roman"/>
                <w:b w:val="false"/>
                <w:i w:val="false"/>
                <w:color w:val="000000"/>
                <w:sz w:val="24"/>
              </w:rPr>
              <w:t xml:space="preserve"> </w:t>
            </w:r>
            <w:hyperlink r:id="rId257">
              <w:r>
                <w:rPr>
                  <w:rFonts w:ascii="Times New Roman" w:hAnsi="Times New Roman"/>
                  <w:b w:val="false"/>
                  <w:i w:val="false"/>
                  <w:color w:val="0000ff"/>
                  <w:sz w:val="22"/>
                  <w:u w:val="single"/>
                </w:rPr>
                <w:t>http://www.it-n.ru/communities</w:t>
              </w:r>
            </w:hyperlink>
            <w:r>
              <w:rPr>
                <w:rFonts w:ascii="Times New Roman" w:hAnsi="Times New Roman"/>
                <w:b w:val="false"/>
                <w:i w:val="false"/>
                <w:color w:val="000000"/>
                <w:sz w:val="24"/>
              </w:rPr>
              <w:t xml:space="preserve">. </w:t>
            </w:r>
            <w:hyperlink r:id="rId258">
              <w:r>
                <w:rPr>
                  <w:rFonts w:ascii="Times New Roman" w:hAnsi="Times New Roman"/>
                  <w:b w:val="false"/>
                  <w:i w:val="false"/>
                  <w:color w:val="0000ff"/>
                  <w:sz w:val="22"/>
                  <w:u w:val="single"/>
                </w:rPr>
                <w:t>http://metodsovet.su/dir/fiz_kultura/9</w:t>
              </w:r>
            </w:hyperlink>
            <w:r>
              <w:rPr>
                <w:rFonts w:ascii="Times New Roman" w:hAnsi="Times New Roman"/>
                <w:b w:val="false"/>
                <w:i w:val="false"/>
                <w:color w:val="000000"/>
                <w:sz w:val="24"/>
              </w:rPr>
              <w:t xml:space="preserve"> </w:t>
            </w:r>
            <w:hyperlink r:id="rId259">
              <w:r>
                <w:rPr>
                  <w:rFonts w:ascii="Times New Roman" w:hAnsi="Times New Roman"/>
                  <w:b w:val="false"/>
                  <w:i w:val="false"/>
                  <w:color w:val="0000ff"/>
                  <w:sz w:val="22"/>
                  <w:u w:val="single"/>
                </w:rPr>
                <w:t>http://spo.1september.ru/urok/</w:t>
              </w:r>
            </w:hyperlink>
          </w:p>
        </w:tc>
      </w:tr>
      <w:tr>
        <w:trPr>
          <w:trHeight w:val="82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поведения в бассейне</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25.11.2023 </w:t>
            </w:r>
          </w:p>
        </w:tc>
        <w:tc>
          <w:tcPr>
            <w:tcW w:w="4734" w:type="dxa"/>
            <w:tcBorders/>
            <w:tcMar>
              <w:top w:w="50" w:type="dxa"/>
              <w:left w:w="100" w:type="dxa"/>
            </w:tcMar>
            <w:vAlign w:val="center"/>
          </w:tcPr>
          <w:p>
            <w:pPr>
              <w:spacing w:before="0" w:after="0"/>
              <w:ind w:left="135"/>
              <w:jc w:val="left"/>
            </w:pPr>
            <w:hyperlink r:id="rId260">
              <w:r>
                <w:rPr>
                  <w:rFonts w:ascii="Times New Roman" w:hAnsi="Times New Roman"/>
                  <w:b w:val="false"/>
                  <w:i w:val="false"/>
                  <w:color w:val="0000ff"/>
                  <w:sz w:val="22"/>
                  <w:u w:val="single"/>
                </w:rPr>
                <w:t>http://www.openclass.ru</w:t>
              </w:r>
            </w:hyperlink>
            <w:r>
              <w:rPr>
                <w:rFonts w:ascii="Times New Roman" w:hAnsi="Times New Roman"/>
                <w:b w:val="false"/>
                <w:i w:val="false"/>
                <w:color w:val="000000"/>
                <w:sz w:val="24"/>
              </w:rPr>
              <w:t xml:space="preserve"> </w:t>
            </w:r>
            <w:hyperlink r:id="rId261">
              <w:r>
                <w:rPr>
                  <w:rFonts w:ascii="Times New Roman" w:hAnsi="Times New Roman"/>
                  <w:b w:val="false"/>
                  <w:i w:val="false"/>
                  <w:color w:val="0000ff"/>
                  <w:sz w:val="22"/>
                  <w:u w:val="single"/>
                </w:rPr>
                <w:t>http://www.it-n.ru/communities</w:t>
              </w:r>
            </w:hyperlink>
            <w:r>
              <w:rPr>
                <w:rFonts w:ascii="Times New Roman" w:hAnsi="Times New Roman"/>
                <w:b w:val="false"/>
                <w:i w:val="false"/>
                <w:color w:val="000000"/>
                <w:sz w:val="24"/>
              </w:rPr>
              <w:t xml:space="preserve">. </w:t>
            </w:r>
            <w:hyperlink r:id="rId262">
              <w:r>
                <w:rPr>
                  <w:rFonts w:ascii="Times New Roman" w:hAnsi="Times New Roman"/>
                  <w:b w:val="false"/>
                  <w:i w:val="false"/>
                  <w:color w:val="0000ff"/>
                  <w:sz w:val="22"/>
                  <w:u w:val="single"/>
                </w:rPr>
                <w:t>http://metodsovet.su/dir/fiz_kultura/9</w:t>
              </w:r>
            </w:hyperlink>
            <w:r>
              <w:rPr>
                <w:rFonts w:ascii="Times New Roman" w:hAnsi="Times New Roman"/>
                <w:b w:val="false"/>
                <w:i w:val="false"/>
                <w:color w:val="000000"/>
                <w:sz w:val="24"/>
              </w:rPr>
              <w:t xml:space="preserve"> </w:t>
            </w:r>
            <w:hyperlink r:id="rId263">
              <w:r>
                <w:rPr>
                  <w:rFonts w:ascii="Times New Roman" w:hAnsi="Times New Roman"/>
                  <w:b w:val="false"/>
                  <w:i w:val="false"/>
                  <w:color w:val="0000ff"/>
                  <w:sz w:val="22"/>
                  <w:u w:val="single"/>
                </w:rPr>
                <w:t>http://spo.1september.ru/urok/</w:t>
              </w:r>
            </w:hyperlink>
          </w:p>
        </w:tc>
      </w:tr>
      <w:tr>
        <w:trPr>
          <w:trHeight w:val="109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специальных плавательных упражнений</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28.11.2023 </w:t>
            </w:r>
          </w:p>
        </w:tc>
        <w:tc>
          <w:tcPr>
            <w:tcW w:w="4734" w:type="dxa"/>
            <w:tcBorders/>
            <w:tcMar>
              <w:top w:w="50" w:type="dxa"/>
              <w:left w:w="100" w:type="dxa"/>
            </w:tcMar>
            <w:vAlign w:val="center"/>
          </w:tcPr>
          <w:p>
            <w:pPr>
              <w:spacing w:before="0" w:after="0"/>
              <w:ind w:left="135"/>
              <w:jc w:val="left"/>
            </w:pPr>
            <w:hyperlink r:id="rId264">
              <w:r>
                <w:rPr>
                  <w:rFonts w:ascii="Times New Roman" w:hAnsi="Times New Roman"/>
                  <w:b w:val="false"/>
                  <w:i w:val="false"/>
                  <w:color w:val="0000ff"/>
                  <w:sz w:val="22"/>
                  <w:u w:val="single"/>
                </w:rPr>
                <w:t>http://www.openclass.ru</w:t>
              </w:r>
            </w:hyperlink>
            <w:r>
              <w:rPr>
                <w:rFonts w:ascii="Times New Roman" w:hAnsi="Times New Roman"/>
                <w:b w:val="false"/>
                <w:i w:val="false"/>
                <w:color w:val="000000"/>
                <w:sz w:val="24"/>
              </w:rPr>
              <w:t xml:space="preserve"> </w:t>
            </w:r>
            <w:hyperlink r:id="rId265">
              <w:r>
                <w:rPr>
                  <w:rFonts w:ascii="Times New Roman" w:hAnsi="Times New Roman"/>
                  <w:b w:val="false"/>
                  <w:i w:val="false"/>
                  <w:color w:val="0000ff"/>
                  <w:sz w:val="22"/>
                  <w:u w:val="single"/>
                </w:rPr>
                <w:t>http://www.it-n.ru/communities</w:t>
              </w:r>
            </w:hyperlink>
            <w:r>
              <w:rPr>
                <w:rFonts w:ascii="Times New Roman" w:hAnsi="Times New Roman"/>
                <w:b w:val="false"/>
                <w:i w:val="false"/>
                <w:color w:val="000000"/>
                <w:sz w:val="24"/>
              </w:rPr>
              <w:t xml:space="preserve">. </w:t>
            </w:r>
            <w:hyperlink r:id="rId266">
              <w:r>
                <w:rPr>
                  <w:rFonts w:ascii="Times New Roman" w:hAnsi="Times New Roman"/>
                  <w:b w:val="false"/>
                  <w:i w:val="false"/>
                  <w:color w:val="0000ff"/>
                  <w:sz w:val="22"/>
                  <w:u w:val="single"/>
                </w:rPr>
                <w:t>http://metodsovet.su/dir/fiz_kultura/9</w:t>
              </w:r>
            </w:hyperlink>
            <w:r>
              <w:rPr>
                <w:rFonts w:ascii="Times New Roman" w:hAnsi="Times New Roman"/>
                <w:b w:val="false"/>
                <w:i w:val="false"/>
                <w:color w:val="000000"/>
                <w:sz w:val="24"/>
              </w:rPr>
              <w:t xml:space="preserve"> </w:t>
            </w:r>
            <w:hyperlink r:id="rId267">
              <w:r>
                <w:rPr>
                  <w:rFonts w:ascii="Times New Roman" w:hAnsi="Times New Roman"/>
                  <w:b w:val="false"/>
                  <w:i w:val="false"/>
                  <w:color w:val="0000ff"/>
                  <w:sz w:val="22"/>
                  <w:u w:val="single"/>
                </w:rPr>
                <w:t>http://spo.1september.ru/urok/</w:t>
              </w:r>
            </w:hyperlink>
          </w:p>
        </w:tc>
      </w:tr>
      <w:tr>
        <w:trPr>
          <w:trHeight w:val="196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ознакомительного плавания: передвижение по дну ходьбой и прыжками</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02.12.2023 </w:t>
            </w:r>
          </w:p>
        </w:tc>
        <w:tc>
          <w:tcPr>
            <w:tcW w:w="4734" w:type="dxa"/>
            <w:tcBorders/>
            <w:tcMar>
              <w:top w:w="50" w:type="dxa"/>
              <w:left w:w="100" w:type="dxa"/>
            </w:tcMar>
            <w:vAlign w:val="center"/>
          </w:tcPr>
          <w:p>
            <w:pPr>
              <w:spacing w:before="0" w:after="0"/>
              <w:ind w:left="135"/>
              <w:jc w:val="left"/>
            </w:pPr>
            <w:hyperlink r:id="rId268">
              <w:r>
                <w:rPr>
                  <w:rFonts w:ascii="Times New Roman" w:hAnsi="Times New Roman"/>
                  <w:b w:val="false"/>
                  <w:i w:val="false"/>
                  <w:color w:val="0000ff"/>
                  <w:sz w:val="22"/>
                  <w:u w:val="single"/>
                </w:rPr>
                <w:t>http://www.openclass.ru</w:t>
              </w:r>
            </w:hyperlink>
            <w:r>
              <w:rPr>
                <w:rFonts w:ascii="Times New Roman" w:hAnsi="Times New Roman"/>
                <w:b w:val="false"/>
                <w:i w:val="false"/>
                <w:color w:val="000000"/>
                <w:sz w:val="24"/>
              </w:rPr>
              <w:t xml:space="preserve"> </w:t>
            </w:r>
            <w:hyperlink r:id="rId269">
              <w:r>
                <w:rPr>
                  <w:rFonts w:ascii="Times New Roman" w:hAnsi="Times New Roman"/>
                  <w:b w:val="false"/>
                  <w:i w:val="false"/>
                  <w:color w:val="0000ff"/>
                  <w:sz w:val="22"/>
                  <w:u w:val="single"/>
                </w:rPr>
                <w:t>http://www.it-n.ru/communities</w:t>
              </w:r>
            </w:hyperlink>
            <w:r>
              <w:rPr>
                <w:rFonts w:ascii="Times New Roman" w:hAnsi="Times New Roman"/>
                <w:b w:val="false"/>
                <w:i w:val="false"/>
                <w:color w:val="000000"/>
                <w:sz w:val="24"/>
              </w:rPr>
              <w:t xml:space="preserve">. </w:t>
            </w:r>
            <w:hyperlink r:id="rId270">
              <w:r>
                <w:rPr>
                  <w:rFonts w:ascii="Times New Roman" w:hAnsi="Times New Roman"/>
                  <w:b w:val="false"/>
                  <w:i w:val="false"/>
                  <w:color w:val="0000ff"/>
                  <w:sz w:val="22"/>
                  <w:u w:val="single"/>
                </w:rPr>
                <w:t>http://metodsovet.su/dir/fiz_kultura/9</w:t>
              </w:r>
            </w:hyperlink>
            <w:r>
              <w:rPr>
                <w:rFonts w:ascii="Times New Roman" w:hAnsi="Times New Roman"/>
                <w:b w:val="false"/>
                <w:i w:val="false"/>
                <w:color w:val="000000"/>
                <w:sz w:val="24"/>
              </w:rPr>
              <w:t xml:space="preserve"> </w:t>
            </w:r>
            <w:hyperlink r:id="rId271">
              <w:r>
                <w:rPr>
                  <w:rFonts w:ascii="Times New Roman" w:hAnsi="Times New Roman"/>
                  <w:b w:val="false"/>
                  <w:i w:val="false"/>
                  <w:color w:val="0000ff"/>
                  <w:sz w:val="22"/>
                  <w:u w:val="single"/>
                </w:rPr>
                <w:t>http://spo.1september.ru/urok/</w:t>
              </w:r>
            </w:hyperlink>
          </w:p>
        </w:tc>
      </w:tr>
      <w:tr>
        <w:trPr>
          <w:trHeight w:val="136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ознакомительного плавания: погружение в воду и всплывание</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05.12.2023 </w:t>
            </w:r>
          </w:p>
        </w:tc>
        <w:tc>
          <w:tcPr>
            <w:tcW w:w="4734" w:type="dxa"/>
            <w:tcBorders/>
            <w:tcMar>
              <w:top w:w="50" w:type="dxa"/>
              <w:left w:w="100" w:type="dxa"/>
            </w:tcMar>
            <w:vAlign w:val="center"/>
          </w:tcPr>
          <w:p>
            <w:pPr>
              <w:spacing w:before="0" w:after="0"/>
              <w:ind w:left="135"/>
              <w:jc w:val="left"/>
            </w:pPr>
            <w:hyperlink r:id="rId272">
              <w:r>
                <w:rPr>
                  <w:rFonts w:ascii="Times New Roman" w:hAnsi="Times New Roman"/>
                  <w:b w:val="false"/>
                  <w:i w:val="false"/>
                  <w:color w:val="0000ff"/>
                  <w:sz w:val="22"/>
                  <w:u w:val="single"/>
                </w:rPr>
                <w:t>http://www.openclass.ru</w:t>
              </w:r>
            </w:hyperlink>
            <w:r>
              <w:rPr>
                <w:rFonts w:ascii="Times New Roman" w:hAnsi="Times New Roman"/>
                <w:b w:val="false"/>
                <w:i w:val="false"/>
                <w:color w:val="000000"/>
                <w:sz w:val="24"/>
              </w:rPr>
              <w:t xml:space="preserve"> </w:t>
            </w:r>
            <w:hyperlink r:id="rId273">
              <w:r>
                <w:rPr>
                  <w:rFonts w:ascii="Times New Roman" w:hAnsi="Times New Roman"/>
                  <w:b w:val="false"/>
                  <w:i w:val="false"/>
                  <w:color w:val="0000ff"/>
                  <w:sz w:val="22"/>
                  <w:u w:val="single"/>
                </w:rPr>
                <w:t>http://www.it-n.ru/communities</w:t>
              </w:r>
            </w:hyperlink>
            <w:r>
              <w:rPr>
                <w:rFonts w:ascii="Times New Roman" w:hAnsi="Times New Roman"/>
                <w:b w:val="false"/>
                <w:i w:val="false"/>
                <w:color w:val="000000"/>
                <w:sz w:val="24"/>
              </w:rPr>
              <w:t xml:space="preserve">. </w:t>
            </w:r>
            <w:hyperlink r:id="rId274">
              <w:r>
                <w:rPr>
                  <w:rFonts w:ascii="Times New Roman" w:hAnsi="Times New Roman"/>
                  <w:b w:val="false"/>
                  <w:i w:val="false"/>
                  <w:color w:val="0000ff"/>
                  <w:sz w:val="22"/>
                  <w:u w:val="single"/>
                </w:rPr>
                <w:t>http://metodsovet.su/dir/fiz_kultura/9</w:t>
              </w:r>
            </w:hyperlink>
            <w:r>
              <w:rPr>
                <w:rFonts w:ascii="Times New Roman" w:hAnsi="Times New Roman"/>
                <w:b w:val="false"/>
                <w:i w:val="false"/>
                <w:color w:val="000000"/>
                <w:sz w:val="24"/>
              </w:rPr>
              <w:t xml:space="preserve"> </w:t>
            </w:r>
            <w:hyperlink r:id="rId275">
              <w:r>
                <w:rPr>
                  <w:rFonts w:ascii="Times New Roman" w:hAnsi="Times New Roman"/>
                  <w:b w:val="false"/>
                  <w:i w:val="false"/>
                  <w:color w:val="0000ff"/>
                  <w:sz w:val="22"/>
                  <w:u w:val="single"/>
                </w:rPr>
                <w:t>http://spo.1september.ru/urok/</w:t>
              </w:r>
            </w:hyperlink>
          </w:p>
        </w:tc>
      </w:tr>
      <w:tr>
        <w:trPr>
          <w:trHeight w:val="82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в плавании кролем на груди</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09.12.2023 </w:t>
            </w:r>
          </w:p>
        </w:tc>
        <w:tc>
          <w:tcPr>
            <w:tcW w:w="4734" w:type="dxa"/>
            <w:tcBorders/>
            <w:tcMar>
              <w:top w:w="50" w:type="dxa"/>
              <w:left w:w="100" w:type="dxa"/>
            </w:tcMar>
            <w:vAlign w:val="center"/>
          </w:tcPr>
          <w:p>
            <w:pPr>
              <w:spacing w:before="0" w:after="0"/>
              <w:ind w:left="135"/>
              <w:jc w:val="left"/>
            </w:pPr>
            <w:hyperlink r:id="rId276">
              <w:r>
                <w:rPr>
                  <w:rFonts w:ascii="Times New Roman" w:hAnsi="Times New Roman"/>
                  <w:b w:val="false"/>
                  <w:i w:val="false"/>
                  <w:color w:val="0000ff"/>
                  <w:sz w:val="22"/>
                  <w:u w:val="single"/>
                </w:rPr>
                <w:t>http://www.openclass.ru</w:t>
              </w:r>
            </w:hyperlink>
            <w:r>
              <w:rPr>
                <w:rFonts w:ascii="Times New Roman" w:hAnsi="Times New Roman"/>
                <w:b w:val="false"/>
                <w:i w:val="false"/>
                <w:color w:val="000000"/>
                <w:sz w:val="24"/>
              </w:rPr>
              <w:t xml:space="preserve"> </w:t>
            </w:r>
            <w:hyperlink r:id="rId277">
              <w:r>
                <w:rPr>
                  <w:rFonts w:ascii="Times New Roman" w:hAnsi="Times New Roman"/>
                  <w:b w:val="false"/>
                  <w:i w:val="false"/>
                  <w:color w:val="0000ff"/>
                  <w:sz w:val="22"/>
                  <w:u w:val="single"/>
                </w:rPr>
                <w:t>http://www.it-n.ru/communities</w:t>
              </w:r>
            </w:hyperlink>
            <w:r>
              <w:rPr>
                <w:rFonts w:ascii="Times New Roman" w:hAnsi="Times New Roman"/>
                <w:b w:val="false"/>
                <w:i w:val="false"/>
                <w:color w:val="000000"/>
                <w:sz w:val="24"/>
              </w:rPr>
              <w:t xml:space="preserve">. </w:t>
            </w:r>
            <w:hyperlink r:id="rId278">
              <w:r>
                <w:rPr>
                  <w:rFonts w:ascii="Times New Roman" w:hAnsi="Times New Roman"/>
                  <w:b w:val="false"/>
                  <w:i w:val="false"/>
                  <w:color w:val="0000ff"/>
                  <w:sz w:val="22"/>
                  <w:u w:val="single"/>
                </w:rPr>
                <w:t>http://metodsovet.su/dir/fiz_kultura/9</w:t>
              </w:r>
            </w:hyperlink>
            <w:r>
              <w:rPr>
                <w:rFonts w:ascii="Times New Roman" w:hAnsi="Times New Roman"/>
                <w:b w:val="false"/>
                <w:i w:val="false"/>
                <w:color w:val="000000"/>
                <w:sz w:val="24"/>
              </w:rPr>
              <w:t xml:space="preserve"> </w:t>
            </w:r>
            <w:hyperlink r:id="rId279">
              <w:r>
                <w:rPr>
                  <w:rFonts w:ascii="Times New Roman" w:hAnsi="Times New Roman"/>
                  <w:b w:val="false"/>
                  <w:i w:val="false"/>
                  <w:color w:val="0000ff"/>
                  <w:sz w:val="22"/>
                  <w:u w:val="single"/>
                </w:rPr>
                <w:t>http://spo.1september.ru/urok/</w:t>
              </w:r>
            </w:hyperlink>
          </w:p>
        </w:tc>
      </w:tr>
      <w:tr>
        <w:trPr>
          <w:trHeight w:val="82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в плавании кролем на груди</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12.12.2023 </w:t>
            </w:r>
          </w:p>
        </w:tc>
        <w:tc>
          <w:tcPr>
            <w:tcW w:w="4734" w:type="dxa"/>
            <w:tcBorders/>
            <w:tcMar>
              <w:top w:w="50" w:type="dxa"/>
              <w:left w:w="100" w:type="dxa"/>
            </w:tcMar>
            <w:vAlign w:val="center"/>
          </w:tcPr>
          <w:p>
            <w:pPr>
              <w:spacing w:before="0" w:after="0"/>
              <w:ind w:left="135"/>
              <w:jc w:val="left"/>
            </w:pPr>
            <w:hyperlink r:id="rId280">
              <w:r>
                <w:rPr>
                  <w:rFonts w:ascii="Times New Roman" w:hAnsi="Times New Roman"/>
                  <w:b w:val="false"/>
                  <w:i w:val="false"/>
                  <w:color w:val="0000ff"/>
                  <w:sz w:val="22"/>
                  <w:u w:val="single"/>
                </w:rPr>
                <w:t>http://www.it-n.ru/communities</w:t>
              </w:r>
            </w:hyperlink>
            <w:r>
              <w:rPr>
                <w:rFonts w:ascii="Times New Roman" w:hAnsi="Times New Roman"/>
                <w:b w:val="false"/>
                <w:i w:val="false"/>
                <w:color w:val="000000"/>
                <w:sz w:val="24"/>
              </w:rPr>
              <w:t xml:space="preserve">. </w:t>
            </w:r>
            <w:hyperlink r:id="rId281">
              <w:r>
                <w:rPr>
                  <w:rFonts w:ascii="Times New Roman" w:hAnsi="Times New Roman"/>
                  <w:b w:val="false"/>
                  <w:i w:val="false"/>
                  <w:color w:val="0000ff"/>
                  <w:sz w:val="22"/>
                  <w:u w:val="single"/>
                </w:rPr>
                <w:t>http://metodsovet.su/dir/fiz_kultura/9</w:t>
              </w:r>
            </w:hyperlink>
          </w:p>
        </w:tc>
      </w:tr>
      <w:tr>
        <w:trPr>
          <w:trHeight w:val="55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в плавании брассом</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16.12.2023 </w:t>
            </w:r>
          </w:p>
        </w:tc>
        <w:tc>
          <w:tcPr>
            <w:tcW w:w="4734" w:type="dxa"/>
            <w:tcBorders/>
            <w:tcMar>
              <w:top w:w="50" w:type="dxa"/>
              <w:left w:w="100" w:type="dxa"/>
            </w:tcMar>
            <w:vAlign w:val="center"/>
          </w:tcPr>
          <w:p>
            <w:pPr>
              <w:spacing w:before="0" w:after="0"/>
              <w:ind w:left="135"/>
              <w:jc w:val="left"/>
            </w:pPr>
            <w:hyperlink r:id="rId282">
              <w:r>
                <w:rPr>
                  <w:rFonts w:ascii="Times New Roman" w:hAnsi="Times New Roman"/>
                  <w:b w:val="false"/>
                  <w:i w:val="false"/>
                  <w:color w:val="0000ff"/>
                  <w:sz w:val="22"/>
                  <w:u w:val="single"/>
                </w:rPr>
                <w:t>http://www.it-n.ru/communities</w:t>
              </w:r>
            </w:hyperlink>
            <w:r>
              <w:rPr>
                <w:rFonts w:ascii="Times New Roman" w:hAnsi="Times New Roman"/>
                <w:b w:val="false"/>
                <w:i w:val="false"/>
                <w:color w:val="000000"/>
                <w:sz w:val="24"/>
              </w:rPr>
              <w:t xml:space="preserve">. </w:t>
            </w:r>
            <w:hyperlink r:id="rId283">
              <w:r>
                <w:rPr>
                  <w:rFonts w:ascii="Times New Roman" w:hAnsi="Times New Roman"/>
                  <w:b w:val="false"/>
                  <w:i w:val="false"/>
                  <w:color w:val="0000ff"/>
                  <w:sz w:val="22"/>
                  <w:u w:val="single"/>
                </w:rPr>
                <w:t>http://metodsovet.su/dir/fiz_kultura/9</w:t>
              </w:r>
            </w:hyperlink>
          </w:p>
        </w:tc>
      </w:tr>
      <w:tr>
        <w:trPr>
          <w:trHeight w:val="55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в плавании брассом</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19.12.2023 </w:t>
            </w:r>
          </w:p>
        </w:tc>
        <w:tc>
          <w:tcPr>
            <w:tcW w:w="4734" w:type="dxa"/>
            <w:tcBorders/>
            <w:tcMar>
              <w:top w:w="50" w:type="dxa"/>
              <w:left w:w="100" w:type="dxa"/>
            </w:tcMar>
            <w:vAlign w:val="center"/>
          </w:tcPr>
          <w:p>
            <w:pPr>
              <w:spacing w:before="0" w:after="0"/>
              <w:ind w:left="135"/>
              <w:jc w:val="left"/>
            </w:pPr>
            <w:hyperlink r:id="rId284">
              <w:r>
                <w:rPr>
                  <w:rFonts w:ascii="Times New Roman" w:hAnsi="Times New Roman"/>
                  <w:b w:val="false"/>
                  <w:i w:val="false"/>
                  <w:color w:val="0000ff"/>
                  <w:sz w:val="22"/>
                  <w:u w:val="single"/>
                </w:rPr>
                <w:t>http://www.it-n.ru/communities</w:t>
              </w:r>
            </w:hyperlink>
            <w:r>
              <w:rPr>
                <w:rFonts w:ascii="Times New Roman" w:hAnsi="Times New Roman"/>
                <w:b w:val="false"/>
                <w:i w:val="false"/>
                <w:color w:val="000000"/>
                <w:sz w:val="24"/>
              </w:rPr>
              <w:t xml:space="preserve">. </w:t>
            </w:r>
            <w:hyperlink r:id="rId285">
              <w:r>
                <w:rPr>
                  <w:rFonts w:ascii="Times New Roman" w:hAnsi="Times New Roman"/>
                  <w:b w:val="false"/>
                  <w:i w:val="false"/>
                  <w:color w:val="0000ff"/>
                  <w:sz w:val="22"/>
                  <w:u w:val="single"/>
                </w:rPr>
                <w:t>http://metodsovet.su/dir/fiz_kultura/9</w:t>
              </w:r>
            </w:hyperlink>
          </w:p>
        </w:tc>
      </w:tr>
      <w:tr>
        <w:trPr>
          <w:trHeight w:val="82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в плавании дельфином</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23.12.2023 </w:t>
            </w:r>
          </w:p>
        </w:tc>
        <w:tc>
          <w:tcPr>
            <w:tcW w:w="4734" w:type="dxa"/>
            <w:tcBorders/>
            <w:tcMar>
              <w:top w:w="50" w:type="dxa"/>
              <w:left w:w="100" w:type="dxa"/>
            </w:tcMar>
            <w:vAlign w:val="center"/>
          </w:tcPr>
          <w:p>
            <w:pPr>
              <w:spacing w:before="0" w:after="0"/>
              <w:ind w:left="135"/>
              <w:jc w:val="left"/>
            </w:pPr>
            <w:hyperlink r:id="rId286">
              <w:r>
                <w:rPr>
                  <w:rFonts w:ascii="Times New Roman" w:hAnsi="Times New Roman"/>
                  <w:b w:val="false"/>
                  <w:i w:val="false"/>
                  <w:color w:val="0000ff"/>
                  <w:sz w:val="22"/>
                  <w:u w:val="single"/>
                </w:rPr>
                <w:t>http://www.it-n.ru/communities</w:t>
              </w:r>
            </w:hyperlink>
            <w:r>
              <w:rPr>
                <w:rFonts w:ascii="Times New Roman" w:hAnsi="Times New Roman"/>
                <w:b w:val="false"/>
                <w:i w:val="false"/>
                <w:color w:val="000000"/>
                <w:sz w:val="24"/>
              </w:rPr>
              <w:t xml:space="preserve">. </w:t>
            </w:r>
            <w:hyperlink r:id="rId287">
              <w:r>
                <w:rPr>
                  <w:rFonts w:ascii="Times New Roman" w:hAnsi="Times New Roman"/>
                  <w:b w:val="false"/>
                  <w:i w:val="false"/>
                  <w:color w:val="0000ff"/>
                  <w:sz w:val="22"/>
                  <w:u w:val="single"/>
                </w:rPr>
                <w:t>http://metodsovet.su/dir/fiz_kultura/9</w:t>
              </w:r>
            </w:hyperlink>
          </w:p>
        </w:tc>
      </w:tr>
      <w:tr>
        <w:trPr>
          <w:trHeight w:val="136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Подвижные игры с элементами спортивных игр: парашютисты, стрелки</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26.12.2023 </w:t>
            </w:r>
          </w:p>
        </w:tc>
        <w:tc>
          <w:tcPr>
            <w:tcW w:w="4734" w:type="dxa"/>
            <w:tcBorders/>
            <w:tcMar>
              <w:top w:w="50" w:type="dxa"/>
              <w:left w:w="100" w:type="dxa"/>
            </w:tcMar>
            <w:vAlign w:val="center"/>
          </w:tcPr>
          <w:p>
            <w:pPr>
              <w:spacing w:before="0" w:after="0"/>
              <w:ind w:left="135"/>
              <w:jc w:val="left"/>
            </w:pPr>
            <w:hyperlink r:id="rId288">
              <w:r>
                <w:rPr>
                  <w:rFonts w:ascii="Times New Roman" w:hAnsi="Times New Roman"/>
                  <w:b w:val="false"/>
                  <w:i w:val="false"/>
                  <w:color w:val="0000ff"/>
                  <w:sz w:val="22"/>
                  <w:u w:val="single"/>
                </w:rPr>
                <w:t>http://www.it-n.ru/communities</w:t>
              </w:r>
            </w:hyperlink>
            <w:r>
              <w:rPr>
                <w:rFonts w:ascii="Times New Roman" w:hAnsi="Times New Roman"/>
                <w:b w:val="false"/>
                <w:i w:val="false"/>
                <w:color w:val="000000"/>
                <w:sz w:val="24"/>
              </w:rPr>
              <w:t xml:space="preserve">. </w:t>
            </w:r>
            <w:hyperlink r:id="rId289">
              <w:r>
                <w:rPr>
                  <w:rFonts w:ascii="Times New Roman" w:hAnsi="Times New Roman"/>
                  <w:b w:val="false"/>
                  <w:i w:val="false"/>
                  <w:color w:val="0000ff"/>
                  <w:sz w:val="22"/>
                  <w:u w:val="single"/>
                </w:rPr>
                <w:t>http://metodsovet.su/dir/fiz_kultura/9</w:t>
              </w:r>
            </w:hyperlink>
          </w:p>
        </w:tc>
      </w:tr>
      <w:tr>
        <w:trPr>
          <w:trHeight w:val="55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Спортивная игра баскетбол</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24.02.2024 </w:t>
            </w:r>
          </w:p>
        </w:tc>
        <w:tc>
          <w:tcPr>
            <w:tcW w:w="4734" w:type="dxa"/>
            <w:tcBorders/>
            <w:tcMar>
              <w:top w:w="50" w:type="dxa"/>
              <w:left w:w="100" w:type="dxa"/>
            </w:tcMar>
            <w:vAlign w:val="center"/>
          </w:tcPr>
          <w:p>
            <w:pPr>
              <w:spacing w:before="0" w:after="0"/>
              <w:ind w:left="135"/>
              <w:jc w:val="left"/>
            </w:pPr>
            <w:hyperlink r:id="rId290">
              <w:r>
                <w:rPr>
                  <w:rFonts w:ascii="Times New Roman" w:hAnsi="Times New Roman"/>
                  <w:b w:val="false"/>
                  <w:i w:val="false"/>
                  <w:color w:val="0000ff"/>
                  <w:sz w:val="22"/>
                  <w:u w:val="single"/>
                </w:rPr>
                <w:t>http://www.it-n.ru/communities</w:t>
              </w:r>
            </w:hyperlink>
            <w:r>
              <w:rPr>
                <w:rFonts w:ascii="Times New Roman" w:hAnsi="Times New Roman"/>
                <w:b w:val="false"/>
                <w:i w:val="false"/>
                <w:color w:val="000000"/>
                <w:sz w:val="24"/>
              </w:rPr>
              <w:t xml:space="preserve">. </w:t>
            </w:r>
            <w:hyperlink r:id="rId291">
              <w:r>
                <w:rPr>
                  <w:rFonts w:ascii="Times New Roman" w:hAnsi="Times New Roman"/>
                  <w:b w:val="false"/>
                  <w:i w:val="false"/>
                  <w:color w:val="0000ff"/>
                  <w:sz w:val="22"/>
                  <w:u w:val="single"/>
                </w:rPr>
                <w:t>http://metodsovet.su/dir/fiz_kultura/9</w:t>
              </w:r>
            </w:hyperlink>
          </w:p>
        </w:tc>
      </w:tr>
      <w:tr>
        <w:trPr>
          <w:trHeight w:val="136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Ведение баскетбольного мяча. Ловля и передача мяча двумя руками</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27.02.2024 </w:t>
            </w:r>
          </w:p>
        </w:tc>
        <w:tc>
          <w:tcPr>
            <w:tcW w:w="4734" w:type="dxa"/>
            <w:tcBorders/>
            <w:tcMar>
              <w:top w:w="50" w:type="dxa"/>
              <w:left w:w="100" w:type="dxa"/>
            </w:tcMar>
            <w:vAlign w:val="center"/>
          </w:tcPr>
          <w:p>
            <w:pPr>
              <w:spacing w:before="0" w:after="0"/>
              <w:ind w:left="135"/>
              <w:jc w:val="left"/>
            </w:pPr>
            <w:hyperlink r:id="rId292">
              <w:r>
                <w:rPr>
                  <w:rFonts w:ascii="Times New Roman" w:hAnsi="Times New Roman"/>
                  <w:b w:val="false"/>
                  <w:i w:val="false"/>
                  <w:color w:val="0000ff"/>
                  <w:sz w:val="22"/>
                  <w:u w:val="single"/>
                </w:rPr>
                <w:t>http://www.it-n.ru/communities</w:t>
              </w:r>
            </w:hyperlink>
            <w:r>
              <w:rPr>
                <w:rFonts w:ascii="Times New Roman" w:hAnsi="Times New Roman"/>
                <w:b w:val="false"/>
                <w:i w:val="false"/>
                <w:color w:val="000000"/>
                <w:sz w:val="24"/>
              </w:rPr>
              <w:t xml:space="preserve">. </w:t>
            </w:r>
            <w:hyperlink r:id="rId293">
              <w:r>
                <w:rPr>
                  <w:rFonts w:ascii="Times New Roman" w:hAnsi="Times New Roman"/>
                  <w:b w:val="false"/>
                  <w:i w:val="false"/>
                  <w:color w:val="0000ff"/>
                  <w:sz w:val="22"/>
                  <w:u w:val="single"/>
                </w:rPr>
                <w:t>http://metodsovet.su/dir/fiz_kultura/9</w:t>
              </w:r>
            </w:hyperlink>
          </w:p>
        </w:tc>
      </w:tr>
      <w:tr>
        <w:trPr>
          <w:trHeight w:val="82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Подвижные игры с приемами баскетбола</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02.03.2024 </w:t>
            </w:r>
          </w:p>
        </w:tc>
        <w:tc>
          <w:tcPr>
            <w:tcW w:w="4734" w:type="dxa"/>
            <w:tcBorders/>
            <w:tcMar>
              <w:top w:w="50" w:type="dxa"/>
              <w:left w:w="100" w:type="dxa"/>
            </w:tcMar>
            <w:vAlign w:val="center"/>
          </w:tcPr>
          <w:p>
            <w:pPr>
              <w:spacing w:before="0" w:after="0"/>
              <w:ind w:left="135"/>
              <w:jc w:val="left"/>
            </w:pPr>
            <w:hyperlink r:id="rId294">
              <w:r>
                <w:rPr>
                  <w:rFonts w:ascii="Times New Roman" w:hAnsi="Times New Roman"/>
                  <w:b w:val="false"/>
                  <w:i w:val="false"/>
                  <w:color w:val="0000ff"/>
                  <w:sz w:val="22"/>
                  <w:u w:val="single"/>
                </w:rPr>
                <w:t>http://www.it-n.ru/communities</w:t>
              </w:r>
            </w:hyperlink>
            <w:r>
              <w:rPr>
                <w:rFonts w:ascii="Times New Roman" w:hAnsi="Times New Roman"/>
                <w:b w:val="false"/>
                <w:i w:val="false"/>
                <w:color w:val="000000"/>
                <w:sz w:val="24"/>
              </w:rPr>
              <w:t xml:space="preserve">. </w:t>
            </w:r>
            <w:hyperlink r:id="rId295">
              <w:r>
                <w:rPr>
                  <w:rFonts w:ascii="Times New Roman" w:hAnsi="Times New Roman"/>
                  <w:b w:val="false"/>
                  <w:i w:val="false"/>
                  <w:color w:val="0000ff"/>
                  <w:sz w:val="22"/>
                  <w:u w:val="single"/>
                </w:rPr>
                <w:t>http://metodsovet.su/dir/fiz_kultura/9</w:t>
              </w:r>
            </w:hyperlink>
          </w:p>
        </w:tc>
      </w:tr>
      <w:tr>
        <w:trPr>
          <w:trHeight w:val="55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Спортивная игра волейбол</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05.03.2024 </w:t>
            </w:r>
          </w:p>
        </w:tc>
        <w:tc>
          <w:tcPr>
            <w:tcW w:w="4734" w:type="dxa"/>
            <w:tcBorders/>
            <w:tcMar>
              <w:top w:w="50" w:type="dxa"/>
              <w:left w:w="100" w:type="dxa"/>
            </w:tcMar>
            <w:vAlign w:val="center"/>
          </w:tcPr>
          <w:p>
            <w:pPr>
              <w:spacing w:before="0" w:after="0"/>
              <w:ind w:left="135"/>
              <w:jc w:val="left"/>
            </w:pPr>
            <w:hyperlink r:id="rId296">
              <w:r>
                <w:rPr>
                  <w:rFonts w:ascii="Times New Roman" w:hAnsi="Times New Roman"/>
                  <w:b w:val="false"/>
                  <w:i w:val="false"/>
                  <w:color w:val="0000ff"/>
                  <w:sz w:val="22"/>
                  <w:u w:val="single"/>
                </w:rPr>
                <w:t>http://www.it-n.ru/communities</w:t>
              </w:r>
            </w:hyperlink>
            <w:r>
              <w:rPr>
                <w:rFonts w:ascii="Times New Roman" w:hAnsi="Times New Roman"/>
                <w:b w:val="false"/>
                <w:i w:val="false"/>
                <w:color w:val="000000"/>
                <w:sz w:val="24"/>
              </w:rPr>
              <w:t xml:space="preserve">. </w:t>
            </w:r>
            <w:hyperlink r:id="rId297">
              <w:r>
                <w:rPr>
                  <w:rFonts w:ascii="Times New Roman" w:hAnsi="Times New Roman"/>
                  <w:b w:val="false"/>
                  <w:i w:val="false"/>
                  <w:color w:val="0000ff"/>
                  <w:sz w:val="22"/>
                  <w:u w:val="single"/>
                </w:rPr>
                <w:t>http://metodsovet.su/dir/fiz_kultura/9</w:t>
              </w:r>
            </w:hyperlink>
          </w:p>
        </w:tc>
      </w:tr>
      <w:tr>
        <w:trPr>
          <w:trHeight w:val="163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Прямая нижняя подача, приём и передача мяча снизу двумя руками на месте и в движении</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09.03.2024 </w:t>
            </w:r>
          </w:p>
        </w:tc>
        <w:tc>
          <w:tcPr>
            <w:tcW w:w="4734" w:type="dxa"/>
            <w:tcBorders/>
            <w:tcMar>
              <w:top w:w="50" w:type="dxa"/>
              <w:left w:w="100" w:type="dxa"/>
            </w:tcMar>
            <w:vAlign w:val="center"/>
          </w:tcPr>
          <w:p>
            <w:pPr>
              <w:spacing w:before="0" w:after="0"/>
              <w:ind w:left="135"/>
              <w:jc w:val="left"/>
            </w:pPr>
            <w:hyperlink r:id="rId298">
              <w:r>
                <w:rPr>
                  <w:rFonts w:ascii="Times New Roman" w:hAnsi="Times New Roman"/>
                  <w:b w:val="false"/>
                  <w:i w:val="false"/>
                  <w:color w:val="0000ff"/>
                  <w:sz w:val="22"/>
                  <w:u w:val="single"/>
                </w:rPr>
                <w:t>http://www.it-n.ru/communities</w:t>
              </w:r>
            </w:hyperlink>
            <w:r>
              <w:rPr>
                <w:rFonts w:ascii="Times New Roman" w:hAnsi="Times New Roman"/>
                <w:b w:val="false"/>
                <w:i w:val="false"/>
                <w:color w:val="000000"/>
                <w:sz w:val="24"/>
              </w:rPr>
              <w:t xml:space="preserve">. </w:t>
            </w:r>
            <w:hyperlink r:id="rId299">
              <w:r>
                <w:rPr>
                  <w:rFonts w:ascii="Times New Roman" w:hAnsi="Times New Roman"/>
                  <w:b w:val="false"/>
                  <w:i w:val="false"/>
                  <w:color w:val="0000ff"/>
                  <w:sz w:val="22"/>
                  <w:u w:val="single"/>
                </w:rPr>
                <w:t>http://metodsovet.su/dir/fiz_kultura/9</w:t>
              </w:r>
            </w:hyperlink>
          </w:p>
        </w:tc>
      </w:tr>
      <w:tr>
        <w:trPr>
          <w:trHeight w:val="55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Спортивная игра футбол</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12.03.2024 </w:t>
            </w:r>
          </w:p>
        </w:tc>
        <w:tc>
          <w:tcPr>
            <w:tcW w:w="4734" w:type="dxa"/>
            <w:tcBorders/>
            <w:tcMar>
              <w:top w:w="50" w:type="dxa"/>
              <w:left w:w="100" w:type="dxa"/>
            </w:tcMar>
            <w:vAlign w:val="center"/>
          </w:tcPr>
          <w:p>
            <w:pPr>
              <w:spacing w:before="0" w:after="0"/>
              <w:ind w:left="135"/>
              <w:jc w:val="left"/>
            </w:pPr>
            <w:hyperlink r:id="rId300">
              <w:r>
                <w:rPr>
                  <w:rFonts w:ascii="Times New Roman" w:hAnsi="Times New Roman"/>
                  <w:b w:val="false"/>
                  <w:i w:val="false"/>
                  <w:color w:val="0000ff"/>
                  <w:sz w:val="22"/>
                  <w:u w:val="single"/>
                </w:rPr>
                <w:t>http://www.it-n.ru/communities</w:t>
              </w:r>
            </w:hyperlink>
            <w:r>
              <w:rPr>
                <w:rFonts w:ascii="Times New Roman" w:hAnsi="Times New Roman"/>
                <w:b w:val="false"/>
                <w:i w:val="false"/>
                <w:color w:val="000000"/>
                <w:sz w:val="24"/>
              </w:rPr>
              <w:t xml:space="preserve">. </w:t>
            </w:r>
            <w:hyperlink r:id="rId301">
              <w:r>
                <w:rPr>
                  <w:rFonts w:ascii="Times New Roman" w:hAnsi="Times New Roman"/>
                  <w:b w:val="false"/>
                  <w:i w:val="false"/>
                  <w:color w:val="0000ff"/>
                  <w:sz w:val="22"/>
                  <w:u w:val="single"/>
                </w:rPr>
                <w:t>http://metodsovet.su/dir/fiz_kultura/9</w:t>
              </w:r>
            </w:hyperlink>
          </w:p>
        </w:tc>
      </w:tr>
      <w:tr>
        <w:trPr>
          <w:trHeight w:val="55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Подвижные игры с приемами футбола</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16.03.2024 </w:t>
            </w:r>
          </w:p>
        </w:tc>
        <w:tc>
          <w:tcPr>
            <w:tcW w:w="4734" w:type="dxa"/>
            <w:tcBorders/>
            <w:tcMar>
              <w:top w:w="50" w:type="dxa"/>
              <w:left w:w="100" w:type="dxa"/>
            </w:tcMar>
            <w:vAlign w:val="center"/>
          </w:tcPr>
          <w:p>
            <w:pPr>
              <w:spacing w:before="0" w:after="0"/>
              <w:ind w:left="135"/>
              <w:jc w:val="left"/>
            </w:pPr>
            <w:hyperlink r:id="rId302">
              <w:r>
                <w:rPr>
                  <w:rFonts w:ascii="Times New Roman" w:hAnsi="Times New Roman"/>
                  <w:b w:val="false"/>
                  <w:i w:val="false"/>
                  <w:color w:val="0000ff"/>
                  <w:sz w:val="22"/>
                  <w:u w:val="single"/>
                </w:rPr>
                <w:t>http://www.it-n.ru/communities</w:t>
              </w:r>
            </w:hyperlink>
            <w:r>
              <w:rPr>
                <w:rFonts w:ascii="Times New Roman" w:hAnsi="Times New Roman"/>
                <w:b w:val="false"/>
                <w:i w:val="false"/>
                <w:color w:val="000000"/>
                <w:sz w:val="24"/>
              </w:rPr>
              <w:t xml:space="preserve">. </w:t>
            </w:r>
            <w:hyperlink r:id="rId303">
              <w:r>
                <w:rPr>
                  <w:rFonts w:ascii="Times New Roman" w:hAnsi="Times New Roman"/>
                  <w:b w:val="false"/>
                  <w:i w:val="false"/>
                  <w:color w:val="0000ff"/>
                  <w:sz w:val="22"/>
                  <w:u w:val="single"/>
                </w:rPr>
                <w:t>http://metodsovet.su/dir/fiz_kultura/9</w:t>
              </w:r>
            </w:hyperlink>
          </w:p>
        </w:tc>
      </w:tr>
      <w:tr>
        <w:trPr>
          <w:trHeight w:val="163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выполнения спортивных нормативов 2-3 ступени</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19.03.2024 </w:t>
            </w:r>
          </w:p>
        </w:tc>
        <w:tc>
          <w:tcPr>
            <w:tcW w:w="4734" w:type="dxa"/>
            <w:tcBorders/>
            <w:tcMar>
              <w:top w:w="50" w:type="dxa"/>
              <w:left w:w="100" w:type="dxa"/>
            </w:tcMar>
            <w:vAlign w:val="center"/>
          </w:tcPr>
          <w:p>
            <w:pPr>
              <w:spacing w:before="0" w:after="0"/>
              <w:ind w:left="135"/>
              <w:jc w:val="left"/>
            </w:pPr>
            <w:hyperlink r:id="rId304">
              <w:r>
                <w:rPr>
                  <w:rFonts w:ascii="Times New Roman" w:hAnsi="Times New Roman"/>
                  <w:b w:val="false"/>
                  <w:i w:val="false"/>
                  <w:color w:val="0000ff"/>
                  <w:sz w:val="22"/>
                  <w:u w:val="single"/>
                </w:rPr>
                <w:t>http://www.it-n.ru/communities</w:t>
              </w:r>
            </w:hyperlink>
            <w:r>
              <w:rPr>
                <w:rFonts w:ascii="Times New Roman" w:hAnsi="Times New Roman"/>
                <w:b w:val="false"/>
                <w:i w:val="false"/>
                <w:color w:val="000000"/>
                <w:sz w:val="24"/>
              </w:rPr>
              <w:t xml:space="preserve">. </w:t>
            </w:r>
            <w:hyperlink r:id="rId305">
              <w:r>
                <w:rPr>
                  <w:rFonts w:ascii="Times New Roman" w:hAnsi="Times New Roman"/>
                  <w:b w:val="false"/>
                  <w:i w:val="false"/>
                  <w:color w:val="0000ff"/>
                  <w:sz w:val="22"/>
                  <w:u w:val="single"/>
                </w:rPr>
                <w:t>http://metodsovet.su/dir/fiz_kultura/9</w:t>
              </w:r>
            </w:hyperlink>
          </w:p>
        </w:tc>
      </w:tr>
      <w:tr>
        <w:trPr>
          <w:trHeight w:val="163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ТБ на уроках. Сохранение и укрепление здоровья через ВФСК ГТО</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02.04.2024 </w:t>
            </w:r>
          </w:p>
        </w:tc>
        <w:tc>
          <w:tcPr>
            <w:tcW w:w="4734" w:type="dxa"/>
            <w:tcBorders/>
            <w:tcMar>
              <w:top w:w="50" w:type="dxa"/>
              <w:left w:w="100" w:type="dxa"/>
            </w:tcMar>
            <w:vAlign w:val="center"/>
          </w:tcPr>
          <w:p>
            <w:pPr>
              <w:spacing w:before="0" w:after="0"/>
              <w:ind w:left="135"/>
              <w:jc w:val="left"/>
            </w:pPr>
            <w:hyperlink r:id="rId306">
              <w:r>
                <w:rPr>
                  <w:rFonts w:ascii="Times New Roman" w:hAnsi="Times New Roman"/>
                  <w:b w:val="false"/>
                  <w:i w:val="false"/>
                  <w:color w:val="0000ff"/>
                  <w:sz w:val="22"/>
                  <w:u w:val="single"/>
                </w:rPr>
                <w:t>http://www.it-n.ru/communities</w:t>
              </w:r>
            </w:hyperlink>
            <w:r>
              <w:rPr>
                <w:rFonts w:ascii="Times New Roman" w:hAnsi="Times New Roman"/>
                <w:b w:val="false"/>
                <w:i w:val="false"/>
                <w:color w:val="000000"/>
                <w:sz w:val="24"/>
              </w:rPr>
              <w:t xml:space="preserve">. </w:t>
            </w:r>
            <w:hyperlink r:id="rId307">
              <w:r>
                <w:rPr>
                  <w:rFonts w:ascii="Times New Roman" w:hAnsi="Times New Roman"/>
                  <w:b w:val="false"/>
                  <w:i w:val="false"/>
                  <w:color w:val="0000ff"/>
                  <w:sz w:val="22"/>
                  <w:u w:val="single"/>
                </w:rPr>
                <w:t>http://metodsovet.su/dir/fiz_kultura/9</w:t>
              </w:r>
            </w:hyperlink>
          </w:p>
        </w:tc>
      </w:tr>
      <w:tr>
        <w:trPr>
          <w:trHeight w:val="190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Бег на 30м. Эстафеты</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06.04.2024 </w:t>
            </w:r>
          </w:p>
        </w:tc>
        <w:tc>
          <w:tcPr>
            <w:tcW w:w="4734" w:type="dxa"/>
            <w:tcBorders/>
            <w:tcMar>
              <w:top w:w="50" w:type="dxa"/>
              <w:left w:w="100" w:type="dxa"/>
            </w:tcMar>
            <w:vAlign w:val="center"/>
          </w:tcPr>
          <w:p>
            <w:pPr>
              <w:spacing w:before="0" w:after="0"/>
              <w:ind w:left="135"/>
              <w:jc w:val="left"/>
            </w:pPr>
            <w:hyperlink r:id="rId308">
              <w:r>
                <w:rPr>
                  <w:rFonts w:ascii="Times New Roman" w:hAnsi="Times New Roman"/>
                  <w:b w:val="false"/>
                  <w:i w:val="false"/>
                  <w:color w:val="0000ff"/>
                  <w:sz w:val="22"/>
                  <w:u w:val="single"/>
                </w:rPr>
                <w:t>http://www.it-n.ru/communities</w:t>
              </w:r>
            </w:hyperlink>
            <w:r>
              <w:rPr>
                <w:rFonts w:ascii="Times New Roman" w:hAnsi="Times New Roman"/>
                <w:b w:val="false"/>
                <w:i w:val="false"/>
                <w:color w:val="000000"/>
                <w:sz w:val="24"/>
              </w:rPr>
              <w:t xml:space="preserve">. </w:t>
            </w:r>
            <w:hyperlink r:id="rId309">
              <w:r>
                <w:rPr>
                  <w:rFonts w:ascii="Times New Roman" w:hAnsi="Times New Roman"/>
                  <w:b w:val="false"/>
                  <w:i w:val="false"/>
                  <w:color w:val="0000ff"/>
                  <w:sz w:val="22"/>
                  <w:u w:val="single"/>
                </w:rPr>
                <w:t>http://metodsovet.su/dir/fiz_kultura/9</w:t>
              </w:r>
            </w:hyperlink>
          </w:p>
        </w:tc>
      </w:tr>
      <w:tr>
        <w:trPr>
          <w:trHeight w:val="163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Бег на 1000м</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09.04.2024 </w:t>
            </w:r>
          </w:p>
        </w:tc>
        <w:tc>
          <w:tcPr>
            <w:tcW w:w="4734" w:type="dxa"/>
            <w:tcBorders/>
            <w:tcMar>
              <w:top w:w="50" w:type="dxa"/>
              <w:left w:w="100" w:type="dxa"/>
            </w:tcMar>
            <w:vAlign w:val="center"/>
          </w:tcPr>
          <w:p>
            <w:pPr>
              <w:spacing w:before="0" w:after="0"/>
              <w:ind w:left="135"/>
              <w:jc w:val="left"/>
            </w:pPr>
            <w:hyperlink r:id="rId310">
              <w:r>
                <w:rPr>
                  <w:rFonts w:ascii="Times New Roman" w:hAnsi="Times New Roman"/>
                  <w:b w:val="false"/>
                  <w:i w:val="false"/>
                  <w:color w:val="0000ff"/>
                  <w:sz w:val="22"/>
                  <w:u w:val="single"/>
                </w:rPr>
                <w:t>http://www.it-n.ru/communities</w:t>
              </w:r>
            </w:hyperlink>
            <w:r>
              <w:rPr>
                <w:rFonts w:ascii="Times New Roman" w:hAnsi="Times New Roman"/>
                <w:b w:val="false"/>
                <w:i w:val="false"/>
                <w:color w:val="000000"/>
                <w:sz w:val="24"/>
              </w:rPr>
              <w:t xml:space="preserve">. </w:t>
            </w:r>
            <w:hyperlink r:id="rId311">
              <w:r>
                <w:rPr>
                  <w:rFonts w:ascii="Times New Roman" w:hAnsi="Times New Roman"/>
                  <w:b w:val="false"/>
                  <w:i w:val="false"/>
                  <w:color w:val="0000ff"/>
                  <w:sz w:val="22"/>
                  <w:u w:val="single"/>
                </w:rPr>
                <w:t>http://metodsovet.su/dir/fiz_kultura/9</w:t>
              </w:r>
            </w:hyperlink>
          </w:p>
        </w:tc>
      </w:tr>
      <w:tr>
        <w:trPr>
          <w:trHeight w:val="217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Кросс на 2 км. Подводящие упражнения</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13.04.2024 </w:t>
            </w:r>
          </w:p>
        </w:tc>
        <w:tc>
          <w:tcPr>
            <w:tcW w:w="4734" w:type="dxa"/>
            <w:tcBorders/>
            <w:tcMar>
              <w:top w:w="50" w:type="dxa"/>
              <w:left w:w="100" w:type="dxa"/>
            </w:tcMar>
            <w:vAlign w:val="center"/>
          </w:tcPr>
          <w:p>
            <w:pPr>
              <w:spacing w:before="0" w:after="0"/>
              <w:ind w:left="135"/>
              <w:jc w:val="left"/>
            </w:pPr>
            <w:hyperlink r:id="rId312">
              <w:r>
                <w:rPr>
                  <w:rFonts w:ascii="Times New Roman" w:hAnsi="Times New Roman"/>
                  <w:b w:val="false"/>
                  <w:i w:val="false"/>
                  <w:color w:val="0000ff"/>
                  <w:sz w:val="22"/>
                  <w:u w:val="single"/>
                </w:rPr>
                <w:t>http://www.it-n.ru/communities</w:t>
              </w:r>
            </w:hyperlink>
            <w:r>
              <w:rPr>
                <w:rFonts w:ascii="Times New Roman" w:hAnsi="Times New Roman"/>
                <w:b w:val="false"/>
                <w:i w:val="false"/>
                <w:color w:val="000000"/>
                <w:sz w:val="24"/>
              </w:rPr>
              <w:t xml:space="preserve">. </w:t>
            </w:r>
            <w:hyperlink r:id="rId313">
              <w:r>
                <w:rPr>
                  <w:rFonts w:ascii="Times New Roman" w:hAnsi="Times New Roman"/>
                  <w:b w:val="false"/>
                  <w:i w:val="false"/>
                  <w:color w:val="0000ff"/>
                  <w:sz w:val="22"/>
                  <w:u w:val="single"/>
                </w:rPr>
                <w:t>http://metodsovet.su/dir/fiz_kultura/9</w:t>
              </w:r>
            </w:hyperlink>
          </w:p>
        </w:tc>
      </w:tr>
      <w:tr>
        <w:trPr>
          <w:trHeight w:val="190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Бег на лыжах 1 км. Эстафеты</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20.02.2024 </w:t>
            </w:r>
          </w:p>
        </w:tc>
        <w:tc>
          <w:tcPr>
            <w:tcW w:w="4734" w:type="dxa"/>
            <w:tcBorders/>
            <w:tcMar>
              <w:top w:w="50" w:type="dxa"/>
              <w:left w:w="100" w:type="dxa"/>
            </w:tcMar>
            <w:vAlign w:val="center"/>
          </w:tcPr>
          <w:p>
            <w:pPr>
              <w:spacing w:before="0" w:after="0"/>
              <w:ind w:left="135"/>
              <w:jc w:val="left"/>
            </w:pPr>
            <w:hyperlink r:id="rId314">
              <w:r>
                <w:rPr>
                  <w:rFonts w:ascii="Times New Roman" w:hAnsi="Times New Roman"/>
                  <w:b w:val="false"/>
                  <w:i w:val="false"/>
                  <w:color w:val="0000ff"/>
                  <w:sz w:val="22"/>
                  <w:u w:val="single"/>
                </w:rPr>
                <w:t>http://www.it-n.ru/communities</w:t>
              </w:r>
            </w:hyperlink>
            <w:r>
              <w:rPr>
                <w:rFonts w:ascii="Times New Roman" w:hAnsi="Times New Roman"/>
                <w:b w:val="false"/>
                <w:i w:val="false"/>
                <w:color w:val="000000"/>
                <w:sz w:val="24"/>
              </w:rPr>
              <w:t xml:space="preserve">. </w:t>
            </w:r>
            <w:hyperlink r:id="rId315">
              <w:r>
                <w:rPr>
                  <w:rFonts w:ascii="Times New Roman" w:hAnsi="Times New Roman"/>
                  <w:b w:val="false"/>
                  <w:i w:val="false"/>
                  <w:color w:val="0000ff"/>
                  <w:sz w:val="22"/>
                  <w:u w:val="single"/>
                </w:rPr>
                <w:t>http://metodsovet.su/dir/fiz_kultura/9</w:t>
              </w:r>
            </w:hyperlink>
          </w:p>
        </w:tc>
      </w:tr>
      <w:tr>
        <w:trPr>
          <w:trHeight w:val="3510"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16.04.2024 </w:t>
            </w:r>
          </w:p>
        </w:tc>
        <w:tc>
          <w:tcPr>
            <w:tcW w:w="4734" w:type="dxa"/>
            <w:tcBorders/>
            <w:tcMar>
              <w:top w:w="50" w:type="dxa"/>
              <w:left w:w="100" w:type="dxa"/>
            </w:tcMar>
            <w:vAlign w:val="center"/>
          </w:tcPr>
          <w:p>
            <w:pPr>
              <w:spacing w:before="0" w:after="0"/>
              <w:ind w:left="135"/>
              <w:jc w:val="left"/>
            </w:pPr>
            <w:hyperlink r:id="rId316">
              <w:r>
                <w:rPr>
                  <w:rFonts w:ascii="Times New Roman" w:hAnsi="Times New Roman"/>
                  <w:b w:val="false"/>
                  <w:i w:val="false"/>
                  <w:color w:val="0000ff"/>
                  <w:sz w:val="22"/>
                  <w:u w:val="single"/>
                </w:rPr>
                <w:t>http://www.it-n.ru/communities</w:t>
              </w:r>
            </w:hyperlink>
            <w:r>
              <w:rPr>
                <w:rFonts w:ascii="Times New Roman" w:hAnsi="Times New Roman"/>
                <w:b w:val="false"/>
                <w:i w:val="false"/>
                <w:color w:val="000000"/>
                <w:sz w:val="24"/>
              </w:rPr>
              <w:t xml:space="preserve">. </w:t>
            </w:r>
            <w:hyperlink r:id="rId317">
              <w:r>
                <w:rPr>
                  <w:rFonts w:ascii="Times New Roman" w:hAnsi="Times New Roman"/>
                  <w:b w:val="false"/>
                  <w:i w:val="false"/>
                  <w:color w:val="0000ff"/>
                  <w:sz w:val="22"/>
                  <w:u w:val="single"/>
                </w:rPr>
                <w:t>http://metodsovet.su/dir/fiz_kultura/9</w:t>
              </w:r>
            </w:hyperlink>
          </w:p>
        </w:tc>
      </w:tr>
      <w:tr>
        <w:trPr>
          <w:trHeight w:val="292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Подтягивание из виса лежа на низкой перекладине 90см. Эстафеты</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20.04.2024 </w:t>
            </w:r>
          </w:p>
        </w:tc>
        <w:tc>
          <w:tcPr>
            <w:tcW w:w="4734" w:type="dxa"/>
            <w:tcBorders/>
            <w:tcMar>
              <w:top w:w="50" w:type="dxa"/>
              <w:left w:w="100" w:type="dxa"/>
            </w:tcMar>
            <w:vAlign w:val="center"/>
          </w:tcPr>
          <w:p>
            <w:pPr>
              <w:spacing w:before="0" w:after="0"/>
              <w:ind w:left="135"/>
              <w:jc w:val="left"/>
            </w:pPr>
            <w:hyperlink r:id="rId318">
              <w:r>
                <w:rPr>
                  <w:rFonts w:ascii="Times New Roman" w:hAnsi="Times New Roman"/>
                  <w:b w:val="false"/>
                  <w:i w:val="false"/>
                  <w:color w:val="0000ff"/>
                  <w:sz w:val="22"/>
                  <w:u w:val="single"/>
                </w:rPr>
                <w:t>http://www.it-n.ru/communities</w:t>
              </w:r>
            </w:hyperlink>
            <w:r>
              <w:rPr>
                <w:rFonts w:ascii="Times New Roman" w:hAnsi="Times New Roman"/>
                <w:b w:val="false"/>
                <w:i w:val="false"/>
                <w:color w:val="000000"/>
                <w:sz w:val="24"/>
              </w:rPr>
              <w:t xml:space="preserve">. </w:t>
            </w:r>
            <w:hyperlink r:id="rId319">
              <w:r>
                <w:rPr>
                  <w:rFonts w:ascii="Times New Roman" w:hAnsi="Times New Roman"/>
                  <w:b w:val="false"/>
                  <w:i w:val="false"/>
                  <w:color w:val="0000ff"/>
                  <w:sz w:val="22"/>
                  <w:u w:val="single"/>
                </w:rPr>
                <w:t>http://metodsovet.su/dir/fiz_kultura/9</w:t>
              </w:r>
            </w:hyperlink>
          </w:p>
        </w:tc>
      </w:tr>
      <w:tr>
        <w:trPr>
          <w:trHeight w:val="271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Наклон вперед из положения стоя на гимнастической скамье. Подвижные игры</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23.04.2024 </w:t>
            </w:r>
          </w:p>
        </w:tc>
        <w:tc>
          <w:tcPr>
            <w:tcW w:w="4734" w:type="dxa"/>
            <w:tcBorders/>
            <w:tcMar>
              <w:top w:w="50" w:type="dxa"/>
              <w:left w:w="100" w:type="dxa"/>
            </w:tcMar>
            <w:vAlign w:val="center"/>
          </w:tcPr>
          <w:p>
            <w:pPr>
              <w:spacing w:before="0" w:after="0"/>
              <w:ind w:left="135"/>
              <w:jc w:val="left"/>
            </w:pPr>
            <w:hyperlink r:id="rId320">
              <w:r>
                <w:rPr>
                  <w:rFonts w:ascii="Times New Roman" w:hAnsi="Times New Roman"/>
                  <w:b w:val="false"/>
                  <w:i w:val="false"/>
                  <w:color w:val="0000ff"/>
                  <w:sz w:val="22"/>
                  <w:u w:val="single"/>
                </w:rPr>
                <w:t>http://www.it-n.ru/communities</w:t>
              </w:r>
            </w:hyperlink>
            <w:r>
              <w:rPr>
                <w:rFonts w:ascii="Times New Roman" w:hAnsi="Times New Roman"/>
                <w:b w:val="false"/>
                <w:i w:val="false"/>
                <w:color w:val="000000"/>
                <w:sz w:val="24"/>
              </w:rPr>
              <w:t xml:space="preserve">. </w:t>
            </w:r>
            <w:hyperlink r:id="rId321">
              <w:r>
                <w:rPr>
                  <w:rFonts w:ascii="Times New Roman" w:hAnsi="Times New Roman"/>
                  <w:b w:val="false"/>
                  <w:i w:val="false"/>
                  <w:color w:val="0000ff"/>
                  <w:sz w:val="22"/>
                  <w:u w:val="single"/>
                </w:rPr>
                <w:t>http://metodsovet.su/dir/fiz_kultura/9</w:t>
              </w:r>
            </w:hyperlink>
          </w:p>
        </w:tc>
      </w:tr>
      <w:tr>
        <w:trPr>
          <w:trHeight w:val="244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Прыжок в длину с места толчком двумя ногами. Эстафеты</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27.04.2024 </w:t>
            </w:r>
          </w:p>
        </w:tc>
        <w:tc>
          <w:tcPr>
            <w:tcW w:w="4734" w:type="dxa"/>
            <w:tcBorders/>
            <w:tcMar>
              <w:top w:w="50" w:type="dxa"/>
              <w:left w:w="100" w:type="dxa"/>
            </w:tcMar>
            <w:vAlign w:val="center"/>
          </w:tcPr>
          <w:p>
            <w:pPr>
              <w:spacing w:before="0" w:after="0"/>
              <w:ind w:left="135"/>
              <w:jc w:val="left"/>
            </w:pPr>
            <w:hyperlink r:id="rId322">
              <w:r>
                <w:rPr>
                  <w:rFonts w:ascii="Times New Roman" w:hAnsi="Times New Roman"/>
                  <w:b w:val="false"/>
                  <w:i w:val="false"/>
                  <w:color w:val="0000ff"/>
                  <w:sz w:val="22"/>
                  <w:u w:val="single"/>
                </w:rPr>
                <w:t>http://www.it-n.ru/communities</w:t>
              </w:r>
            </w:hyperlink>
            <w:r>
              <w:rPr>
                <w:rFonts w:ascii="Times New Roman" w:hAnsi="Times New Roman"/>
                <w:b w:val="false"/>
                <w:i w:val="false"/>
                <w:color w:val="000000"/>
                <w:sz w:val="24"/>
              </w:rPr>
              <w:t xml:space="preserve">. </w:t>
            </w:r>
            <w:hyperlink r:id="rId323">
              <w:r>
                <w:rPr>
                  <w:rFonts w:ascii="Times New Roman" w:hAnsi="Times New Roman"/>
                  <w:b w:val="false"/>
                  <w:i w:val="false"/>
                  <w:color w:val="0000ff"/>
                  <w:sz w:val="22"/>
                  <w:u w:val="single"/>
                </w:rPr>
                <w:t>http://metodsovet.su/dir/fiz_kultura/9</w:t>
              </w:r>
            </w:hyperlink>
          </w:p>
        </w:tc>
      </w:tr>
      <w:tr>
        <w:trPr>
          <w:trHeight w:val="271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Поднимание туловища из положения лежа на спине. Подвижные игры</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30.04.2024 </w:t>
            </w:r>
          </w:p>
        </w:tc>
        <w:tc>
          <w:tcPr>
            <w:tcW w:w="4734" w:type="dxa"/>
            <w:tcBorders/>
            <w:tcMar>
              <w:top w:w="50" w:type="dxa"/>
              <w:left w:w="100" w:type="dxa"/>
            </w:tcMar>
            <w:vAlign w:val="center"/>
          </w:tcPr>
          <w:p>
            <w:pPr>
              <w:spacing w:before="0" w:after="0"/>
              <w:ind w:left="135"/>
              <w:jc w:val="left"/>
            </w:pPr>
            <w:hyperlink r:id="rId324">
              <w:r>
                <w:rPr>
                  <w:rFonts w:ascii="Times New Roman" w:hAnsi="Times New Roman"/>
                  <w:b w:val="false"/>
                  <w:i w:val="false"/>
                  <w:color w:val="0000ff"/>
                  <w:sz w:val="22"/>
                  <w:u w:val="single"/>
                </w:rPr>
                <w:t>http://www.it-n.ru/communities</w:t>
              </w:r>
            </w:hyperlink>
            <w:r>
              <w:rPr>
                <w:rFonts w:ascii="Times New Roman" w:hAnsi="Times New Roman"/>
                <w:b w:val="false"/>
                <w:i w:val="false"/>
                <w:color w:val="000000"/>
                <w:sz w:val="24"/>
              </w:rPr>
              <w:t xml:space="preserve">. </w:t>
            </w:r>
            <w:hyperlink r:id="rId325">
              <w:r>
                <w:rPr>
                  <w:rFonts w:ascii="Times New Roman" w:hAnsi="Times New Roman"/>
                  <w:b w:val="false"/>
                  <w:i w:val="false"/>
                  <w:color w:val="0000ff"/>
                  <w:sz w:val="22"/>
                  <w:u w:val="single"/>
                </w:rPr>
                <w:t>http://metodsovet.su/dir/fiz_kultura/9</w:t>
              </w:r>
            </w:hyperlink>
          </w:p>
        </w:tc>
      </w:tr>
      <w:tr>
        <w:trPr>
          <w:trHeight w:val="271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Метание теннисного мяча, и метание мяча весом 150г. Подвижные игры</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04.05.2024 </w:t>
            </w:r>
          </w:p>
        </w:tc>
        <w:tc>
          <w:tcPr>
            <w:tcW w:w="4734" w:type="dxa"/>
            <w:tcBorders/>
            <w:tcMar>
              <w:top w:w="50" w:type="dxa"/>
              <w:left w:w="100" w:type="dxa"/>
            </w:tcMar>
            <w:vAlign w:val="center"/>
          </w:tcPr>
          <w:p>
            <w:pPr>
              <w:spacing w:before="0" w:after="0"/>
              <w:ind w:left="135"/>
              <w:jc w:val="left"/>
            </w:pPr>
            <w:hyperlink r:id="rId326">
              <w:r>
                <w:rPr>
                  <w:rFonts w:ascii="Times New Roman" w:hAnsi="Times New Roman"/>
                  <w:b w:val="false"/>
                  <w:i w:val="false"/>
                  <w:color w:val="0000ff"/>
                  <w:sz w:val="22"/>
                  <w:u w:val="single"/>
                </w:rPr>
                <w:t>http://www.it-n.ru/communities</w:t>
              </w:r>
            </w:hyperlink>
            <w:r>
              <w:rPr>
                <w:rFonts w:ascii="Times New Roman" w:hAnsi="Times New Roman"/>
                <w:b w:val="false"/>
                <w:i w:val="false"/>
                <w:color w:val="000000"/>
                <w:sz w:val="24"/>
              </w:rPr>
              <w:t xml:space="preserve">. </w:t>
            </w:r>
            <w:hyperlink r:id="rId327">
              <w:r>
                <w:rPr>
                  <w:rFonts w:ascii="Times New Roman" w:hAnsi="Times New Roman"/>
                  <w:b w:val="false"/>
                  <w:i w:val="false"/>
                  <w:color w:val="0000ff"/>
                  <w:sz w:val="22"/>
                  <w:u w:val="single"/>
                </w:rPr>
                <w:t>http://metodsovet.su/dir/fiz_kultura/9</w:t>
              </w:r>
            </w:hyperlink>
          </w:p>
        </w:tc>
      </w:tr>
      <w:tr>
        <w:trPr>
          <w:trHeight w:val="271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Метание теннисного мяча, и метание мяча весом 150г. Подвижные игры</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04.05.2024 </w:t>
            </w:r>
          </w:p>
        </w:tc>
        <w:tc>
          <w:tcPr>
            <w:tcW w:w="4734" w:type="dxa"/>
            <w:tcBorders/>
            <w:tcMar>
              <w:top w:w="50" w:type="dxa"/>
              <w:left w:w="100" w:type="dxa"/>
            </w:tcMar>
            <w:vAlign w:val="center"/>
          </w:tcPr>
          <w:p>
            <w:pPr>
              <w:spacing w:before="0" w:after="0"/>
              <w:ind w:left="135"/>
              <w:jc w:val="left"/>
            </w:pPr>
            <w:hyperlink r:id="rId328">
              <w:r>
                <w:rPr>
                  <w:rFonts w:ascii="Times New Roman" w:hAnsi="Times New Roman"/>
                  <w:b w:val="false"/>
                  <w:i w:val="false"/>
                  <w:color w:val="0000ff"/>
                  <w:sz w:val="22"/>
                  <w:u w:val="single"/>
                </w:rPr>
                <w:t>http://www.it-n.ru/communities</w:t>
              </w:r>
            </w:hyperlink>
            <w:r>
              <w:rPr>
                <w:rFonts w:ascii="Times New Roman" w:hAnsi="Times New Roman"/>
                <w:b w:val="false"/>
                <w:i w:val="false"/>
                <w:color w:val="000000"/>
                <w:sz w:val="24"/>
              </w:rPr>
              <w:t xml:space="preserve">. </w:t>
            </w:r>
            <w:hyperlink r:id="rId329">
              <w:r>
                <w:rPr>
                  <w:rFonts w:ascii="Times New Roman" w:hAnsi="Times New Roman"/>
                  <w:b w:val="false"/>
                  <w:i w:val="false"/>
                  <w:color w:val="0000ff"/>
                  <w:sz w:val="22"/>
                  <w:u w:val="single"/>
                </w:rPr>
                <w:t>http://metodsovet.su/dir/fiz_kultura/9</w:t>
              </w:r>
            </w:hyperlink>
          </w:p>
        </w:tc>
      </w:tr>
      <w:tr>
        <w:trPr>
          <w:trHeight w:val="190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Челночный бег 3*10м. Эстафеты</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07.05.2024 </w:t>
            </w:r>
          </w:p>
        </w:tc>
        <w:tc>
          <w:tcPr>
            <w:tcW w:w="4734" w:type="dxa"/>
            <w:tcBorders/>
            <w:tcMar>
              <w:top w:w="50" w:type="dxa"/>
              <w:left w:w="100" w:type="dxa"/>
            </w:tcMar>
            <w:vAlign w:val="center"/>
          </w:tcPr>
          <w:p>
            <w:pPr>
              <w:spacing w:before="0" w:after="0"/>
              <w:ind w:left="135"/>
              <w:jc w:val="left"/>
            </w:pPr>
            <w:hyperlink r:id="rId330">
              <w:r>
                <w:rPr>
                  <w:rFonts w:ascii="Times New Roman" w:hAnsi="Times New Roman"/>
                  <w:b w:val="false"/>
                  <w:i w:val="false"/>
                  <w:color w:val="0000ff"/>
                  <w:sz w:val="22"/>
                  <w:u w:val="single"/>
                </w:rPr>
                <w:t>http://www.it-n.ru/communities</w:t>
              </w:r>
            </w:hyperlink>
            <w:r>
              <w:rPr>
                <w:rFonts w:ascii="Times New Roman" w:hAnsi="Times New Roman"/>
                <w:b w:val="false"/>
                <w:i w:val="false"/>
                <w:color w:val="000000"/>
                <w:sz w:val="24"/>
              </w:rPr>
              <w:t xml:space="preserve">. </w:t>
            </w:r>
            <w:hyperlink r:id="rId331">
              <w:r>
                <w:rPr>
                  <w:rFonts w:ascii="Times New Roman" w:hAnsi="Times New Roman"/>
                  <w:b w:val="false"/>
                  <w:i w:val="false"/>
                  <w:color w:val="0000ff"/>
                  <w:sz w:val="22"/>
                  <w:u w:val="single"/>
                </w:rPr>
                <w:t>http://metodsovet.su/dir/fiz_kultura/9</w:t>
              </w:r>
            </w:hyperlink>
          </w:p>
        </w:tc>
      </w:tr>
      <w:tr>
        <w:trPr>
          <w:trHeight w:val="190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Челночный бег 3*10м. Эстафеты</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11.05.2024 </w:t>
            </w:r>
          </w:p>
        </w:tc>
        <w:tc>
          <w:tcPr>
            <w:tcW w:w="4734" w:type="dxa"/>
            <w:tcBorders/>
            <w:tcMar>
              <w:top w:w="50" w:type="dxa"/>
              <w:left w:w="100" w:type="dxa"/>
            </w:tcMar>
            <w:vAlign w:val="center"/>
          </w:tcPr>
          <w:p>
            <w:pPr>
              <w:spacing w:before="0" w:after="0"/>
              <w:ind w:left="135"/>
              <w:jc w:val="left"/>
            </w:pPr>
            <w:hyperlink r:id="rId332">
              <w:r>
                <w:rPr>
                  <w:rFonts w:ascii="Times New Roman" w:hAnsi="Times New Roman"/>
                  <w:b w:val="false"/>
                  <w:i w:val="false"/>
                  <w:color w:val="0000ff"/>
                  <w:sz w:val="22"/>
                  <w:u w:val="single"/>
                </w:rPr>
                <w:t>http://www.it-n.ru/communities</w:t>
              </w:r>
            </w:hyperlink>
            <w:r>
              <w:rPr>
                <w:rFonts w:ascii="Times New Roman" w:hAnsi="Times New Roman"/>
                <w:b w:val="false"/>
                <w:i w:val="false"/>
                <w:color w:val="000000"/>
                <w:sz w:val="24"/>
              </w:rPr>
              <w:t xml:space="preserve">. </w:t>
            </w:r>
            <w:hyperlink r:id="rId333">
              <w:r>
                <w:rPr>
                  <w:rFonts w:ascii="Times New Roman" w:hAnsi="Times New Roman"/>
                  <w:b w:val="false"/>
                  <w:i w:val="false"/>
                  <w:color w:val="0000ff"/>
                  <w:sz w:val="22"/>
                  <w:u w:val="single"/>
                </w:rPr>
                <w:t>http://metodsovet.su/dir/fiz_kultura/9</w:t>
              </w:r>
            </w:hyperlink>
          </w:p>
        </w:tc>
      </w:tr>
      <w:tr>
        <w:trPr>
          <w:trHeight w:val="190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Плавание 50м. Подвижные игры</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14.05.2024 </w:t>
            </w:r>
          </w:p>
        </w:tc>
        <w:tc>
          <w:tcPr>
            <w:tcW w:w="4734" w:type="dxa"/>
            <w:tcBorders/>
            <w:tcMar>
              <w:top w:w="50" w:type="dxa"/>
              <w:left w:w="100" w:type="dxa"/>
            </w:tcMar>
            <w:vAlign w:val="center"/>
          </w:tcPr>
          <w:p>
            <w:pPr>
              <w:spacing w:before="0" w:after="0"/>
              <w:ind w:left="135"/>
              <w:jc w:val="left"/>
            </w:pPr>
            <w:hyperlink r:id="rId334">
              <w:r>
                <w:rPr>
                  <w:rFonts w:ascii="Times New Roman" w:hAnsi="Times New Roman"/>
                  <w:b w:val="false"/>
                  <w:i w:val="false"/>
                  <w:color w:val="0000ff"/>
                  <w:sz w:val="22"/>
                  <w:u w:val="single"/>
                </w:rPr>
                <w:t>http://www.it-n.ru/communities</w:t>
              </w:r>
            </w:hyperlink>
            <w:r>
              <w:rPr>
                <w:rFonts w:ascii="Times New Roman" w:hAnsi="Times New Roman"/>
                <w:b w:val="false"/>
                <w:i w:val="false"/>
                <w:color w:val="000000"/>
                <w:sz w:val="24"/>
              </w:rPr>
              <w:t xml:space="preserve">. </w:t>
            </w:r>
            <w:hyperlink r:id="rId335">
              <w:r>
                <w:rPr>
                  <w:rFonts w:ascii="Times New Roman" w:hAnsi="Times New Roman"/>
                  <w:b w:val="false"/>
                  <w:i w:val="false"/>
                  <w:color w:val="0000ff"/>
                  <w:sz w:val="22"/>
                  <w:u w:val="single"/>
                </w:rPr>
                <w:t>http://metodsovet.su/dir/fiz_kultura/9</w:t>
              </w:r>
            </w:hyperlink>
          </w:p>
        </w:tc>
      </w:tr>
      <w:tr>
        <w:trPr>
          <w:trHeight w:val="244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Соревнования «А ты сдал нормы ГТО?», с соблюдением правил и техники выполнения испытаний (тестов) 2-3 ступени</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18.05.2024 </w:t>
            </w:r>
          </w:p>
        </w:tc>
        <w:tc>
          <w:tcPr>
            <w:tcW w:w="4734" w:type="dxa"/>
            <w:tcBorders/>
            <w:tcMar>
              <w:top w:w="50" w:type="dxa"/>
              <w:left w:w="100" w:type="dxa"/>
            </w:tcMar>
            <w:vAlign w:val="center"/>
          </w:tcPr>
          <w:p>
            <w:pPr>
              <w:spacing w:before="0" w:after="0"/>
              <w:ind w:left="135"/>
              <w:jc w:val="left"/>
            </w:pPr>
            <w:hyperlink r:id="rId336">
              <w:r>
                <w:rPr>
                  <w:rFonts w:ascii="Times New Roman" w:hAnsi="Times New Roman"/>
                  <w:b w:val="false"/>
                  <w:i w:val="false"/>
                  <w:color w:val="0000ff"/>
                  <w:sz w:val="22"/>
                  <w:u w:val="single"/>
                </w:rPr>
                <w:t>http://www.it-n.ru/communities</w:t>
              </w:r>
            </w:hyperlink>
            <w:r>
              <w:rPr>
                <w:rFonts w:ascii="Times New Roman" w:hAnsi="Times New Roman"/>
                <w:b w:val="false"/>
                <w:i w:val="false"/>
                <w:color w:val="000000"/>
                <w:sz w:val="24"/>
              </w:rPr>
              <w:t xml:space="preserve">. </w:t>
            </w:r>
            <w:hyperlink r:id="rId337">
              <w:r>
                <w:rPr>
                  <w:rFonts w:ascii="Times New Roman" w:hAnsi="Times New Roman"/>
                  <w:b w:val="false"/>
                  <w:i w:val="false"/>
                  <w:color w:val="0000ff"/>
                  <w:sz w:val="22"/>
                  <w:u w:val="single"/>
                </w:rPr>
                <w:t>http://metodsovet.su/dir/fiz_kultura/9</w:t>
              </w:r>
            </w:hyperlink>
          </w:p>
        </w:tc>
      </w:tr>
      <w:tr>
        <w:trPr>
          <w:trHeight w:val="2445" w:hRule="atLeast"/>
          <w:trHeight w:val="144" w:hRule="atLeast"/>
        </w:trPr>
        <w:tc>
          <w:tcPr>
            <w:tcW w:w="28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Соревнования «А ты сдал нормы ГТО?», с соблюдением правил и техники выполнения испытаний (тестов) 2-3 ступени</w:t>
            </w:r>
          </w:p>
        </w:tc>
        <w:tc>
          <w:tcPr>
            <w:tcW w:w="6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21.05.2024 </w:t>
            </w:r>
          </w:p>
        </w:tc>
        <w:tc>
          <w:tcPr>
            <w:tcW w:w="4734" w:type="dxa"/>
            <w:tcBorders/>
            <w:tcMar>
              <w:top w:w="50" w:type="dxa"/>
              <w:left w:w="100" w:type="dxa"/>
            </w:tcMar>
            <w:vAlign w:val="center"/>
          </w:tcPr>
          <w:p>
            <w:pPr>
              <w:spacing w:before="0" w:after="0"/>
              <w:ind w:left="135"/>
              <w:jc w:val="left"/>
            </w:pPr>
            <w:hyperlink r:id="rId338">
              <w:r>
                <w:rPr>
                  <w:rFonts w:ascii="Times New Roman" w:hAnsi="Times New Roman"/>
                  <w:b w:val="false"/>
                  <w:i w:val="false"/>
                  <w:color w:val="0000ff"/>
                  <w:sz w:val="22"/>
                  <w:u w:val="single"/>
                </w:rPr>
                <w:t>http://www.it-n.ru/communities</w:t>
              </w:r>
            </w:hyperlink>
            <w:r>
              <w:rPr>
                <w:rFonts w:ascii="Times New Roman" w:hAnsi="Times New Roman"/>
                <w:b w:val="false"/>
                <w:i w:val="false"/>
                <w:color w:val="000000"/>
                <w:sz w:val="24"/>
              </w:rPr>
              <w:t xml:space="preserve">. </w:t>
            </w:r>
            <w:hyperlink r:id="rId339">
              <w:r>
                <w:rPr>
                  <w:rFonts w:ascii="Times New Roman" w:hAnsi="Times New Roman"/>
                  <w:b w:val="false"/>
                  <w:i w:val="false"/>
                  <w:color w:val="0000ff"/>
                  <w:sz w:val="22"/>
                  <w:u w:val="single"/>
                </w:rPr>
                <w:t>http://metodsovet.su/dir/fiz_kultura/9</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0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3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4 КЛАСС </w:t>
      </w:r>
    </w:p>
    <w:tbl>
      <w:tblPr>
        <w:tblW w:w="0" w:type="auto"/>
        <w:tblCellSpacing w:w="20" w:type="nil"/>
        <w:tblBorders>
          <w:top w:val="single"/>
          <w:left w:val="single"/>
          <w:bottom w:val="single"/>
          <w:right w:val="single"/>
          <w:insideH w:val="single"/>
          <w:insideV w:val="single"/>
        </w:tblBorders>
      </w:tblPr>
      <w:tblGrid>
        <w:gridCol w:w="550"/>
        <w:gridCol w:w="2640"/>
        <w:gridCol w:w="1204"/>
        <w:gridCol w:w="2205"/>
        <w:gridCol w:w="2345"/>
        <w:gridCol w:w="1805"/>
        <w:gridCol w:w="2845"/>
      </w:tblGrid>
      <w:tr>
        <w:trPr>
          <w:trHeight w:val="300" w:hRule="atLeast"/>
          <w:trHeight w:val="144" w:hRule="atLeast"/>
        </w:trPr>
        <w:tc>
          <w:tcPr>
            <w:tcW w:w="38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0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26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9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4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4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4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63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 истории развития физической культуры в России</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02.09.2023 </w:t>
            </w:r>
          </w:p>
        </w:tc>
        <w:tc>
          <w:tcPr>
            <w:tcW w:w="1991" w:type="dxa"/>
            <w:tcBorders/>
            <w:tcMar>
              <w:top w:w="50" w:type="dxa"/>
              <w:left w:w="100" w:type="dxa"/>
            </w:tcMar>
            <w:vAlign w:val="center"/>
          </w:tcPr>
          <w:p>
            <w:pPr>
              <w:spacing w:before="0" w:after="0"/>
              <w:ind w:left="135"/>
              <w:jc w:val="left"/>
            </w:pPr>
            <w:hyperlink r:id="rId340">
              <w:r>
                <w:rPr>
                  <w:rFonts w:ascii="Times New Roman" w:hAnsi="Times New Roman"/>
                  <w:b w:val="false"/>
                  <w:i w:val="false"/>
                  <w:color w:val="0000ff"/>
                  <w:sz w:val="22"/>
                  <w:u w:val="single"/>
                </w:rPr>
                <w:t>http://school-</w:t>
              </w:r>
            </w:hyperlink>
            <w:r>
              <w:rPr>
                <w:rFonts w:ascii="Times New Roman" w:hAnsi="Times New Roman"/>
                <w:b w:val="false"/>
                <w:i w:val="false"/>
                <w:color w:val="000000"/>
                <w:sz w:val="24"/>
              </w:rPr>
              <w:t xml:space="preserve"> collection.edu.ru /- ЕДИНАЯ КОЛЛЕКЦИЯ ЦИФРОВЫХ ОБРАЗОВАТЕЛЬ НЫХ РЕСУРСОВ</w:t>
            </w:r>
          </w:p>
        </w:tc>
      </w:tr>
      <w:tr>
        <w:trPr>
          <w:trHeight w:val="109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 истории развития национальных видов спорта</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06.09.2023 </w:t>
            </w:r>
          </w:p>
        </w:tc>
        <w:tc>
          <w:tcPr>
            <w:tcW w:w="1991" w:type="dxa"/>
            <w:tcBorders/>
            <w:tcMar>
              <w:top w:w="50" w:type="dxa"/>
              <w:left w:w="100" w:type="dxa"/>
            </w:tcMar>
            <w:vAlign w:val="center"/>
          </w:tcPr>
          <w:p>
            <w:pPr>
              <w:spacing w:before="0" w:after="0"/>
              <w:ind w:left="135"/>
              <w:jc w:val="left"/>
            </w:pPr>
            <w:hyperlink r:id="rId341">
              <w:r>
                <w:rPr>
                  <w:rFonts w:ascii="Times New Roman" w:hAnsi="Times New Roman"/>
                  <w:b w:val="false"/>
                  <w:i w:val="false"/>
                  <w:color w:val="0000ff"/>
                  <w:sz w:val="22"/>
                  <w:u w:val="single"/>
                </w:rPr>
                <w:t>www.fizkultura</w:t>
              </w:r>
            </w:hyperlink>
            <w:r>
              <w:rPr>
                <w:rFonts w:ascii="Times New Roman" w:hAnsi="Times New Roman"/>
                <w:b w:val="false"/>
                <w:i w:val="false"/>
                <w:color w:val="000000"/>
                <w:sz w:val="24"/>
              </w:rPr>
              <w:t xml:space="preserve"> vshkole.ru</w:t>
            </w:r>
          </w:p>
        </w:tc>
      </w:tr>
      <w:tr>
        <w:trPr>
          <w:trHeight w:val="1110"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Самостоятельная физическая подготовка</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09.09.2023 </w:t>
            </w:r>
          </w:p>
        </w:tc>
        <w:tc>
          <w:tcPr>
            <w:tcW w:w="1991" w:type="dxa"/>
            <w:tcBorders/>
            <w:tcMar>
              <w:top w:w="50" w:type="dxa"/>
              <w:left w:w="100" w:type="dxa"/>
            </w:tcMar>
            <w:vAlign w:val="center"/>
          </w:tcPr>
          <w:p>
            <w:pPr>
              <w:spacing w:before="0" w:after="0"/>
              <w:ind w:left="135"/>
              <w:jc w:val="left"/>
            </w:pPr>
            <w:hyperlink r:id="rId342">
              <w:r>
                <w:rPr>
                  <w:rFonts w:ascii="Times New Roman" w:hAnsi="Times New Roman"/>
                  <w:b w:val="false"/>
                  <w:i w:val="false"/>
                  <w:color w:val="0000ff"/>
                  <w:sz w:val="22"/>
                  <w:u w:val="single"/>
                </w:rPr>
                <w:t>http://www.fizk</w:t>
              </w:r>
            </w:hyperlink>
            <w:r>
              <w:rPr>
                <w:rFonts w:ascii="Times New Roman" w:hAnsi="Times New Roman"/>
                <w:b w:val="false"/>
                <w:i w:val="false"/>
                <w:color w:val="000000"/>
                <w:sz w:val="24"/>
              </w:rPr>
              <w:t xml:space="preserve"> ult-ura.ru/</w:t>
            </w:r>
          </w:p>
        </w:tc>
      </w:tr>
      <w:tr>
        <w:trPr>
          <w:trHeight w:val="136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Влияние занятий физической подготовкой на работу систем организма</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13.09.2023 </w:t>
            </w:r>
          </w:p>
        </w:tc>
        <w:tc>
          <w:tcPr>
            <w:tcW w:w="1991" w:type="dxa"/>
            <w:tcBorders/>
            <w:tcMar>
              <w:top w:w="50" w:type="dxa"/>
              <w:left w:w="100" w:type="dxa"/>
            </w:tcMar>
            <w:vAlign w:val="center"/>
          </w:tcPr>
          <w:p>
            <w:pPr>
              <w:spacing w:before="0" w:after="0"/>
              <w:ind w:left="135"/>
              <w:jc w:val="left"/>
            </w:pPr>
            <w:hyperlink r:id="rId343">
              <w:r>
                <w:rPr>
                  <w:rFonts w:ascii="Times New Roman" w:hAnsi="Times New Roman"/>
                  <w:b w:val="false"/>
                  <w:i w:val="false"/>
                  <w:color w:val="0000ff"/>
                  <w:sz w:val="22"/>
                  <w:u w:val="single"/>
                </w:rPr>
                <w:t>http://metodsove</w:t>
              </w:r>
            </w:hyperlink>
            <w:r>
              <w:rPr>
                <w:rFonts w:ascii="Times New Roman" w:hAnsi="Times New Roman"/>
                <w:b w:val="false"/>
                <w:i w:val="false"/>
                <w:color w:val="000000"/>
                <w:sz w:val="24"/>
              </w:rPr>
              <w:t xml:space="preserve"> t.su/dir/fiz_kultu ra </w:t>
            </w:r>
            <w:hyperlink r:id="rId344">
              <w:r>
                <w:rPr>
                  <w:rFonts w:ascii="Times New Roman" w:hAnsi="Times New Roman"/>
                  <w:b w:val="false"/>
                  <w:i w:val="false"/>
                  <w:color w:val="0000ff"/>
                  <w:sz w:val="22"/>
                  <w:u w:val="single"/>
                </w:rPr>
                <w:t>http://www.infosport.ru</w:t>
              </w:r>
            </w:hyperlink>
          </w:p>
        </w:tc>
      </w:tr>
      <w:tr>
        <w:trPr>
          <w:trHeight w:val="190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годовой динамики показателей физического развития и физической подготовленности</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16.09.2023 </w:t>
            </w:r>
          </w:p>
        </w:tc>
        <w:tc>
          <w:tcPr>
            <w:tcW w:w="1991" w:type="dxa"/>
            <w:tcBorders/>
            <w:tcMar>
              <w:top w:w="50" w:type="dxa"/>
              <w:left w:w="100" w:type="dxa"/>
            </w:tcMar>
            <w:vAlign w:val="center"/>
          </w:tcPr>
          <w:p>
            <w:pPr>
              <w:spacing w:before="0" w:after="0"/>
              <w:ind w:left="135"/>
              <w:jc w:val="left"/>
            </w:pPr>
            <w:hyperlink r:id="rId345">
              <w:r>
                <w:rPr>
                  <w:rFonts w:ascii="Times New Roman" w:hAnsi="Times New Roman"/>
                  <w:b w:val="false"/>
                  <w:i w:val="false"/>
                  <w:color w:val="0000ff"/>
                  <w:sz w:val="22"/>
                  <w:u w:val="single"/>
                </w:rPr>
                <w:t>http://fizkultura-</w:t>
              </w:r>
            </w:hyperlink>
            <w:r>
              <w:rPr>
                <w:rFonts w:ascii="Times New Roman" w:hAnsi="Times New Roman"/>
                <w:b w:val="false"/>
                <w:i w:val="false"/>
                <w:color w:val="000000"/>
                <w:sz w:val="24"/>
              </w:rPr>
              <w:t xml:space="preserve"> na5.ru/</w:t>
            </w:r>
          </w:p>
        </w:tc>
      </w:tr>
      <w:tr>
        <w:trPr>
          <w:trHeight w:val="136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Оказание первой помощи на занятиях физической культуры</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20.09.2023 </w:t>
            </w:r>
          </w:p>
        </w:tc>
        <w:tc>
          <w:tcPr>
            <w:tcW w:w="1991" w:type="dxa"/>
            <w:tcBorders/>
            <w:tcMar>
              <w:top w:w="50" w:type="dxa"/>
              <w:left w:w="100" w:type="dxa"/>
            </w:tcMar>
            <w:vAlign w:val="center"/>
          </w:tcPr>
          <w:p>
            <w:pPr>
              <w:spacing w:before="0" w:after="0"/>
              <w:ind w:left="135"/>
              <w:jc w:val="left"/>
            </w:pPr>
            <w:hyperlink r:id="rId346">
              <w:r>
                <w:rPr>
                  <w:rFonts w:ascii="Times New Roman" w:hAnsi="Times New Roman"/>
                  <w:b w:val="false"/>
                  <w:i w:val="false"/>
                  <w:color w:val="0000ff"/>
                  <w:sz w:val="22"/>
                  <w:u w:val="single"/>
                </w:rPr>
                <w:t>http://metodsove</w:t>
              </w:r>
            </w:hyperlink>
            <w:r>
              <w:rPr>
                <w:rFonts w:ascii="Times New Roman" w:hAnsi="Times New Roman"/>
                <w:b w:val="false"/>
                <w:i w:val="false"/>
                <w:color w:val="000000"/>
                <w:sz w:val="24"/>
              </w:rPr>
              <w:t xml:space="preserve"> t.su/dir/fiz_kultu ra </w:t>
            </w:r>
            <w:hyperlink r:id="rId347">
              <w:r>
                <w:rPr>
                  <w:rFonts w:ascii="Times New Roman" w:hAnsi="Times New Roman"/>
                  <w:b w:val="false"/>
                  <w:i w:val="false"/>
                  <w:color w:val="0000ff"/>
                  <w:sz w:val="22"/>
                  <w:u w:val="single"/>
                </w:rPr>
                <w:t>http://www.infosport.ru</w:t>
              </w:r>
            </w:hyperlink>
          </w:p>
        </w:tc>
      </w:tr>
      <w:tr>
        <w:trPr>
          <w:trHeight w:val="190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Закаливание организма. Упражнения для профилактики нарушения осанки и снижения массы тела</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23.09.2023 </w:t>
            </w:r>
          </w:p>
        </w:tc>
        <w:tc>
          <w:tcPr>
            <w:tcW w:w="1991" w:type="dxa"/>
            <w:tcBorders/>
            <w:tcMar>
              <w:top w:w="50" w:type="dxa"/>
              <w:left w:w="100" w:type="dxa"/>
            </w:tcMar>
            <w:vAlign w:val="center"/>
          </w:tcPr>
          <w:p>
            <w:pPr>
              <w:spacing w:before="0" w:after="0"/>
              <w:ind w:left="135"/>
              <w:jc w:val="left"/>
            </w:pPr>
            <w:hyperlink r:id="rId348">
              <w:r>
                <w:rPr>
                  <w:rFonts w:ascii="Times New Roman" w:hAnsi="Times New Roman"/>
                  <w:b w:val="false"/>
                  <w:i w:val="false"/>
                  <w:color w:val="0000ff"/>
                  <w:sz w:val="22"/>
                  <w:u w:val="single"/>
                </w:rPr>
                <w:t>http://www.fizk</w:t>
              </w:r>
            </w:hyperlink>
            <w:r>
              <w:rPr>
                <w:rFonts w:ascii="Times New Roman" w:hAnsi="Times New Roman"/>
                <w:b w:val="false"/>
                <w:i w:val="false"/>
                <w:color w:val="000000"/>
                <w:sz w:val="24"/>
              </w:rPr>
              <w:t xml:space="preserve"> ult-ura.ru/</w:t>
            </w:r>
          </w:p>
        </w:tc>
      </w:tr>
      <w:tr>
        <w:trPr>
          <w:trHeight w:val="163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Предупреждение травм при выполнении гимнастических и акробатических упражнений</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27.09.2023 </w:t>
            </w:r>
          </w:p>
        </w:tc>
        <w:tc>
          <w:tcPr>
            <w:tcW w:w="1991" w:type="dxa"/>
            <w:tcBorders/>
            <w:tcMar>
              <w:top w:w="50" w:type="dxa"/>
              <w:left w:w="100" w:type="dxa"/>
            </w:tcMar>
            <w:vAlign w:val="center"/>
          </w:tcPr>
          <w:p>
            <w:pPr>
              <w:spacing w:before="0" w:after="0"/>
              <w:ind w:left="135"/>
              <w:jc w:val="left"/>
            </w:pPr>
            <w:hyperlink r:id="rId349">
              <w:r>
                <w:rPr>
                  <w:rFonts w:ascii="Times New Roman" w:hAnsi="Times New Roman"/>
                  <w:b w:val="false"/>
                  <w:i w:val="false"/>
                  <w:color w:val="0000ff"/>
                  <w:sz w:val="22"/>
                  <w:u w:val="single"/>
                </w:rPr>
                <w:t>http://fizkultura-</w:t>
              </w:r>
            </w:hyperlink>
            <w:r>
              <w:rPr>
                <w:rFonts w:ascii="Times New Roman" w:hAnsi="Times New Roman"/>
                <w:b w:val="false"/>
                <w:i w:val="false"/>
                <w:color w:val="000000"/>
                <w:sz w:val="24"/>
              </w:rPr>
              <w:t xml:space="preserve"> na5.ru/</w:t>
            </w:r>
          </w:p>
        </w:tc>
      </w:tr>
      <w:tr>
        <w:trPr>
          <w:trHeight w:val="55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Акробатическая комбинация</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30.09.2023 </w:t>
            </w:r>
          </w:p>
        </w:tc>
        <w:tc>
          <w:tcPr>
            <w:tcW w:w="1991" w:type="dxa"/>
            <w:tcBorders/>
            <w:tcMar>
              <w:top w:w="50" w:type="dxa"/>
              <w:left w:w="100" w:type="dxa"/>
            </w:tcMar>
            <w:vAlign w:val="center"/>
          </w:tcPr>
          <w:p>
            <w:pPr>
              <w:spacing w:before="0" w:after="0"/>
              <w:ind w:left="135"/>
              <w:jc w:val="left"/>
            </w:pPr>
            <w:hyperlink r:id="rId350">
              <w:r>
                <w:rPr>
                  <w:rFonts w:ascii="Times New Roman" w:hAnsi="Times New Roman"/>
                  <w:b w:val="false"/>
                  <w:i w:val="false"/>
                  <w:color w:val="0000ff"/>
                  <w:sz w:val="22"/>
                  <w:u w:val="single"/>
                </w:rPr>
                <w:t>www.fizkultura</w:t>
              </w:r>
            </w:hyperlink>
            <w:r>
              <w:rPr>
                <w:rFonts w:ascii="Times New Roman" w:hAnsi="Times New Roman"/>
                <w:b w:val="false"/>
                <w:i w:val="false"/>
                <w:color w:val="000000"/>
                <w:sz w:val="24"/>
              </w:rPr>
              <w:t xml:space="preserve"> vshkole.ru</w:t>
            </w:r>
          </w:p>
        </w:tc>
      </w:tr>
      <w:tr>
        <w:trPr>
          <w:trHeight w:val="163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Опорной прыжок через гимнастического козла с разбега способом напрыгивания</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04.10.2023 </w:t>
            </w:r>
          </w:p>
        </w:tc>
        <w:tc>
          <w:tcPr>
            <w:tcW w:w="1991" w:type="dxa"/>
            <w:tcBorders/>
            <w:tcMar>
              <w:top w:w="50" w:type="dxa"/>
              <w:left w:w="100" w:type="dxa"/>
            </w:tcMar>
            <w:vAlign w:val="center"/>
          </w:tcPr>
          <w:p>
            <w:pPr>
              <w:spacing w:before="0" w:after="0"/>
              <w:ind w:left="135"/>
              <w:jc w:val="left"/>
            </w:pPr>
            <w:hyperlink r:id="rId351">
              <w:r>
                <w:rPr>
                  <w:rFonts w:ascii="Times New Roman" w:hAnsi="Times New Roman"/>
                  <w:b w:val="false"/>
                  <w:i w:val="false"/>
                  <w:color w:val="0000ff"/>
                  <w:sz w:val="22"/>
                  <w:u w:val="single"/>
                </w:rPr>
                <w:t>http://metodsove</w:t>
              </w:r>
            </w:hyperlink>
            <w:r>
              <w:rPr>
                <w:rFonts w:ascii="Times New Roman" w:hAnsi="Times New Roman"/>
                <w:b w:val="false"/>
                <w:i w:val="false"/>
                <w:color w:val="000000"/>
                <w:sz w:val="24"/>
              </w:rPr>
              <w:t xml:space="preserve"> t.su/dir/fiz_kultu ra </w:t>
            </w:r>
            <w:hyperlink r:id="rId352">
              <w:r>
                <w:rPr>
                  <w:rFonts w:ascii="Times New Roman" w:hAnsi="Times New Roman"/>
                  <w:b w:val="false"/>
                  <w:i w:val="false"/>
                  <w:color w:val="0000ff"/>
                  <w:sz w:val="22"/>
                  <w:u w:val="single"/>
                </w:rPr>
                <w:t>http://www.infosport.ru</w:t>
              </w:r>
            </w:hyperlink>
          </w:p>
        </w:tc>
      </w:tr>
      <w:tr>
        <w:trPr>
          <w:trHeight w:val="109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Поводящие упражнения для обучения опорному прыжку</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07.10.2023 </w:t>
            </w:r>
          </w:p>
        </w:tc>
        <w:tc>
          <w:tcPr>
            <w:tcW w:w="1991" w:type="dxa"/>
            <w:tcBorders/>
            <w:tcMar>
              <w:top w:w="50" w:type="dxa"/>
              <w:left w:w="100" w:type="dxa"/>
            </w:tcMar>
            <w:vAlign w:val="center"/>
          </w:tcPr>
          <w:p>
            <w:pPr>
              <w:spacing w:before="0" w:after="0"/>
              <w:ind w:left="135"/>
              <w:jc w:val="left"/>
            </w:pPr>
            <w:hyperlink r:id="rId353">
              <w:r>
                <w:rPr>
                  <w:rFonts w:ascii="Times New Roman" w:hAnsi="Times New Roman"/>
                  <w:b w:val="false"/>
                  <w:i w:val="false"/>
                  <w:color w:val="0000ff"/>
                  <w:sz w:val="22"/>
                  <w:u w:val="single"/>
                </w:rPr>
                <w:t>http://www.fizk</w:t>
              </w:r>
            </w:hyperlink>
            <w:r>
              <w:rPr>
                <w:rFonts w:ascii="Times New Roman" w:hAnsi="Times New Roman"/>
                <w:b w:val="false"/>
                <w:i w:val="false"/>
                <w:color w:val="000000"/>
                <w:sz w:val="24"/>
              </w:rPr>
              <w:t xml:space="preserve"> ult-ura.ru/</w:t>
            </w:r>
          </w:p>
        </w:tc>
      </w:tr>
      <w:tr>
        <w:trPr>
          <w:trHeight w:val="55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Обучение опорному прыжку</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11.10.2023 </w:t>
            </w:r>
          </w:p>
        </w:tc>
        <w:tc>
          <w:tcPr>
            <w:tcW w:w="1991" w:type="dxa"/>
            <w:tcBorders/>
            <w:tcMar>
              <w:top w:w="50" w:type="dxa"/>
              <w:left w:w="100" w:type="dxa"/>
            </w:tcMar>
            <w:vAlign w:val="center"/>
          </w:tcPr>
          <w:p>
            <w:pPr>
              <w:spacing w:before="0" w:after="0"/>
              <w:ind w:left="135"/>
              <w:jc w:val="left"/>
            </w:pPr>
            <w:hyperlink r:id="rId354">
              <w:r>
                <w:rPr>
                  <w:rFonts w:ascii="Times New Roman" w:hAnsi="Times New Roman"/>
                  <w:b w:val="false"/>
                  <w:i w:val="false"/>
                  <w:color w:val="0000ff"/>
                  <w:sz w:val="22"/>
                  <w:u w:val="single"/>
                </w:rPr>
                <w:t>http://fizkultura-</w:t>
              </w:r>
            </w:hyperlink>
            <w:r>
              <w:rPr>
                <w:rFonts w:ascii="Times New Roman" w:hAnsi="Times New Roman"/>
                <w:b w:val="false"/>
                <w:i w:val="false"/>
                <w:color w:val="000000"/>
                <w:sz w:val="24"/>
              </w:rPr>
              <w:t xml:space="preserve"> na5.ru/</w:t>
            </w:r>
          </w:p>
        </w:tc>
      </w:tr>
      <w:tr>
        <w:trPr>
          <w:trHeight w:val="55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Обучение опорному прыжку</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14.10.2023 </w:t>
            </w:r>
          </w:p>
        </w:tc>
        <w:tc>
          <w:tcPr>
            <w:tcW w:w="1991" w:type="dxa"/>
            <w:tcBorders/>
            <w:tcMar>
              <w:top w:w="50" w:type="dxa"/>
              <w:left w:w="100" w:type="dxa"/>
            </w:tcMar>
            <w:vAlign w:val="center"/>
          </w:tcPr>
          <w:p>
            <w:pPr>
              <w:spacing w:before="0" w:after="0"/>
              <w:ind w:left="135"/>
              <w:jc w:val="left"/>
            </w:pPr>
            <w:hyperlink r:id="rId355">
              <w:r>
                <w:rPr>
                  <w:rFonts w:ascii="Times New Roman" w:hAnsi="Times New Roman"/>
                  <w:b w:val="false"/>
                  <w:i w:val="false"/>
                  <w:color w:val="0000ff"/>
                  <w:sz w:val="22"/>
                  <w:u w:val="single"/>
                </w:rPr>
                <w:t>http://www.fizk</w:t>
              </w:r>
            </w:hyperlink>
            <w:r>
              <w:rPr>
                <w:rFonts w:ascii="Times New Roman" w:hAnsi="Times New Roman"/>
                <w:b w:val="false"/>
                <w:i w:val="false"/>
                <w:color w:val="000000"/>
                <w:sz w:val="24"/>
              </w:rPr>
              <w:t xml:space="preserve"> ult-ura.ru/</w:t>
            </w:r>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на гимнастической перекладине</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18.10.2023 </w:t>
            </w:r>
          </w:p>
        </w:tc>
        <w:tc>
          <w:tcPr>
            <w:tcW w:w="1991" w:type="dxa"/>
            <w:tcBorders/>
            <w:tcMar>
              <w:top w:w="50" w:type="dxa"/>
              <w:left w:w="100" w:type="dxa"/>
            </w:tcMar>
            <w:vAlign w:val="center"/>
          </w:tcPr>
          <w:p>
            <w:pPr>
              <w:spacing w:before="0" w:after="0"/>
              <w:ind w:left="135"/>
              <w:jc w:val="left"/>
            </w:pPr>
            <w:hyperlink r:id="rId356">
              <w:r>
                <w:rPr>
                  <w:rFonts w:ascii="Times New Roman" w:hAnsi="Times New Roman"/>
                  <w:b w:val="false"/>
                  <w:i w:val="false"/>
                  <w:color w:val="0000ff"/>
                  <w:sz w:val="22"/>
                  <w:u w:val="single"/>
                </w:rPr>
                <w:t>www.fizkultura</w:t>
              </w:r>
            </w:hyperlink>
            <w:r>
              <w:rPr>
                <w:rFonts w:ascii="Times New Roman" w:hAnsi="Times New Roman"/>
                <w:b w:val="false"/>
                <w:i w:val="false"/>
                <w:color w:val="000000"/>
                <w:sz w:val="24"/>
              </w:rPr>
              <w:t xml:space="preserve"> vshkole.ru</w:t>
            </w:r>
          </w:p>
        </w:tc>
      </w:tr>
      <w:tr>
        <w:trPr>
          <w:trHeight w:val="127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Висы и упоры на низкой гимнастической перекладине</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21.10.2023 </w:t>
            </w:r>
          </w:p>
        </w:tc>
        <w:tc>
          <w:tcPr>
            <w:tcW w:w="1991" w:type="dxa"/>
            <w:tcBorders/>
            <w:tcMar>
              <w:top w:w="50" w:type="dxa"/>
              <w:left w:w="100" w:type="dxa"/>
            </w:tcMar>
            <w:vAlign w:val="center"/>
          </w:tcPr>
          <w:p>
            <w:pPr>
              <w:spacing w:before="0" w:after="0"/>
              <w:ind w:left="135"/>
              <w:jc w:val="left"/>
            </w:pPr>
            <w:hyperlink r:id="rId357">
              <w:r>
                <w:rPr>
                  <w:rFonts w:ascii="Times New Roman" w:hAnsi="Times New Roman"/>
                  <w:b w:val="false"/>
                  <w:i w:val="false"/>
                  <w:color w:val="0000ff"/>
                  <w:sz w:val="22"/>
                  <w:u w:val="single"/>
                </w:rPr>
                <w:t>http://metodsove</w:t>
              </w:r>
            </w:hyperlink>
            <w:r>
              <w:rPr>
                <w:rFonts w:ascii="Times New Roman" w:hAnsi="Times New Roman"/>
                <w:b w:val="false"/>
                <w:i w:val="false"/>
                <w:color w:val="000000"/>
                <w:sz w:val="24"/>
              </w:rPr>
              <w:t xml:space="preserve"> t.su/dir/fiz_kultu ra </w:t>
            </w:r>
            <w:hyperlink r:id="rId358">
              <w:r>
                <w:rPr>
                  <w:rFonts w:ascii="Times New Roman" w:hAnsi="Times New Roman"/>
                  <w:b w:val="false"/>
                  <w:i w:val="false"/>
                  <w:color w:val="0000ff"/>
                  <w:sz w:val="22"/>
                  <w:u w:val="single"/>
                </w:rPr>
                <w:t>http://www.infosport.ru</w:t>
              </w:r>
            </w:hyperlink>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Танцевальные упражнения «Летка-енка»</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25.10.2023 </w:t>
            </w:r>
          </w:p>
        </w:tc>
        <w:tc>
          <w:tcPr>
            <w:tcW w:w="1991" w:type="dxa"/>
            <w:tcBorders/>
            <w:tcMar>
              <w:top w:w="50" w:type="dxa"/>
              <w:left w:w="100" w:type="dxa"/>
            </w:tcMar>
            <w:vAlign w:val="center"/>
          </w:tcPr>
          <w:p>
            <w:pPr>
              <w:spacing w:before="0" w:after="0"/>
              <w:ind w:left="135"/>
              <w:jc w:val="left"/>
            </w:pPr>
            <w:hyperlink r:id="rId359">
              <w:r>
                <w:rPr>
                  <w:rFonts w:ascii="Times New Roman" w:hAnsi="Times New Roman"/>
                  <w:b w:val="false"/>
                  <w:i w:val="false"/>
                  <w:color w:val="0000ff"/>
                  <w:sz w:val="22"/>
                  <w:u w:val="single"/>
                </w:rPr>
                <w:t>http://fizkultura-</w:t>
              </w:r>
            </w:hyperlink>
            <w:r>
              <w:rPr>
                <w:rFonts w:ascii="Times New Roman" w:hAnsi="Times New Roman"/>
                <w:b w:val="false"/>
                <w:i w:val="false"/>
                <w:color w:val="000000"/>
                <w:sz w:val="24"/>
              </w:rPr>
              <w:t xml:space="preserve"> na5.ru/</w:t>
            </w:r>
          </w:p>
        </w:tc>
      </w:tr>
      <w:tr>
        <w:trPr>
          <w:trHeight w:val="109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Предупреждение травм на занятиях лёгкой атлетикой</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08.11.2023 </w:t>
            </w:r>
          </w:p>
        </w:tc>
        <w:tc>
          <w:tcPr>
            <w:tcW w:w="1991" w:type="dxa"/>
            <w:tcBorders/>
            <w:tcMar>
              <w:top w:w="50" w:type="dxa"/>
              <w:left w:w="100" w:type="dxa"/>
            </w:tcMar>
            <w:vAlign w:val="center"/>
          </w:tcPr>
          <w:p>
            <w:pPr>
              <w:spacing w:before="0" w:after="0"/>
              <w:ind w:left="135"/>
              <w:jc w:val="left"/>
            </w:pPr>
            <w:hyperlink r:id="rId360">
              <w:r>
                <w:rPr>
                  <w:rFonts w:ascii="Times New Roman" w:hAnsi="Times New Roman"/>
                  <w:b w:val="false"/>
                  <w:i w:val="false"/>
                  <w:color w:val="0000ff"/>
                  <w:sz w:val="22"/>
                  <w:u w:val="single"/>
                </w:rPr>
                <w:t>www.fizkultura</w:t>
              </w:r>
            </w:hyperlink>
            <w:r>
              <w:rPr>
                <w:rFonts w:ascii="Times New Roman" w:hAnsi="Times New Roman"/>
                <w:b w:val="false"/>
                <w:i w:val="false"/>
                <w:color w:val="000000"/>
                <w:sz w:val="24"/>
              </w:rPr>
              <w:t xml:space="preserve"> vshkole.ru</w:t>
            </w:r>
          </w:p>
        </w:tc>
      </w:tr>
      <w:tr>
        <w:trPr>
          <w:trHeight w:val="109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в прыжках в высоту с разбега</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11.11.2023 </w:t>
            </w:r>
          </w:p>
        </w:tc>
        <w:tc>
          <w:tcPr>
            <w:tcW w:w="1991" w:type="dxa"/>
            <w:tcBorders/>
            <w:tcMar>
              <w:top w:w="50" w:type="dxa"/>
              <w:left w:w="100" w:type="dxa"/>
            </w:tcMar>
            <w:vAlign w:val="center"/>
          </w:tcPr>
          <w:p>
            <w:pPr>
              <w:spacing w:before="0" w:after="0"/>
              <w:ind w:left="135"/>
              <w:jc w:val="left"/>
            </w:pPr>
            <w:hyperlink r:id="rId361">
              <w:r>
                <w:rPr>
                  <w:rFonts w:ascii="Times New Roman" w:hAnsi="Times New Roman"/>
                  <w:b w:val="false"/>
                  <w:i w:val="false"/>
                  <w:color w:val="0000ff"/>
                  <w:sz w:val="22"/>
                  <w:u w:val="single"/>
                </w:rPr>
                <w:t>http://metodsove</w:t>
              </w:r>
            </w:hyperlink>
            <w:r>
              <w:rPr>
                <w:rFonts w:ascii="Times New Roman" w:hAnsi="Times New Roman"/>
                <w:b w:val="false"/>
                <w:i w:val="false"/>
                <w:color w:val="000000"/>
                <w:sz w:val="24"/>
              </w:rPr>
              <w:t xml:space="preserve"> t.su/dir/fiz_kultu ra </w:t>
            </w:r>
            <w:hyperlink r:id="rId362">
              <w:r>
                <w:rPr>
                  <w:rFonts w:ascii="Times New Roman" w:hAnsi="Times New Roman"/>
                  <w:b w:val="false"/>
                  <w:i w:val="false"/>
                  <w:color w:val="0000ff"/>
                  <w:sz w:val="22"/>
                  <w:u w:val="single"/>
                </w:rPr>
                <w:t>http://www.infosport.ru</w:t>
              </w:r>
            </w:hyperlink>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Прыжок в высоту с разбега способом перешагивания</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15.11.2023 </w:t>
            </w:r>
          </w:p>
        </w:tc>
        <w:tc>
          <w:tcPr>
            <w:tcW w:w="1991" w:type="dxa"/>
            <w:tcBorders/>
            <w:tcMar>
              <w:top w:w="50" w:type="dxa"/>
              <w:left w:w="100" w:type="dxa"/>
            </w:tcMar>
            <w:vAlign w:val="center"/>
          </w:tcPr>
          <w:p>
            <w:pPr>
              <w:spacing w:before="0" w:after="0"/>
              <w:ind w:left="135"/>
              <w:jc w:val="left"/>
            </w:pPr>
            <w:hyperlink r:id="rId363">
              <w:r>
                <w:rPr>
                  <w:rFonts w:ascii="Times New Roman" w:hAnsi="Times New Roman"/>
                  <w:b w:val="false"/>
                  <w:i w:val="false"/>
                  <w:color w:val="0000ff"/>
                  <w:sz w:val="22"/>
                  <w:u w:val="single"/>
                </w:rPr>
                <w:t>http://www.fizk</w:t>
              </w:r>
            </w:hyperlink>
            <w:r>
              <w:rPr>
                <w:rFonts w:ascii="Times New Roman" w:hAnsi="Times New Roman"/>
                <w:b w:val="false"/>
                <w:i w:val="false"/>
                <w:color w:val="000000"/>
                <w:sz w:val="24"/>
              </w:rPr>
              <w:t xml:space="preserve"> ult-ura.ru/</w:t>
            </w:r>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Прыжок в высоту с разбега способом перешагивания</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18.11.2023 </w:t>
            </w:r>
          </w:p>
        </w:tc>
        <w:tc>
          <w:tcPr>
            <w:tcW w:w="1991" w:type="dxa"/>
            <w:tcBorders/>
            <w:tcMar>
              <w:top w:w="50" w:type="dxa"/>
              <w:left w:w="100" w:type="dxa"/>
            </w:tcMar>
            <w:vAlign w:val="center"/>
          </w:tcPr>
          <w:p>
            <w:pPr>
              <w:spacing w:before="0" w:after="0"/>
              <w:ind w:left="135"/>
              <w:jc w:val="left"/>
            </w:pPr>
            <w:hyperlink r:id="rId364">
              <w:r>
                <w:rPr>
                  <w:rFonts w:ascii="Times New Roman" w:hAnsi="Times New Roman"/>
                  <w:b w:val="false"/>
                  <w:i w:val="false"/>
                  <w:color w:val="0000ff"/>
                  <w:sz w:val="22"/>
                  <w:u w:val="single"/>
                </w:rPr>
                <w:t>http://fizkultura-</w:t>
              </w:r>
            </w:hyperlink>
            <w:r>
              <w:rPr>
                <w:rFonts w:ascii="Times New Roman" w:hAnsi="Times New Roman"/>
                <w:b w:val="false"/>
                <w:i w:val="false"/>
                <w:color w:val="000000"/>
                <w:sz w:val="24"/>
              </w:rPr>
              <w:t xml:space="preserve"> na5.ru/</w:t>
            </w:r>
          </w:p>
        </w:tc>
      </w:tr>
      <w:tr>
        <w:trPr>
          <w:trHeight w:val="55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Беговые упражнения</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22.11.2023 </w:t>
            </w:r>
          </w:p>
        </w:tc>
        <w:tc>
          <w:tcPr>
            <w:tcW w:w="1991" w:type="dxa"/>
            <w:tcBorders/>
            <w:tcMar>
              <w:top w:w="50" w:type="dxa"/>
              <w:left w:w="100" w:type="dxa"/>
            </w:tcMar>
            <w:vAlign w:val="center"/>
          </w:tcPr>
          <w:p>
            <w:pPr>
              <w:spacing w:before="0" w:after="0"/>
              <w:ind w:left="135"/>
              <w:jc w:val="left"/>
            </w:pPr>
            <w:hyperlink r:id="rId365">
              <w:r>
                <w:rPr>
                  <w:rFonts w:ascii="Times New Roman" w:hAnsi="Times New Roman"/>
                  <w:b w:val="false"/>
                  <w:i w:val="false"/>
                  <w:color w:val="0000ff"/>
                  <w:sz w:val="22"/>
                  <w:u w:val="single"/>
                </w:rPr>
                <w:t>www.fizkultura</w:t>
              </w:r>
            </w:hyperlink>
            <w:r>
              <w:rPr>
                <w:rFonts w:ascii="Times New Roman" w:hAnsi="Times New Roman"/>
                <w:b w:val="false"/>
                <w:i w:val="false"/>
                <w:color w:val="000000"/>
                <w:sz w:val="24"/>
              </w:rPr>
              <w:t xml:space="preserve"> vshkole.ru</w:t>
            </w:r>
          </w:p>
        </w:tc>
      </w:tr>
      <w:tr>
        <w:trPr>
          <w:trHeight w:val="109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Метание малого мяча на дальность</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25.11.2023 </w:t>
            </w:r>
          </w:p>
        </w:tc>
        <w:tc>
          <w:tcPr>
            <w:tcW w:w="1991" w:type="dxa"/>
            <w:tcBorders/>
            <w:tcMar>
              <w:top w:w="50" w:type="dxa"/>
              <w:left w:w="100" w:type="dxa"/>
            </w:tcMar>
            <w:vAlign w:val="center"/>
          </w:tcPr>
          <w:p>
            <w:pPr>
              <w:spacing w:before="0" w:after="0"/>
              <w:ind w:left="135"/>
              <w:jc w:val="left"/>
            </w:pPr>
            <w:hyperlink r:id="rId366">
              <w:r>
                <w:rPr>
                  <w:rFonts w:ascii="Times New Roman" w:hAnsi="Times New Roman"/>
                  <w:b w:val="false"/>
                  <w:i w:val="false"/>
                  <w:color w:val="0000ff"/>
                  <w:sz w:val="22"/>
                  <w:u w:val="single"/>
                </w:rPr>
                <w:t>http://metodsove</w:t>
              </w:r>
            </w:hyperlink>
            <w:r>
              <w:rPr>
                <w:rFonts w:ascii="Times New Roman" w:hAnsi="Times New Roman"/>
                <w:b w:val="false"/>
                <w:i w:val="false"/>
                <w:color w:val="000000"/>
                <w:sz w:val="24"/>
              </w:rPr>
              <w:t xml:space="preserve"> t.su/dir/fiz_kultu ra </w:t>
            </w:r>
            <w:hyperlink r:id="rId367">
              <w:r>
                <w:rPr>
                  <w:rFonts w:ascii="Times New Roman" w:hAnsi="Times New Roman"/>
                  <w:b w:val="false"/>
                  <w:i w:val="false"/>
                  <w:color w:val="0000ff"/>
                  <w:sz w:val="22"/>
                  <w:u w:val="single"/>
                </w:rPr>
                <w:t>http://www.infosport.ru</w:t>
              </w:r>
            </w:hyperlink>
          </w:p>
        </w:tc>
      </w:tr>
      <w:tr>
        <w:trPr>
          <w:trHeight w:val="109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Предупреждение травм на занятиях лыжной подготовкой</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10.01.2024 </w:t>
            </w:r>
          </w:p>
        </w:tc>
        <w:tc>
          <w:tcPr>
            <w:tcW w:w="1991" w:type="dxa"/>
            <w:tcBorders/>
            <w:tcMar>
              <w:top w:w="50" w:type="dxa"/>
              <w:left w:w="100" w:type="dxa"/>
            </w:tcMar>
            <w:vAlign w:val="center"/>
          </w:tcPr>
          <w:p>
            <w:pPr>
              <w:spacing w:before="0" w:after="0"/>
              <w:ind w:left="135"/>
              <w:jc w:val="left"/>
            </w:pPr>
            <w:hyperlink r:id="rId368">
              <w:r>
                <w:rPr>
                  <w:rFonts w:ascii="Times New Roman" w:hAnsi="Times New Roman"/>
                  <w:b w:val="false"/>
                  <w:i w:val="false"/>
                  <w:color w:val="0000ff"/>
                  <w:sz w:val="22"/>
                  <w:u w:val="single"/>
                </w:rPr>
                <w:t>http://www.fizk</w:t>
              </w:r>
            </w:hyperlink>
            <w:r>
              <w:rPr>
                <w:rFonts w:ascii="Times New Roman" w:hAnsi="Times New Roman"/>
                <w:b w:val="false"/>
                <w:i w:val="false"/>
                <w:color w:val="000000"/>
                <w:sz w:val="24"/>
              </w:rPr>
              <w:t xml:space="preserve"> ult-ura.ru/</w:t>
            </w:r>
          </w:p>
        </w:tc>
      </w:tr>
      <w:tr>
        <w:trPr>
          <w:trHeight w:val="190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Передвижение на лыжах одновременным одношажным ходом: подводящие упражнения</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13.01.2024 </w:t>
            </w:r>
          </w:p>
        </w:tc>
        <w:tc>
          <w:tcPr>
            <w:tcW w:w="1991" w:type="dxa"/>
            <w:tcBorders/>
            <w:tcMar>
              <w:top w:w="50" w:type="dxa"/>
              <w:left w:w="100" w:type="dxa"/>
            </w:tcMar>
            <w:vAlign w:val="center"/>
          </w:tcPr>
          <w:p>
            <w:pPr>
              <w:spacing w:before="0" w:after="0"/>
              <w:ind w:left="135"/>
              <w:jc w:val="left"/>
            </w:pPr>
            <w:hyperlink r:id="rId369">
              <w:r>
                <w:rPr>
                  <w:rFonts w:ascii="Times New Roman" w:hAnsi="Times New Roman"/>
                  <w:b w:val="false"/>
                  <w:i w:val="false"/>
                  <w:color w:val="0000ff"/>
                  <w:sz w:val="22"/>
                  <w:u w:val="single"/>
                </w:rPr>
                <w:t>http://fizkultura-</w:t>
              </w:r>
            </w:hyperlink>
            <w:r>
              <w:rPr>
                <w:rFonts w:ascii="Times New Roman" w:hAnsi="Times New Roman"/>
                <w:b w:val="false"/>
                <w:i w:val="false"/>
                <w:color w:val="000000"/>
                <w:sz w:val="24"/>
              </w:rPr>
              <w:t xml:space="preserve"> na5.ru/</w:t>
            </w:r>
          </w:p>
        </w:tc>
      </w:tr>
      <w:tr>
        <w:trPr>
          <w:trHeight w:val="190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Передвижение на лыжах одновременным одношажным ходом: подводящие упражнения</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17.01.2024 </w:t>
            </w:r>
          </w:p>
        </w:tc>
        <w:tc>
          <w:tcPr>
            <w:tcW w:w="1991" w:type="dxa"/>
            <w:tcBorders/>
            <w:tcMar>
              <w:top w:w="50" w:type="dxa"/>
              <w:left w:w="100" w:type="dxa"/>
            </w:tcMar>
            <w:vAlign w:val="center"/>
          </w:tcPr>
          <w:p>
            <w:pPr>
              <w:spacing w:before="0" w:after="0"/>
              <w:ind w:left="135"/>
              <w:jc w:val="left"/>
            </w:pPr>
            <w:hyperlink r:id="rId370">
              <w:r>
                <w:rPr>
                  <w:rFonts w:ascii="Times New Roman" w:hAnsi="Times New Roman"/>
                  <w:b w:val="false"/>
                  <w:i w:val="false"/>
                  <w:color w:val="0000ff"/>
                  <w:sz w:val="22"/>
                  <w:u w:val="single"/>
                </w:rPr>
                <w:t>http://metodsove</w:t>
              </w:r>
            </w:hyperlink>
            <w:r>
              <w:rPr>
                <w:rFonts w:ascii="Times New Roman" w:hAnsi="Times New Roman"/>
                <w:b w:val="false"/>
                <w:i w:val="false"/>
                <w:color w:val="000000"/>
                <w:sz w:val="24"/>
              </w:rPr>
              <w:t xml:space="preserve"> t.su/dir/fiz_kultu ra </w:t>
            </w:r>
            <w:hyperlink r:id="rId371">
              <w:r>
                <w:rPr>
                  <w:rFonts w:ascii="Times New Roman" w:hAnsi="Times New Roman"/>
                  <w:b w:val="false"/>
                  <w:i w:val="false"/>
                  <w:color w:val="0000ff"/>
                  <w:sz w:val="22"/>
                  <w:u w:val="single"/>
                </w:rPr>
                <w:t>http://www.infosport.ru</w:t>
              </w:r>
            </w:hyperlink>
          </w:p>
        </w:tc>
      </w:tr>
      <w:tr>
        <w:trPr>
          <w:trHeight w:val="190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Передвижение на лыжах одновременным одношажным ходом: подводящие упражнения</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20.01.2024 </w:t>
            </w:r>
          </w:p>
        </w:tc>
        <w:tc>
          <w:tcPr>
            <w:tcW w:w="1991" w:type="dxa"/>
            <w:tcBorders/>
            <w:tcMar>
              <w:top w:w="50" w:type="dxa"/>
              <w:left w:w="100" w:type="dxa"/>
            </w:tcMar>
            <w:vAlign w:val="center"/>
          </w:tcPr>
          <w:p>
            <w:pPr>
              <w:spacing w:before="0" w:after="0"/>
              <w:ind w:left="135"/>
              <w:jc w:val="left"/>
            </w:pPr>
            <w:hyperlink r:id="rId372">
              <w:r>
                <w:rPr>
                  <w:rFonts w:ascii="Times New Roman" w:hAnsi="Times New Roman"/>
                  <w:b w:val="false"/>
                  <w:i w:val="false"/>
                  <w:color w:val="0000ff"/>
                  <w:sz w:val="22"/>
                  <w:u w:val="single"/>
                </w:rPr>
                <w:t>www.fizkultura</w:t>
              </w:r>
            </w:hyperlink>
            <w:r>
              <w:rPr>
                <w:rFonts w:ascii="Times New Roman" w:hAnsi="Times New Roman"/>
                <w:b w:val="false"/>
                <w:i w:val="false"/>
                <w:color w:val="000000"/>
                <w:sz w:val="24"/>
              </w:rPr>
              <w:t xml:space="preserve"> vshkole.ru</w:t>
            </w:r>
          </w:p>
        </w:tc>
      </w:tr>
      <w:tr>
        <w:trPr>
          <w:trHeight w:val="109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Имитационные упражнения в передвижении на лыжах</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24.01.2024 </w:t>
            </w:r>
          </w:p>
        </w:tc>
        <w:tc>
          <w:tcPr>
            <w:tcW w:w="1991" w:type="dxa"/>
            <w:tcBorders/>
            <w:tcMar>
              <w:top w:w="50" w:type="dxa"/>
              <w:left w:w="100" w:type="dxa"/>
            </w:tcMar>
            <w:vAlign w:val="center"/>
          </w:tcPr>
          <w:p>
            <w:pPr>
              <w:spacing w:before="0" w:after="0"/>
              <w:ind w:left="135"/>
              <w:jc w:val="left"/>
            </w:pPr>
            <w:hyperlink r:id="rId373">
              <w:r>
                <w:rPr>
                  <w:rFonts w:ascii="Times New Roman" w:hAnsi="Times New Roman"/>
                  <w:b w:val="false"/>
                  <w:i w:val="false"/>
                  <w:color w:val="0000ff"/>
                  <w:sz w:val="22"/>
                  <w:u w:val="single"/>
                </w:rPr>
                <w:t>http://metodsove</w:t>
              </w:r>
            </w:hyperlink>
            <w:r>
              <w:rPr>
                <w:rFonts w:ascii="Times New Roman" w:hAnsi="Times New Roman"/>
                <w:b w:val="false"/>
                <w:i w:val="false"/>
                <w:color w:val="000000"/>
                <w:sz w:val="24"/>
              </w:rPr>
              <w:t xml:space="preserve"> t.su/dir/fiz_kultu ra </w:t>
            </w:r>
            <w:hyperlink r:id="rId374">
              <w:r>
                <w:rPr>
                  <w:rFonts w:ascii="Times New Roman" w:hAnsi="Times New Roman"/>
                  <w:b w:val="false"/>
                  <w:i w:val="false"/>
                  <w:color w:val="0000ff"/>
                  <w:sz w:val="22"/>
                  <w:u w:val="single"/>
                </w:rPr>
                <w:t>http://www.infosport.ru</w:t>
              </w:r>
            </w:hyperlink>
          </w:p>
        </w:tc>
      </w:tr>
      <w:tr>
        <w:trPr>
          <w:trHeight w:val="175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Передвижение на лыжах одновременным одношажным ходом с небольшого склона</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27.01.2024 </w:t>
            </w:r>
          </w:p>
        </w:tc>
        <w:tc>
          <w:tcPr>
            <w:tcW w:w="1991" w:type="dxa"/>
            <w:tcBorders/>
            <w:tcMar>
              <w:top w:w="50" w:type="dxa"/>
              <w:left w:w="100" w:type="dxa"/>
            </w:tcMar>
            <w:vAlign w:val="center"/>
          </w:tcPr>
          <w:p>
            <w:pPr>
              <w:spacing w:before="0" w:after="0"/>
              <w:ind w:left="135"/>
              <w:jc w:val="left"/>
            </w:pPr>
            <w:hyperlink r:id="rId375">
              <w:r>
                <w:rPr>
                  <w:rFonts w:ascii="Times New Roman" w:hAnsi="Times New Roman"/>
                  <w:b w:val="false"/>
                  <w:i w:val="false"/>
                  <w:color w:val="0000ff"/>
                  <w:sz w:val="22"/>
                  <w:u w:val="single"/>
                </w:rPr>
                <w:t>http://www.fizk</w:t>
              </w:r>
            </w:hyperlink>
            <w:r>
              <w:rPr>
                <w:rFonts w:ascii="Times New Roman" w:hAnsi="Times New Roman"/>
                <w:b w:val="false"/>
                <w:i w:val="false"/>
                <w:color w:val="000000"/>
                <w:sz w:val="24"/>
              </w:rPr>
              <w:t xml:space="preserve"> ult-ura.ru/</w:t>
            </w:r>
          </w:p>
        </w:tc>
      </w:tr>
      <w:tr>
        <w:trPr>
          <w:trHeight w:val="163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Передвижение на лыжах одновременным одношажным ходом с небольшого склона</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31.01.2024 </w:t>
            </w:r>
          </w:p>
        </w:tc>
        <w:tc>
          <w:tcPr>
            <w:tcW w:w="1991" w:type="dxa"/>
            <w:tcBorders/>
            <w:tcMar>
              <w:top w:w="50" w:type="dxa"/>
              <w:left w:w="100" w:type="dxa"/>
            </w:tcMar>
            <w:vAlign w:val="center"/>
          </w:tcPr>
          <w:p>
            <w:pPr>
              <w:spacing w:before="0" w:after="0"/>
              <w:ind w:left="135"/>
              <w:jc w:val="left"/>
            </w:pPr>
            <w:hyperlink r:id="rId376">
              <w:r>
                <w:rPr>
                  <w:rFonts w:ascii="Times New Roman" w:hAnsi="Times New Roman"/>
                  <w:b w:val="false"/>
                  <w:i w:val="false"/>
                  <w:color w:val="0000ff"/>
                  <w:sz w:val="22"/>
                  <w:u w:val="single"/>
                </w:rPr>
                <w:t>http://fizkultura-</w:t>
              </w:r>
            </w:hyperlink>
            <w:r>
              <w:rPr>
                <w:rFonts w:ascii="Times New Roman" w:hAnsi="Times New Roman"/>
                <w:b w:val="false"/>
                <w:i w:val="false"/>
                <w:color w:val="000000"/>
                <w:sz w:val="24"/>
              </w:rPr>
              <w:t xml:space="preserve"> na5.ru/</w:t>
            </w:r>
          </w:p>
        </w:tc>
      </w:tr>
      <w:tr>
        <w:trPr>
          <w:trHeight w:val="190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Передвижение одношажным одновременным ходом по фазам движения и в полной координации</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03.02.2024 </w:t>
            </w:r>
          </w:p>
        </w:tc>
        <w:tc>
          <w:tcPr>
            <w:tcW w:w="1991" w:type="dxa"/>
            <w:tcBorders/>
            <w:tcMar>
              <w:top w:w="50" w:type="dxa"/>
              <w:left w:w="100" w:type="dxa"/>
            </w:tcMar>
            <w:vAlign w:val="center"/>
          </w:tcPr>
          <w:p>
            <w:pPr>
              <w:spacing w:before="0" w:after="0"/>
              <w:ind w:left="135"/>
              <w:jc w:val="left"/>
            </w:pPr>
            <w:hyperlink r:id="rId377">
              <w:r>
                <w:rPr>
                  <w:rFonts w:ascii="Times New Roman" w:hAnsi="Times New Roman"/>
                  <w:b w:val="false"/>
                  <w:i w:val="false"/>
                  <w:color w:val="0000ff"/>
                  <w:sz w:val="22"/>
                  <w:u w:val="single"/>
                </w:rPr>
                <w:t>www.fizkultura</w:t>
              </w:r>
            </w:hyperlink>
            <w:r>
              <w:rPr>
                <w:rFonts w:ascii="Times New Roman" w:hAnsi="Times New Roman"/>
                <w:b w:val="false"/>
                <w:i w:val="false"/>
                <w:color w:val="000000"/>
                <w:sz w:val="24"/>
              </w:rPr>
              <w:t xml:space="preserve"> vshkole.ru</w:t>
            </w:r>
          </w:p>
        </w:tc>
      </w:tr>
      <w:tr>
        <w:trPr>
          <w:trHeight w:val="136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Предупреждение травм на занятиях в плавательном бассейне</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29.11.2023 </w:t>
            </w:r>
          </w:p>
        </w:tc>
        <w:tc>
          <w:tcPr>
            <w:tcW w:w="1991" w:type="dxa"/>
            <w:tcBorders/>
            <w:tcMar>
              <w:top w:w="50" w:type="dxa"/>
              <w:left w:w="100" w:type="dxa"/>
            </w:tcMar>
            <w:vAlign w:val="center"/>
          </w:tcPr>
          <w:p>
            <w:pPr>
              <w:spacing w:before="0" w:after="0"/>
              <w:ind w:left="135"/>
              <w:jc w:val="left"/>
            </w:pPr>
            <w:hyperlink r:id="rId378">
              <w:r>
                <w:rPr>
                  <w:rFonts w:ascii="Times New Roman" w:hAnsi="Times New Roman"/>
                  <w:b w:val="false"/>
                  <w:i w:val="false"/>
                  <w:color w:val="0000ff"/>
                  <w:sz w:val="22"/>
                  <w:u w:val="single"/>
                </w:rPr>
                <w:t>http://metodsove</w:t>
              </w:r>
            </w:hyperlink>
            <w:r>
              <w:rPr>
                <w:rFonts w:ascii="Times New Roman" w:hAnsi="Times New Roman"/>
                <w:b w:val="false"/>
                <w:i w:val="false"/>
                <w:color w:val="000000"/>
                <w:sz w:val="24"/>
              </w:rPr>
              <w:t xml:space="preserve"> t.su/dir/fiz_kultu ra </w:t>
            </w:r>
            <w:hyperlink r:id="rId379">
              <w:r>
                <w:rPr>
                  <w:rFonts w:ascii="Times New Roman" w:hAnsi="Times New Roman"/>
                  <w:b w:val="false"/>
                  <w:i w:val="false"/>
                  <w:color w:val="0000ff"/>
                  <w:sz w:val="22"/>
                  <w:u w:val="single"/>
                </w:rPr>
                <w:t>http://www.infosport.ru</w:t>
              </w:r>
            </w:hyperlink>
          </w:p>
        </w:tc>
      </w:tr>
      <w:tr>
        <w:trPr>
          <w:trHeight w:val="55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Подводящие упражнения</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02.12.2023 </w:t>
            </w:r>
          </w:p>
        </w:tc>
        <w:tc>
          <w:tcPr>
            <w:tcW w:w="1991" w:type="dxa"/>
            <w:tcBorders/>
            <w:tcMar>
              <w:top w:w="50" w:type="dxa"/>
              <w:left w:w="100" w:type="dxa"/>
            </w:tcMar>
            <w:vAlign w:val="center"/>
          </w:tcPr>
          <w:p>
            <w:pPr>
              <w:spacing w:before="0" w:after="0"/>
              <w:ind w:left="135"/>
              <w:jc w:val="left"/>
            </w:pPr>
            <w:hyperlink r:id="rId380">
              <w:r>
                <w:rPr>
                  <w:rFonts w:ascii="Times New Roman" w:hAnsi="Times New Roman"/>
                  <w:b w:val="false"/>
                  <w:i w:val="false"/>
                  <w:color w:val="0000ff"/>
                  <w:sz w:val="22"/>
                  <w:u w:val="single"/>
                </w:rPr>
                <w:t>http://www.fizk</w:t>
              </w:r>
            </w:hyperlink>
            <w:r>
              <w:rPr>
                <w:rFonts w:ascii="Times New Roman" w:hAnsi="Times New Roman"/>
                <w:b w:val="false"/>
                <w:i w:val="false"/>
                <w:color w:val="000000"/>
                <w:sz w:val="24"/>
              </w:rPr>
              <w:t xml:space="preserve"> ult-ura.ru/</w:t>
            </w:r>
          </w:p>
        </w:tc>
      </w:tr>
      <w:tr>
        <w:trPr>
          <w:trHeight w:val="55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Подводящие упражнения</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06.12.2023 </w:t>
            </w:r>
          </w:p>
        </w:tc>
        <w:tc>
          <w:tcPr>
            <w:tcW w:w="1991" w:type="dxa"/>
            <w:tcBorders/>
            <w:tcMar>
              <w:top w:w="50" w:type="dxa"/>
              <w:left w:w="100" w:type="dxa"/>
            </w:tcMar>
            <w:vAlign w:val="center"/>
          </w:tcPr>
          <w:p>
            <w:pPr>
              <w:spacing w:before="0" w:after="0"/>
              <w:ind w:left="135"/>
              <w:jc w:val="left"/>
            </w:pPr>
            <w:hyperlink r:id="rId381">
              <w:r>
                <w:rPr>
                  <w:rFonts w:ascii="Times New Roman" w:hAnsi="Times New Roman"/>
                  <w:b w:val="false"/>
                  <w:i w:val="false"/>
                  <w:color w:val="0000ff"/>
                  <w:sz w:val="22"/>
                  <w:u w:val="single"/>
                </w:rPr>
                <w:t>http://fizkultura-</w:t>
              </w:r>
            </w:hyperlink>
            <w:r>
              <w:rPr>
                <w:rFonts w:ascii="Times New Roman" w:hAnsi="Times New Roman"/>
                <w:b w:val="false"/>
                <w:i w:val="false"/>
                <w:color w:val="000000"/>
                <w:sz w:val="24"/>
              </w:rPr>
              <w:t xml:space="preserve"> na5.ru/</w:t>
            </w:r>
          </w:p>
        </w:tc>
      </w:tr>
      <w:tr>
        <w:trPr>
          <w:trHeight w:val="109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с плавательной доской</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09.12.2023 </w:t>
            </w:r>
          </w:p>
        </w:tc>
        <w:tc>
          <w:tcPr>
            <w:tcW w:w="1991" w:type="dxa"/>
            <w:tcBorders/>
            <w:tcMar>
              <w:top w:w="50" w:type="dxa"/>
              <w:left w:w="100" w:type="dxa"/>
            </w:tcMar>
            <w:vAlign w:val="center"/>
          </w:tcPr>
          <w:p>
            <w:pPr>
              <w:spacing w:before="0" w:after="0"/>
              <w:ind w:left="135"/>
              <w:jc w:val="left"/>
            </w:pPr>
            <w:hyperlink r:id="rId382">
              <w:r>
                <w:rPr>
                  <w:rFonts w:ascii="Times New Roman" w:hAnsi="Times New Roman"/>
                  <w:b w:val="false"/>
                  <w:i w:val="false"/>
                  <w:color w:val="0000ff"/>
                  <w:sz w:val="22"/>
                  <w:u w:val="single"/>
                </w:rPr>
                <w:t>http://metodsove</w:t>
              </w:r>
            </w:hyperlink>
            <w:r>
              <w:rPr>
                <w:rFonts w:ascii="Times New Roman" w:hAnsi="Times New Roman"/>
                <w:b w:val="false"/>
                <w:i w:val="false"/>
                <w:color w:val="000000"/>
                <w:sz w:val="24"/>
              </w:rPr>
              <w:t xml:space="preserve"> t.su/dir/fiz_kultu ra </w:t>
            </w:r>
            <w:hyperlink r:id="rId383">
              <w:r>
                <w:rPr>
                  <w:rFonts w:ascii="Times New Roman" w:hAnsi="Times New Roman"/>
                  <w:b w:val="false"/>
                  <w:i w:val="false"/>
                  <w:color w:val="0000ff"/>
                  <w:sz w:val="22"/>
                  <w:u w:val="single"/>
                </w:rPr>
                <w:t>http://www.infosport.ru</w:t>
              </w:r>
            </w:hyperlink>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в скольжении на груди</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13.12.2023 </w:t>
            </w:r>
          </w:p>
        </w:tc>
        <w:tc>
          <w:tcPr>
            <w:tcW w:w="1991" w:type="dxa"/>
            <w:tcBorders/>
            <w:tcMar>
              <w:top w:w="50" w:type="dxa"/>
              <w:left w:w="100" w:type="dxa"/>
            </w:tcMar>
            <w:vAlign w:val="center"/>
          </w:tcPr>
          <w:p>
            <w:pPr>
              <w:spacing w:before="0" w:after="0"/>
              <w:ind w:left="135"/>
              <w:jc w:val="left"/>
            </w:pPr>
            <w:hyperlink r:id="rId384">
              <w:r>
                <w:rPr>
                  <w:rFonts w:ascii="Times New Roman" w:hAnsi="Times New Roman"/>
                  <w:b w:val="false"/>
                  <w:i w:val="false"/>
                  <w:color w:val="0000ff"/>
                  <w:sz w:val="22"/>
                  <w:u w:val="single"/>
                </w:rPr>
                <w:t>www.fizkultura</w:t>
              </w:r>
            </w:hyperlink>
            <w:r>
              <w:rPr>
                <w:rFonts w:ascii="Times New Roman" w:hAnsi="Times New Roman"/>
                <w:b w:val="false"/>
                <w:i w:val="false"/>
                <w:color w:val="000000"/>
                <w:sz w:val="24"/>
              </w:rPr>
              <w:t xml:space="preserve"> vshkole.ru</w:t>
            </w:r>
          </w:p>
        </w:tc>
      </w:tr>
      <w:tr>
        <w:trPr>
          <w:trHeight w:val="163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Упражнение в скольжении на груди. Плавание кролем на спине в полной координации</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16.12.2023 </w:t>
            </w:r>
          </w:p>
        </w:tc>
        <w:tc>
          <w:tcPr>
            <w:tcW w:w="1991" w:type="dxa"/>
            <w:tcBorders/>
            <w:tcMar>
              <w:top w:w="50" w:type="dxa"/>
              <w:left w:w="100" w:type="dxa"/>
            </w:tcMar>
            <w:vAlign w:val="center"/>
          </w:tcPr>
          <w:p>
            <w:pPr>
              <w:spacing w:before="0" w:after="0"/>
              <w:ind w:left="135"/>
              <w:jc w:val="left"/>
            </w:pPr>
            <w:hyperlink r:id="rId385">
              <w:r>
                <w:rPr>
                  <w:rFonts w:ascii="Times New Roman" w:hAnsi="Times New Roman"/>
                  <w:b w:val="false"/>
                  <w:i w:val="false"/>
                  <w:color w:val="0000ff"/>
                  <w:sz w:val="22"/>
                  <w:u w:val="single"/>
                </w:rPr>
                <w:t>http://www.fizk</w:t>
              </w:r>
            </w:hyperlink>
            <w:r>
              <w:rPr>
                <w:rFonts w:ascii="Times New Roman" w:hAnsi="Times New Roman"/>
                <w:b w:val="false"/>
                <w:i w:val="false"/>
                <w:color w:val="000000"/>
                <w:sz w:val="24"/>
              </w:rPr>
              <w:t xml:space="preserve"> ult-ura.ru/</w:t>
            </w:r>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Плавание кролем на спине в полной координации</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20.12.2023 </w:t>
            </w:r>
          </w:p>
        </w:tc>
        <w:tc>
          <w:tcPr>
            <w:tcW w:w="1991" w:type="dxa"/>
            <w:tcBorders/>
            <w:tcMar>
              <w:top w:w="50" w:type="dxa"/>
              <w:left w:w="100" w:type="dxa"/>
            </w:tcMar>
            <w:vAlign w:val="center"/>
          </w:tcPr>
          <w:p>
            <w:pPr>
              <w:spacing w:before="0" w:after="0"/>
              <w:ind w:left="135"/>
              <w:jc w:val="left"/>
            </w:pPr>
            <w:hyperlink r:id="rId386">
              <w:r>
                <w:rPr>
                  <w:rFonts w:ascii="Times New Roman" w:hAnsi="Times New Roman"/>
                  <w:b w:val="false"/>
                  <w:i w:val="false"/>
                  <w:color w:val="0000ff"/>
                  <w:sz w:val="22"/>
                  <w:u w:val="single"/>
                </w:rPr>
                <w:t>http://fizkultura-</w:t>
              </w:r>
            </w:hyperlink>
            <w:r>
              <w:rPr>
                <w:rFonts w:ascii="Times New Roman" w:hAnsi="Times New Roman"/>
                <w:b w:val="false"/>
                <w:i w:val="false"/>
                <w:color w:val="000000"/>
                <w:sz w:val="24"/>
              </w:rPr>
              <w:t xml:space="preserve"> na5.ru/</w:t>
            </w:r>
          </w:p>
        </w:tc>
      </w:tr>
      <w:tr>
        <w:trPr>
          <w:trHeight w:val="109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в плавании способом кроль</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23.12.2023 </w:t>
            </w:r>
          </w:p>
        </w:tc>
        <w:tc>
          <w:tcPr>
            <w:tcW w:w="1991" w:type="dxa"/>
            <w:tcBorders/>
            <w:tcMar>
              <w:top w:w="50" w:type="dxa"/>
              <w:left w:w="100" w:type="dxa"/>
            </w:tcMar>
            <w:vAlign w:val="center"/>
          </w:tcPr>
          <w:p>
            <w:pPr>
              <w:spacing w:before="0" w:after="0"/>
              <w:ind w:left="135"/>
              <w:jc w:val="left"/>
            </w:pPr>
            <w:hyperlink r:id="rId387">
              <w:r>
                <w:rPr>
                  <w:rFonts w:ascii="Times New Roman" w:hAnsi="Times New Roman"/>
                  <w:b w:val="false"/>
                  <w:i w:val="false"/>
                  <w:color w:val="0000ff"/>
                  <w:sz w:val="22"/>
                  <w:u w:val="single"/>
                </w:rPr>
                <w:t>http://metodsove</w:t>
              </w:r>
            </w:hyperlink>
            <w:r>
              <w:rPr>
                <w:rFonts w:ascii="Times New Roman" w:hAnsi="Times New Roman"/>
                <w:b w:val="false"/>
                <w:i w:val="false"/>
                <w:color w:val="000000"/>
                <w:sz w:val="24"/>
              </w:rPr>
              <w:t xml:space="preserve"> t.su/dir/fiz_kultu ra </w:t>
            </w:r>
            <w:hyperlink r:id="rId388">
              <w:r>
                <w:rPr>
                  <w:rFonts w:ascii="Times New Roman" w:hAnsi="Times New Roman"/>
                  <w:b w:val="false"/>
                  <w:i w:val="false"/>
                  <w:color w:val="0000ff"/>
                  <w:sz w:val="22"/>
                  <w:u w:val="single"/>
                </w:rPr>
                <w:t>http://www.infosport.ru</w:t>
              </w:r>
            </w:hyperlink>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в плавании способом кроль</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27.12.2023 </w:t>
            </w:r>
          </w:p>
        </w:tc>
        <w:tc>
          <w:tcPr>
            <w:tcW w:w="1991" w:type="dxa"/>
            <w:tcBorders/>
            <w:tcMar>
              <w:top w:w="50" w:type="dxa"/>
              <w:left w:w="100" w:type="dxa"/>
            </w:tcMar>
            <w:vAlign w:val="center"/>
          </w:tcPr>
          <w:p>
            <w:pPr>
              <w:spacing w:before="0" w:after="0"/>
              <w:ind w:left="135"/>
              <w:jc w:val="left"/>
            </w:pPr>
            <w:hyperlink r:id="rId389">
              <w:r>
                <w:rPr>
                  <w:rFonts w:ascii="Times New Roman" w:hAnsi="Times New Roman"/>
                  <w:b w:val="false"/>
                  <w:i w:val="false"/>
                  <w:color w:val="0000ff"/>
                  <w:sz w:val="22"/>
                  <w:u w:val="single"/>
                </w:rPr>
                <w:t>www.fizkultura</w:t>
              </w:r>
            </w:hyperlink>
            <w:r>
              <w:rPr>
                <w:rFonts w:ascii="Times New Roman" w:hAnsi="Times New Roman"/>
                <w:b w:val="false"/>
                <w:i w:val="false"/>
                <w:color w:val="000000"/>
                <w:sz w:val="24"/>
              </w:rPr>
              <w:t xml:space="preserve"> vshkole.ru</w:t>
            </w:r>
          </w:p>
        </w:tc>
      </w:tr>
      <w:tr>
        <w:trPr>
          <w:trHeight w:val="208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Предупреждение травматизма на занятиях подвижными играми</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10.02.2024 </w:t>
            </w:r>
          </w:p>
        </w:tc>
        <w:tc>
          <w:tcPr>
            <w:tcW w:w="1991" w:type="dxa"/>
            <w:tcBorders/>
            <w:tcMar>
              <w:top w:w="50" w:type="dxa"/>
              <w:left w:w="100" w:type="dxa"/>
            </w:tcMar>
            <w:vAlign w:val="center"/>
          </w:tcPr>
          <w:p>
            <w:pPr>
              <w:spacing w:before="0" w:after="0"/>
              <w:ind w:left="135"/>
              <w:jc w:val="left"/>
            </w:pPr>
            <w:hyperlink r:id="rId390">
              <w:r>
                <w:rPr>
                  <w:rFonts w:ascii="Times New Roman" w:hAnsi="Times New Roman"/>
                  <w:b w:val="false"/>
                  <w:i w:val="false"/>
                  <w:color w:val="0000ff"/>
                  <w:sz w:val="22"/>
                  <w:u w:val="single"/>
                </w:rPr>
                <w:t>http://metodsove</w:t>
              </w:r>
            </w:hyperlink>
            <w:r>
              <w:rPr>
                <w:rFonts w:ascii="Times New Roman" w:hAnsi="Times New Roman"/>
                <w:b w:val="false"/>
                <w:i w:val="false"/>
                <w:color w:val="000000"/>
                <w:sz w:val="24"/>
              </w:rPr>
              <w:t xml:space="preserve"> t.su/dir/fiz_kultu ra </w:t>
            </w:r>
            <w:hyperlink r:id="rId391">
              <w:r>
                <w:rPr>
                  <w:rFonts w:ascii="Times New Roman" w:hAnsi="Times New Roman"/>
                  <w:b w:val="false"/>
                  <w:i w:val="false"/>
                  <w:color w:val="0000ff"/>
                  <w:sz w:val="22"/>
                  <w:u w:val="single"/>
                </w:rPr>
                <w:t>http://www.infosport.ru</w:t>
              </w:r>
            </w:hyperlink>
          </w:p>
        </w:tc>
      </w:tr>
      <w:tr>
        <w:trPr>
          <w:trHeight w:val="136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подвижной игры «Запрещенное движение», "Подвижная цель"</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14.02.2024 </w:t>
            </w:r>
          </w:p>
        </w:tc>
        <w:tc>
          <w:tcPr>
            <w:tcW w:w="1991" w:type="dxa"/>
            <w:tcBorders/>
            <w:tcMar>
              <w:top w:w="50" w:type="dxa"/>
              <w:left w:w="100" w:type="dxa"/>
            </w:tcMar>
            <w:vAlign w:val="center"/>
          </w:tcPr>
          <w:p>
            <w:pPr>
              <w:spacing w:before="0" w:after="0"/>
              <w:ind w:left="135"/>
              <w:jc w:val="left"/>
            </w:pPr>
            <w:hyperlink r:id="rId392">
              <w:r>
                <w:rPr>
                  <w:rFonts w:ascii="Times New Roman" w:hAnsi="Times New Roman"/>
                  <w:b w:val="false"/>
                  <w:i w:val="false"/>
                  <w:color w:val="0000ff"/>
                  <w:sz w:val="22"/>
                  <w:u w:val="single"/>
                </w:rPr>
                <w:t>http://www.fizk</w:t>
              </w:r>
            </w:hyperlink>
            <w:r>
              <w:rPr>
                <w:rFonts w:ascii="Times New Roman" w:hAnsi="Times New Roman"/>
                <w:b w:val="false"/>
                <w:i w:val="false"/>
                <w:color w:val="000000"/>
                <w:sz w:val="24"/>
              </w:rPr>
              <w:t xml:space="preserve"> ult-ura.ru/</w:t>
            </w:r>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подвижной игры «Подвижная цель»</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17.02.2024 </w:t>
            </w:r>
          </w:p>
        </w:tc>
        <w:tc>
          <w:tcPr>
            <w:tcW w:w="1991" w:type="dxa"/>
            <w:tcBorders/>
            <w:tcMar>
              <w:top w:w="50" w:type="dxa"/>
              <w:left w:w="100" w:type="dxa"/>
            </w:tcMar>
            <w:vAlign w:val="center"/>
          </w:tcPr>
          <w:p>
            <w:pPr>
              <w:spacing w:before="0" w:after="0"/>
              <w:ind w:left="135"/>
              <w:jc w:val="left"/>
            </w:pPr>
            <w:hyperlink r:id="rId393">
              <w:r>
                <w:rPr>
                  <w:rFonts w:ascii="Times New Roman" w:hAnsi="Times New Roman"/>
                  <w:b w:val="false"/>
                  <w:i w:val="false"/>
                  <w:color w:val="0000ff"/>
                  <w:sz w:val="22"/>
                  <w:u w:val="single"/>
                </w:rPr>
                <w:t>http://fizkultura-</w:t>
              </w:r>
            </w:hyperlink>
            <w:r>
              <w:rPr>
                <w:rFonts w:ascii="Times New Roman" w:hAnsi="Times New Roman"/>
                <w:b w:val="false"/>
                <w:i w:val="false"/>
                <w:color w:val="000000"/>
                <w:sz w:val="24"/>
              </w:rPr>
              <w:t xml:space="preserve"> na5.ru/</w:t>
            </w:r>
          </w:p>
        </w:tc>
      </w:tr>
      <w:tr>
        <w:trPr>
          <w:trHeight w:val="163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подвижной игры «Эстафета с ведением футбольного мяча»</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21.02.2024 </w:t>
            </w:r>
          </w:p>
        </w:tc>
        <w:tc>
          <w:tcPr>
            <w:tcW w:w="1991" w:type="dxa"/>
            <w:tcBorders/>
            <w:tcMar>
              <w:top w:w="50" w:type="dxa"/>
              <w:left w:w="100" w:type="dxa"/>
            </w:tcMar>
            <w:vAlign w:val="center"/>
          </w:tcPr>
          <w:p>
            <w:pPr>
              <w:spacing w:before="0" w:after="0"/>
              <w:ind w:left="135"/>
              <w:jc w:val="left"/>
            </w:pPr>
            <w:hyperlink r:id="rId394">
              <w:r>
                <w:rPr>
                  <w:rFonts w:ascii="Times New Roman" w:hAnsi="Times New Roman"/>
                  <w:b w:val="false"/>
                  <w:i w:val="false"/>
                  <w:color w:val="0000ff"/>
                  <w:sz w:val="22"/>
                  <w:u w:val="single"/>
                </w:rPr>
                <w:t>www.fizkultura</w:t>
              </w:r>
            </w:hyperlink>
            <w:r>
              <w:rPr>
                <w:rFonts w:ascii="Times New Roman" w:hAnsi="Times New Roman"/>
                <w:b w:val="false"/>
                <w:i w:val="false"/>
                <w:color w:val="000000"/>
                <w:sz w:val="24"/>
              </w:rPr>
              <w:t xml:space="preserve"> vshkole.ru</w:t>
            </w:r>
          </w:p>
        </w:tc>
      </w:tr>
      <w:tr>
        <w:trPr>
          <w:trHeight w:val="109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подвижной игры «Паровая машина»</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24.02.2024 </w:t>
            </w:r>
          </w:p>
        </w:tc>
        <w:tc>
          <w:tcPr>
            <w:tcW w:w="1991" w:type="dxa"/>
            <w:tcBorders/>
            <w:tcMar>
              <w:top w:w="50" w:type="dxa"/>
              <w:left w:w="100" w:type="dxa"/>
            </w:tcMar>
            <w:vAlign w:val="center"/>
          </w:tcPr>
          <w:p>
            <w:pPr>
              <w:spacing w:before="0" w:after="0"/>
              <w:ind w:left="135"/>
              <w:jc w:val="left"/>
            </w:pPr>
            <w:hyperlink r:id="rId395">
              <w:r>
                <w:rPr>
                  <w:rFonts w:ascii="Times New Roman" w:hAnsi="Times New Roman"/>
                  <w:b w:val="false"/>
                  <w:i w:val="false"/>
                  <w:color w:val="0000ff"/>
                  <w:sz w:val="22"/>
                  <w:u w:val="single"/>
                </w:rPr>
                <w:t>http://metodsove</w:t>
              </w:r>
            </w:hyperlink>
            <w:r>
              <w:rPr>
                <w:rFonts w:ascii="Times New Roman" w:hAnsi="Times New Roman"/>
                <w:b w:val="false"/>
                <w:i w:val="false"/>
                <w:color w:val="000000"/>
                <w:sz w:val="24"/>
              </w:rPr>
              <w:t xml:space="preserve"> t.su/dir/fiz_kultu ra </w:t>
            </w:r>
            <w:hyperlink r:id="rId396">
              <w:r>
                <w:rPr>
                  <w:rFonts w:ascii="Times New Roman" w:hAnsi="Times New Roman"/>
                  <w:b w:val="false"/>
                  <w:i w:val="false"/>
                  <w:color w:val="0000ff"/>
                  <w:sz w:val="22"/>
                  <w:u w:val="single"/>
                </w:rPr>
                <w:t>http://www.infosport.ru</w:t>
              </w:r>
            </w:hyperlink>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подвижной игры «Паровая машина»</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28.02.2024 </w:t>
            </w:r>
          </w:p>
        </w:tc>
        <w:tc>
          <w:tcPr>
            <w:tcW w:w="1991" w:type="dxa"/>
            <w:tcBorders/>
            <w:tcMar>
              <w:top w:w="50" w:type="dxa"/>
              <w:left w:w="100" w:type="dxa"/>
            </w:tcMar>
            <w:vAlign w:val="center"/>
          </w:tcPr>
          <w:p>
            <w:pPr>
              <w:spacing w:before="0" w:after="0"/>
              <w:ind w:left="135"/>
              <w:jc w:val="left"/>
            </w:pPr>
            <w:hyperlink r:id="rId397">
              <w:r>
                <w:rPr>
                  <w:rFonts w:ascii="Times New Roman" w:hAnsi="Times New Roman"/>
                  <w:b w:val="false"/>
                  <w:i w:val="false"/>
                  <w:color w:val="0000ff"/>
                  <w:sz w:val="22"/>
                  <w:u w:val="single"/>
                </w:rPr>
                <w:t>http://www.fizk</w:t>
              </w:r>
            </w:hyperlink>
            <w:r>
              <w:rPr>
                <w:rFonts w:ascii="Times New Roman" w:hAnsi="Times New Roman"/>
                <w:b w:val="false"/>
                <w:i w:val="false"/>
                <w:color w:val="000000"/>
                <w:sz w:val="24"/>
              </w:rPr>
              <w:t xml:space="preserve"> ult-ura.ru/</w:t>
            </w:r>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Разучивание подвижной игры «Гонка лодок»</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02.03.2024 </w:t>
            </w:r>
          </w:p>
        </w:tc>
        <w:tc>
          <w:tcPr>
            <w:tcW w:w="1991" w:type="dxa"/>
            <w:tcBorders/>
            <w:tcMar>
              <w:top w:w="50" w:type="dxa"/>
              <w:left w:w="100" w:type="dxa"/>
            </w:tcMar>
            <w:vAlign w:val="center"/>
          </w:tcPr>
          <w:p>
            <w:pPr>
              <w:spacing w:before="0" w:after="0"/>
              <w:ind w:left="135"/>
              <w:jc w:val="left"/>
            </w:pPr>
            <w:hyperlink r:id="rId398">
              <w:r>
                <w:rPr>
                  <w:rFonts w:ascii="Times New Roman" w:hAnsi="Times New Roman"/>
                  <w:b w:val="false"/>
                  <w:i w:val="false"/>
                  <w:color w:val="0000ff"/>
                  <w:sz w:val="22"/>
                  <w:u w:val="single"/>
                </w:rPr>
                <w:t>http://fizkultura-</w:t>
              </w:r>
            </w:hyperlink>
            <w:r>
              <w:rPr>
                <w:rFonts w:ascii="Times New Roman" w:hAnsi="Times New Roman"/>
                <w:b w:val="false"/>
                <w:i w:val="false"/>
                <w:color w:val="000000"/>
                <w:sz w:val="24"/>
              </w:rPr>
              <w:t xml:space="preserve"> na5.ru/</w:t>
            </w:r>
          </w:p>
        </w:tc>
      </w:tr>
      <w:tr>
        <w:trPr>
          <w:trHeight w:val="109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из игры волейбол</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06.03.2024 </w:t>
            </w:r>
          </w:p>
        </w:tc>
        <w:tc>
          <w:tcPr>
            <w:tcW w:w="1991" w:type="dxa"/>
            <w:tcBorders/>
            <w:tcMar>
              <w:top w:w="50" w:type="dxa"/>
              <w:left w:w="100" w:type="dxa"/>
            </w:tcMar>
            <w:vAlign w:val="center"/>
          </w:tcPr>
          <w:p>
            <w:pPr>
              <w:spacing w:before="0" w:after="0"/>
              <w:ind w:left="135"/>
              <w:jc w:val="left"/>
            </w:pPr>
            <w:hyperlink r:id="rId399">
              <w:r>
                <w:rPr>
                  <w:rFonts w:ascii="Times New Roman" w:hAnsi="Times New Roman"/>
                  <w:b w:val="false"/>
                  <w:i w:val="false"/>
                  <w:color w:val="0000ff"/>
                  <w:sz w:val="22"/>
                  <w:u w:val="single"/>
                </w:rPr>
                <w:t>http://metodsove</w:t>
              </w:r>
            </w:hyperlink>
            <w:r>
              <w:rPr>
                <w:rFonts w:ascii="Times New Roman" w:hAnsi="Times New Roman"/>
                <w:b w:val="false"/>
                <w:i w:val="false"/>
                <w:color w:val="000000"/>
                <w:sz w:val="24"/>
              </w:rPr>
              <w:t xml:space="preserve"> t.su/dir/fiz_kultu ra </w:t>
            </w:r>
            <w:hyperlink r:id="rId400">
              <w:r>
                <w:rPr>
                  <w:rFonts w:ascii="Times New Roman" w:hAnsi="Times New Roman"/>
                  <w:b w:val="false"/>
                  <w:i w:val="false"/>
                  <w:color w:val="0000ff"/>
                  <w:sz w:val="22"/>
                  <w:u w:val="single"/>
                </w:rPr>
                <w:t>http://www.infosport.ru</w:t>
              </w:r>
            </w:hyperlink>
          </w:p>
        </w:tc>
      </w:tr>
      <w:tr>
        <w:trPr>
          <w:trHeight w:val="55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из игры баскетбол</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09.03.2024 </w:t>
            </w:r>
          </w:p>
        </w:tc>
        <w:tc>
          <w:tcPr>
            <w:tcW w:w="1991" w:type="dxa"/>
            <w:tcBorders/>
            <w:tcMar>
              <w:top w:w="50" w:type="dxa"/>
              <w:left w:w="100" w:type="dxa"/>
            </w:tcMar>
            <w:vAlign w:val="center"/>
          </w:tcPr>
          <w:p>
            <w:pPr>
              <w:spacing w:before="0" w:after="0"/>
              <w:ind w:left="135"/>
              <w:jc w:val="left"/>
            </w:pPr>
            <w:hyperlink r:id="rId401">
              <w:r>
                <w:rPr>
                  <w:rFonts w:ascii="Times New Roman" w:hAnsi="Times New Roman"/>
                  <w:b w:val="false"/>
                  <w:i w:val="false"/>
                  <w:color w:val="0000ff"/>
                  <w:sz w:val="22"/>
                  <w:u w:val="single"/>
                </w:rPr>
                <w:t>www.fizkultura</w:t>
              </w:r>
            </w:hyperlink>
            <w:r>
              <w:rPr>
                <w:rFonts w:ascii="Times New Roman" w:hAnsi="Times New Roman"/>
                <w:b w:val="false"/>
                <w:i w:val="false"/>
                <w:color w:val="000000"/>
                <w:sz w:val="24"/>
              </w:rPr>
              <w:t xml:space="preserve"> vshkole.ru</w:t>
            </w:r>
          </w:p>
        </w:tc>
      </w:tr>
      <w:tr>
        <w:trPr>
          <w:trHeight w:val="109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Упражнения из игры футбол</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13.03.2024 </w:t>
            </w:r>
          </w:p>
        </w:tc>
        <w:tc>
          <w:tcPr>
            <w:tcW w:w="1991" w:type="dxa"/>
            <w:tcBorders/>
            <w:tcMar>
              <w:top w:w="50" w:type="dxa"/>
              <w:left w:w="100" w:type="dxa"/>
            </w:tcMar>
            <w:vAlign w:val="center"/>
          </w:tcPr>
          <w:p>
            <w:pPr>
              <w:spacing w:before="0" w:after="0"/>
              <w:ind w:left="135"/>
              <w:jc w:val="left"/>
            </w:pPr>
            <w:hyperlink r:id="rId402">
              <w:r>
                <w:rPr>
                  <w:rFonts w:ascii="Times New Roman" w:hAnsi="Times New Roman"/>
                  <w:b w:val="false"/>
                  <w:i w:val="false"/>
                  <w:color w:val="0000ff"/>
                  <w:sz w:val="22"/>
                  <w:u w:val="single"/>
                </w:rPr>
                <w:t>http://metodsove</w:t>
              </w:r>
            </w:hyperlink>
            <w:r>
              <w:rPr>
                <w:rFonts w:ascii="Times New Roman" w:hAnsi="Times New Roman"/>
                <w:b w:val="false"/>
                <w:i w:val="false"/>
                <w:color w:val="000000"/>
                <w:sz w:val="24"/>
              </w:rPr>
              <w:t xml:space="preserve"> t.su/dir/fiz_kultu ra </w:t>
            </w:r>
            <w:hyperlink r:id="rId403">
              <w:r>
                <w:rPr>
                  <w:rFonts w:ascii="Times New Roman" w:hAnsi="Times New Roman"/>
                  <w:b w:val="false"/>
                  <w:i w:val="false"/>
                  <w:color w:val="0000ff"/>
                  <w:sz w:val="22"/>
                  <w:u w:val="single"/>
                </w:rPr>
                <w:t>http://www.infosport.ru</w:t>
              </w:r>
            </w:hyperlink>
          </w:p>
        </w:tc>
      </w:tr>
      <w:tr>
        <w:trPr>
          <w:trHeight w:val="136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выполнения спортивных нормативов 3 ступени</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16.03.2024 </w:t>
            </w:r>
          </w:p>
        </w:tc>
        <w:tc>
          <w:tcPr>
            <w:tcW w:w="1991" w:type="dxa"/>
            <w:tcBorders/>
            <w:tcMar>
              <w:top w:w="50" w:type="dxa"/>
              <w:left w:w="100" w:type="dxa"/>
            </w:tcMar>
            <w:vAlign w:val="center"/>
          </w:tcPr>
          <w:p>
            <w:pPr>
              <w:spacing w:before="0" w:after="0"/>
              <w:ind w:left="135"/>
              <w:jc w:val="left"/>
            </w:pPr>
            <w:hyperlink r:id="rId404">
              <w:r>
                <w:rPr>
                  <w:rFonts w:ascii="Times New Roman" w:hAnsi="Times New Roman"/>
                  <w:b w:val="false"/>
                  <w:i w:val="false"/>
                  <w:color w:val="0000ff"/>
                  <w:sz w:val="22"/>
                  <w:u w:val="single"/>
                </w:rPr>
                <w:t>http://fizkultura-</w:t>
              </w:r>
            </w:hyperlink>
            <w:r>
              <w:rPr>
                <w:rFonts w:ascii="Times New Roman" w:hAnsi="Times New Roman"/>
                <w:b w:val="false"/>
                <w:i w:val="false"/>
                <w:color w:val="000000"/>
                <w:sz w:val="24"/>
              </w:rPr>
              <w:t xml:space="preserve"> na5.ru/</w:t>
            </w:r>
          </w:p>
        </w:tc>
      </w:tr>
      <w:tr>
        <w:trPr>
          <w:trHeight w:val="109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ТБ на уроках. Здоровье и ЗОЖ. ГТО в наше время</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20.03.2024 </w:t>
            </w:r>
          </w:p>
        </w:tc>
        <w:tc>
          <w:tcPr>
            <w:tcW w:w="1991" w:type="dxa"/>
            <w:tcBorders/>
            <w:tcMar>
              <w:top w:w="50" w:type="dxa"/>
              <w:left w:w="100" w:type="dxa"/>
            </w:tcMar>
            <w:vAlign w:val="center"/>
          </w:tcPr>
          <w:p>
            <w:pPr>
              <w:spacing w:before="0" w:after="0"/>
              <w:ind w:left="135"/>
              <w:jc w:val="left"/>
            </w:pPr>
            <w:hyperlink r:id="rId405">
              <w:r>
                <w:rPr>
                  <w:rFonts w:ascii="Times New Roman" w:hAnsi="Times New Roman"/>
                  <w:b w:val="false"/>
                  <w:i w:val="false"/>
                  <w:color w:val="0000ff"/>
                  <w:sz w:val="22"/>
                  <w:u w:val="single"/>
                </w:rPr>
                <w:t>http://metodsove</w:t>
              </w:r>
            </w:hyperlink>
            <w:r>
              <w:rPr>
                <w:rFonts w:ascii="Times New Roman" w:hAnsi="Times New Roman"/>
                <w:b w:val="false"/>
                <w:i w:val="false"/>
                <w:color w:val="000000"/>
                <w:sz w:val="24"/>
              </w:rPr>
              <w:t xml:space="preserve"> t.su/dir/fiz_kultu ra </w:t>
            </w:r>
            <w:hyperlink r:id="rId406">
              <w:r>
                <w:rPr>
                  <w:rFonts w:ascii="Times New Roman" w:hAnsi="Times New Roman"/>
                  <w:b w:val="false"/>
                  <w:i w:val="false"/>
                  <w:color w:val="0000ff"/>
                  <w:sz w:val="22"/>
                  <w:u w:val="single"/>
                </w:rPr>
                <w:t>http://www.infosport.ru</w:t>
              </w:r>
            </w:hyperlink>
          </w:p>
        </w:tc>
      </w:tr>
      <w:tr>
        <w:trPr>
          <w:trHeight w:val="190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Бег на 30м. Эстафеты</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03.04.2024 </w:t>
            </w:r>
          </w:p>
        </w:tc>
        <w:tc>
          <w:tcPr>
            <w:tcW w:w="1991" w:type="dxa"/>
            <w:tcBorders/>
            <w:tcMar>
              <w:top w:w="50" w:type="dxa"/>
              <w:left w:w="100" w:type="dxa"/>
            </w:tcMar>
            <w:vAlign w:val="center"/>
          </w:tcPr>
          <w:p>
            <w:pPr>
              <w:spacing w:before="0" w:after="0"/>
              <w:ind w:left="135"/>
              <w:jc w:val="left"/>
            </w:pPr>
            <w:hyperlink r:id="rId407">
              <w:r>
                <w:rPr>
                  <w:rFonts w:ascii="Times New Roman" w:hAnsi="Times New Roman"/>
                  <w:b w:val="false"/>
                  <w:i w:val="false"/>
                  <w:color w:val="0000ff"/>
                  <w:sz w:val="22"/>
                  <w:u w:val="single"/>
                </w:rPr>
                <w:t>www.fizkultura</w:t>
              </w:r>
            </w:hyperlink>
            <w:r>
              <w:rPr>
                <w:rFonts w:ascii="Times New Roman" w:hAnsi="Times New Roman"/>
                <w:b w:val="false"/>
                <w:i w:val="false"/>
                <w:color w:val="000000"/>
                <w:sz w:val="24"/>
              </w:rPr>
              <w:t xml:space="preserve"> vshkole.ru</w:t>
            </w:r>
          </w:p>
        </w:tc>
      </w:tr>
      <w:tr>
        <w:trPr>
          <w:trHeight w:val="175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Бег на 1000м</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06.04.2024 </w:t>
            </w:r>
          </w:p>
        </w:tc>
        <w:tc>
          <w:tcPr>
            <w:tcW w:w="1991" w:type="dxa"/>
            <w:tcBorders/>
            <w:tcMar>
              <w:top w:w="50" w:type="dxa"/>
              <w:left w:w="100" w:type="dxa"/>
            </w:tcMar>
            <w:vAlign w:val="center"/>
          </w:tcPr>
          <w:p>
            <w:pPr>
              <w:spacing w:before="0" w:after="0"/>
              <w:ind w:left="135"/>
              <w:jc w:val="left"/>
            </w:pPr>
            <w:hyperlink r:id="rId408">
              <w:r>
                <w:rPr>
                  <w:rFonts w:ascii="Times New Roman" w:hAnsi="Times New Roman"/>
                  <w:b w:val="false"/>
                  <w:i w:val="false"/>
                  <w:color w:val="0000ff"/>
                  <w:sz w:val="22"/>
                  <w:u w:val="single"/>
                </w:rPr>
                <w:t>http://www.fizk</w:t>
              </w:r>
            </w:hyperlink>
            <w:r>
              <w:rPr>
                <w:rFonts w:ascii="Times New Roman" w:hAnsi="Times New Roman"/>
                <w:b w:val="false"/>
                <w:i w:val="false"/>
                <w:color w:val="000000"/>
                <w:sz w:val="24"/>
              </w:rPr>
              <w:t xml:space="preserve"> ult-ura.ru/</w:t>
            </w:r>
          </w:p>
        </w:tc>
      </w:tr>
      <w:tr>
        <w:trPr>
          <w:trHeight w:val="217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Кросс на 2 км. Подводящие упражнения</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10.04.2024 </w:t>
            </w:r>
          </w:p>
        </w:tc>
        <w:tc>
          <w:tcPr>
            <w:tcW w:w="1991" w:type="dxa"/>
            <w:tcBorders/>
            <w:tcMar>
              <w:top w:w="50" w:type="dxa"/>
              <w:left w:w="100" w:type="dxa"/>
            </w:tcMar>
            <w:vAlign w:val="center"/>
          </w:tcPr>
          <w:p>
            <w:pPr>
              <w:spacing w:before="0" w:after="0"/>
              <w:ind w:left="135"/>
              <w:jc w:val="left"/>
            </w:pPr>
            <w:hyperlink r:id="rId409">
              <w:r>
                <w:rPr>
                  <w:rFonts w:ascii="Times New Roman" w:hAnsi="Times New Roman"/>
                  <w:b w:val="false"/>
                  <w:i w:val="false"/>
                  <w:color w:val="0000ff"/>
                  <w:sz w:val="22"/>
                  <w:u w:val="single"/>
                </w:rPr>
                <w:t>http://fizkultura-</w:t>
              </w:r>
            </w:hyperlink>
            <w:r>
              <w:rPr>
                <w:rFonts w:ascii="Times New Roman" w:hAnsi="Times New Roman"/>
                <w:b w:val="false"/>
                <w:i w:val="false"/>
                <w:color w:val="000000"/>
                <w:sz w:val="24"/>
              </w:rPr>
              <w:t xml:space="preserve"> na5.ru/</w:t>
            </w:r>
          </w:p>
        </w:tc>
      </w:tr>
      <w:tr>
        <w:trPr>
          <w:trHeight w:val="190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Бег на лыжах 1 км. Эстафеты</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07.02.2024 </w:t>
            </w:r>
          </w:p>
        </w:tc>
        <w:tc>
          <w:tcPr>
            <w:tcW w:w="1991" w:type="dxa"/>
            <w:tcBorders/>
            <w:tcMar>
              <w:top w:w="50" w:type="dxa"/>
              <w:left w:w="100" w:type="dxa"/>
            </w:tcMar>
            <w:vAlign w:val="center"/>
          </w:tcPr>
          <w:p>
            <w:pPr>
              <w:spacing w:before="0" w:after="0"/>
              <w:ind w:left="135"/>
              <w:jc w:val="left"/>
            </w:pPr>
            <w:hyperlink r:id="rId410">
              <w:r>
                <w:rPr>
                  <w:rFonts w:ascii="Times New Roman" w:hAnsi="Times New Roman"/>
                  <w:b w:val="false"/>
                  <w:i w:val="false"/>
                  <w:color w:val="0000ff"/>
                  <w:sz w:val="22"/>
                  <w:u w:val="single"/>
                </w:rPr>
                <w:t>www.fizkultura</w:t>
              </w:r>
            </w:hyperlink>
            <w:r>
              <w:rPr>
                <w:rFonts w:ascii="Times New Roman" w:hAnsi="Times New Roman"/>
                <w:b w:val="false"/>
                <w:i w:val="false"/>
                <w:color w:val="000000"/>
                <w:sz w:val="24"/>
              </w:rPr>
              <w:t xml:space="preserve"> vshkole.ru</w:t>
            </w:r>
          </w:p>
        </w:tc>
      </w:tr>
      <w:tr>
        <w:trPr>
          <w:trHeight w:val="3510"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13.04.2024 </w:t>
            </w:r>
          </w:p>
        </w:tc>
        <w:tc>
          <w:tcPr>
            <w:tcW w:w="1991" w:type="dxa"/>
            <w:tcBorders/>
            <w:tcMar>
              <w:top w:w="50" w:type="dxa"/>
              <w:left w:w="100" w:type="dxa"/>
            </w:tcMar>
            <w:vAlign w:val="center"/>
          </w:tcPr>
          <w:p>
            <w:pPr>
              <w:spacing w:before="0" w:after="0"/>
              <w:ind w:left="135"/>
              <w:jc w:val="left"/>
            </w:pPr>
            <w:hyperlink r:id="rId411">
              <w:r>
                <w:rPr>
                  <w:rFonts w:ascii="Times New Roman" w:hAnsi="Times New Roman"/>
                  <w:b w:val="false"/>
                  <w:i w:val="false"/>
                  <w:color w:val="0000ff"/>
                  <w:sz w:val="22"/>
                  <w:u w:val="single"/>
                </w:rPr>
                <w:t>http://fizkultura-</w:t>
              </w:r>
            </w:hyperlink>
            <w:r>
              <w:rPr>
                <w:rFonts w:ascii="Times New Roman" w:hAnsi="Times New Roman"/>
                <w:b w:val="false"/>
                <w:i w:val="false"/>
                <w:color w:val="000000"/>
                <w:sz w:val="24"/>
              </w:rPr>
              <w:t xml:space="preserve"> na5.ru/</w:t>
            </w:r>
          </w:p>
        </w:tc>
      </w:tr>
      <w:tr>
        <w:trPr>
          <w:trHeight w:val="3510"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17.04.2024 </w:t>
            </w:r>
          </w:p>
        </w:tc>
        <w:tc>
          <w:tcPr>
            <w:tcW w:w="1991" w:type="dxa"/>
            <w:tcBorders/>
            <w:tcMar>
              <w:top w:w="50" w:type="dxa"/>
              <w:left w:w="100" w:type="dxa"/>
            </w:tcMar>
            <w:vAlign w:val="center"/>
          </w:tcPr>
          <w:p>
            <w:pPr>
              <w:spacing w:before="0" w:after="0"/>
              <w:ind w:left="135"/>
              <w:jc w:val="left"/>
            </w:pPr>
            <w:hyperlink r:id="rId412">
              <w:r>
                <w:rPr>
                  <w:rFonts w:ascii="Times New Roman" w:hAnsi="Times New Roman"/>
                  <w:b w:val="false"/>
                  <w:i w:val="false"/>
                  <w:color w:val="0000ff"/>
                  <w:sz w:val="22"/>
                  <w:u w:val="single"/>
                </w:rPr>
                <w:t>http://metodsove</w:t>
              </w:r>
            </w:hyperlink>
            <w:r>
              <w:rPr>
                <w:rFonts w:ascii="Times New Roman" w:hAnsi="Times New Roman"/>
                <w:b w:val="false"/>
                <w:i w:val="false"/>
                <w:color w:val="000000"/>
                <w:sz w:val="24"/>
              </w:rPr>
              <w:t xml:space="preserve"> t.su/dir/fiz_kultu ra </w:t>
            </w:r>
            <w:hyperlink r:id="rId413">
              <w:r>
                <w:rPr>
                  <w:rFonts w:ascii="Times New Roman" w:hAnsi="Times New Roman"/>
                  <w:b w:val="false"/>
                  <w:i w:val="false"/>
                  <w:color w:val="0000ff"/>
                  <w:sz w:val="22"/>
                  <w:u w:val="single"/>
                </w:rPr>
                <w:t>http://www.infosport.ru</w:t>
              </w:r>
            </w:hyperlink>
          </w:p>
        </w:tc>
      </w:tr>
      <w:tr>
        <w:trPr>
          <w:trHeight w:val="3300"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Подтягивание из виса лежа на низкой перекладине 90см. Эстафеты</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20.04.2024 </w:t>
            </w:r>
          </w:p>
        </w:tc>
        <w:tc>
          <w:tcPr>
            <w:tcW w:w="1991" w:type="dxa"/>
            <w:tcBorders/>
            <w:tcMar>
              <w:top w:w="50" w:type="dxa"/>
              <w:left w:w="100" w:type="dxa"/>
            </w:tcMar>
            <w:vAlign w:val="center"/>
          </w:tcPr>
          <w:p>
            <w:pPr>
              <w:spacing w:before="0" w:after="0"/>
              <w:ind w:left="135"/>
              <w:jc w:val="left"/>
            </w:pPr>
            <w:hyperlink r:id="rId414">
              <w:r>
                <w:rPr>
                  <w:rFonts w:ascii="Times New Roman" w:hAnsi="Times New Roman"/>
                  <w:b w:val="false"/>
                  <w:i w:val="false"/>
                  <w:color w:val="0000ff"/>
                  <w:sz w:val="22"/>
                  <w:u w:val="single"/>
                </w:rPr>
                <w:t>www.fizkultura</w:t>
              </w:r>
            </w:hyperlink>
            <w:r>
              <w:rPr>
                <w:rFonts w:ascii="Times New Roman" w:hAnsi="Times New Roman"/>
                <w:b w:val="false"/>
                <w:i w:val="false"/>
                <w:color w:val="000000"/>
                <w:sz w:val="24"/>
              </w:rPr>
              <w:t xml:space="preserve"> vshkole.ru</w:t>
            </w:r>
          </w:p>
        </w:tc>
      </w:tr>
      <w:tr>
        <w:trPr>
          <w:trHeight w:val="2970"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Наклон вперед из положения стоя на гимнастической скамье. Подвижные игры</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24.04.2024 </w:t>
            </w:r>
          </w:p>
        </w:tc>
        <w:tc>
          <w:tcPr>
            <w:tcW w:w="1991" w:type="dxa"/>
            <w:tcBorders/>
            <w:tcMar>
              <w:top w:w="50" w:type="dxa"/>
              <w:left w:w="100" w:type="dxa"/>
            </w:tcMar>
            <w:vAlign w:val="center"/>
          </w:tcPr>
          <w:p>
            <w:pPr>
              <w:spacing w:before="0" w:after="0"/>
              <w:ind w:left="135"/>
              <w:jc w:val="left"/>
            </w:pPr>
            <w:hyperlink r:id="rId415">
              <w:r>
                <w:rPr>
                  <w:rFonts w:ascii="Times New Roman" w:hAnsi="Times New Roman"/>
                  <w:b w:val="false"/>
                  <w:i w:val="false"/>
                  <w:color w:val="0000ff"/>
                  <w:sz w:val="22"/>
                  <w:u w:val="single"/>
                </w:rPr>
                <w:t>http://www.fizk</w:t>
              </w:r>
            </w:hyperlink>
            <w:r>
              <w:rPr>
                <w:rFonts w:ascii="Times New Roman" w:hAnsi="Times New Roman"/>
                <w:b w:val="false"/>
                <w:i w:val="false"/>
                <w:color w:val="000000"/>
                <w:sz w:val="24"/>
              </w:rPr>
              <w:t xml:space="preserve"> ult-ura.ru/</w:t>
            </w:r>
          </w:p>
        </w:tc>
      </w:tr>
      <w:tr>
        <w:trPr>
          <w:trHeight w:val="244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Прыжок в длину с места толчком двумя ногами. Эстафеты</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27.04.2024 </w:t>
            </w:r>
          </w:p>
        </w:tc>
        <w:tc>
          <w:tcPr>
            <w:tcW w:w="1991" w:type="dxa"/>
            <w:tcBorders/>
            <w:tcMar>
              <w:top w:w="50" w:type="dxa"/>
              <w:left w:w="100" w:type="dxa"/>
            </w:tcMar>
            <w:vAlign w:val="center"/>
          </w:tcPr>
          <w:p>
            <w:pPr>
              <w:spacing w:before="0" w:after="0"/>
              <w:ind w:left="135"/>
              <w:jc w:val="left"/>
            </w:pPr>
            <w:hyperlink r:id="rId416">
              <w:r>
                <w:rPr>
                  <w:rFonts w:ascii="Times New Roman" w:hAnsi="Times New Roman"/>
                  <w:b w:val="false"/>
                  <w:i w:val="false"/>
                  <w:color w:val="0000ff"/>
                  <w:sz w:val="22"/>
                  <w:u w:val="single"/>
                </w:rPr>
                <w:t>http://fizkultura-</w:t>
              </w:r>
            </w:hyperlink>
            <w:r>
              <w:rPr>
                <w:rFonts w:ascii="Times New Roman" w:hAnsi="Times New Roman"/>
                <w:b w:val="false"/>
                <w:i w:val="false"/>
                <w:color w:val="000000"/>
                <w:sz w:val="24"/>
              </w:rPr>
              <w:t xml:space="preserve"> na5.ru/</w:t>
            </w:r>
          </w:p>
        </w:tc>
      </w:tr>
      <w:tr>
        <w:trPr>
          <w:trHeight w:val="244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Прыжок в длину с места толчком двумя ногами. Эстафеты</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04.05.2024 </w:t>
            </w:r>
          </w:p>
        </w:tc>
        <w:tc>
          <w:tcPr>
            <w:tcW w:w="1991" w:type="dxa"/>
            <w:tcBorders/>
            <w:tcMar>
              <w:top w:w="50" w:type="dxa"/>
              <w:left w:w="100" w:type="dxa"/>
            </w:tcMar>
            <w:vAlign w:val="center"/>
          </w:tcPr>
          <w:p>
            <w:pPr>
              <w:spacing w:before="0" w:after="0"/>
              <w:ind w:left="135"/>
              <w:jc w:val="left"/>
            </w:pPr>
            <w:hyperlink r:id="rId417">
              <w:r>
                <w:rPr>
                  <w:rFonts w:ascii="Times New Roman" w:hAnsi="Times New Roman"/>
                  <w:b w:val="false"/>
                  <w:i w:val="false"/>
                  <w:color w:val="0000ff"/>
                  <w:sz w:val="22"/>
                  <w:u w:val="single"/>
                </w:rPr>
                <w:t>www.fizkultura</w:t>
              </w:r>
            </w:hyperlink>
            <w:r>
              <w:rPr>
                <w:rFonts w:ascii="Times New Roman" w:hAnsi="Times New Roman"/>
                <w:b w:val="false"/>
                <w:i w:val="false"/>
                <w:color w:val="000000"/>
                <w:sz w:val="24"/>
              </w:rPr>
              <w:t xml:space="preserve"> vshkole.ru</w:t>
            </w:r>
          </w:p>
        </w:tc>
      </w:tr>
      <w:tr>
        <w:trPr>
          <w:trHeight w:val="271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Поднимание туловища из положения лежа на спине. Подвижные игры</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08.05.2024 </w:t>
            </w:r>
          </w:p>
        </w:tc>
        <w:tc>
          <w:tcPr>
            <w:tcW w:w="1991" w:type="dxa"/>
            <w:tcBorders/>
            <w:tcMar>
              <w:top w:w="50" w:type="dxa"/>
              <w:left w:w="100" w:type="dxa"/>
            </w:tcMar>
            <w:vAlign w:val="center"/>
          </w:tcPr>
          <w:p>
            <w:pPr>
              <w:spacing w:before="0" w:after="0"/>
              <w:ind w:left="135"/>
              <w:jc w:val="left"/>
            </w:pPr>
            <w:hyperlink r:id="rId418">
              <w:r>
                <w:rPr>
                  <w:rFonts w:ascii="Times New Roman" w:hAnsi="Times New Roman"/>
                  <w:b w:val="false"/>
                  <w:i w:val="false"/>
                  <w:color w:val="0000ff"/>
                  <w:sz w:val="22"/>
                  <w:u w:val="single"/>
                </w:rPr>
                <w:t>http://metodsove</w:t>
              </w:r>
            </w:hyperlink>
            <w:r>
              <w:rPr>
                <w:rFonts w:ascii="Times New Roman" w:hAnsi="Times New Roman"/>
                <w:b w:val="false"/>
                <w:i w:val="false"/>
                <w:color w:val="000000"/>
                <w:sz w:val="24"/>
              </w:rPr>
              <w:t xml:space="preserve"> t.su/dir/fiz_kultu ra </w:t>
            </w:r>
            <w:hyperlink r:id="rId419">
              <w:r>
                <w:rPr>
                  <w:rFonts w:ascii="Times New Roman" w:hAnsi="Times New Roman"/>
                  <w:b w:val="false"/>
                  <w:i w:val="false"/>
                  <w:color w:val="0000ff"/>
                  <w:sz w:val="22"/>
                  <w:u w:val="single"/>
                </w:rPr>
                <w:t>http://www.infosport.ru</w:t>
              </w:r>
            </w:hyperlink>
          </w:p>
        </w:tc>
      </w:tr>
      <w:tr>
        <w:trPr>
          <w:trHeight w:val="217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Метание мяча весом 150г. Подвижные игры</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11.05.2024 </w:t>
            </w:r>
          </w:p>
        </w:tc>
        <w:tc>
          <w:tcPr>
            <w:tcW w:w="1991" w:type="dxa"/>
            <w:tcBorders/>
            <w:tcMar>
              <w:top w:w="50" w:type="dxa"/>
              <w:left w:w="100" w:type="dxa"/>
            </w:tcMar>
            <w:vAlign w:val="center"/>
          </w:tcPr>
          <w:p>
            <w:pPr>
              <w:spacing w:before="0" w:after="0"/>
              <w:ind w:left="135"/>
              <w:jc w:val="left"/>
            </w:pPr>
            <w:hyperlink r:id="rId420">
              <w:r>
                <w:rPr>
                  <w:rFonts w:ascii="Times New Roman" w:hAnsi="Times New Roman"/>
                  <w:b w:val="false"/>
                  <w:i w:val="false"/>
                  <w:color w:val="0000ff"/>
                  <w:sz w:val="22"/>
                  <w:u w:val="single"/>
                </w:rPr>
                <w:t>http://fizkultura-</w:t>
              </w:r>
            </w:hyperlink>
            <w:r>
              <w:rPr>
                <w:rFonts w:ascii="Times New Roman" w:hAnsi="Times New Roman"/>
                <w:b w:val="false"/>
                <w:i w:val="false"/>
                <w:color w:val="000000"/>
                <w:sz w:val="24"/>
              </w:rPr>
              <w:t xml:space="preserve"> na5.ru/</w:t>
            </w:r>
          </w:p>
        </w:tc>
      </w:tr>
      <w:tr>
        <w:trPr>
          <w:trHeight w:val="217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Метание мяча весом 150г. Подвижные игры</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15.05.2024 </w:t>
            </w:r>
          </w:p>
        </w:tc>
        <w:tc>
          <w:tcPr>
            <w:tcW w:w="1991" w:type="dxa"/>
            <w:tcBorders/>
            <w:tcMar>
              <w:top w:w="50" w:type="dxa"/>
              <w:left w:w="100" w:type="dxa"/>
            </w:tcMar>
            <w:vAlign w:val="center"/>
          </w:tcPr>
          <w:p>
            <w:pPr>
              <w:spacing w:before="0" w:after="0"/>
              <w:ind w:left="135"/>
              <w:jc w:val="left"/>
            </w:pPr>
            <w:hyperlink r:id="rId421">
              <w:r>
                <w:rPr>
                  <w:rFonts w:ascii="Times New Roman" w:hAnsi="Times New Roman"/>
                  <w:b w:val="false"/>
                  <w:i w:val="false"/>
                  <w:color w:val="0000ff"/>
                  <w:sz w:val="22"/>
                  <w:u w:val="single"/>
                </w:rPr>
                <w:t>http://www.fizk</w:t>
              </w:r>
            </w:hyperlink>
            <w:r>
              <w:rPr>
                <w:rFonts w:ascii="Times New Roman" w:hAnsi="Times New Roman"/>
                <w:b w:val="false"/>
                <w:i w:val="false"/>
                <w:color w:val="000000"/>
                <w:sz w:val="24"/>
              </w:rPr>
              <w:t xml:space="preserve"> ult-ura.ru/</w:t>
            </w:r>
          </w:p>
        </w:tc>
      </w:tr>
      <w:tr>
        <w:trPr>
          <w:trHeight w:val="190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Челночный бег 3*10м. Эстафеты</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15.05.2024 </w:t>
            </w:r>
          </w:p>
        </w:tc>
        <w:tc>
          <w:tcPr>
            <w:tcW w:w="1991" w:type="dxa"/>
            <w:tcBorders/>
            <w:tcMar>
              <w:top w:w="50" w:type="dxa"/>
              <w:left w:w="100" w:type="dxa"/>
            </w:tcMar>
            <w:vAlign w:val="center"/>
          </w:tcPr>
          <w:p>
            <w:pPr>
              <w:spacing w:before="0" w:after="0"/>
              <w:ind w:left="135"/>
              <w:jc w:val="left"/>
            </w:pPr>
            <w:hyperlink r:id="rId422">
              <w:r>
                <w:rPr>
                  <w:rFonts w:ascii="Times New Roman" w:hAnsi="Times New Roman"/>
                  <w:b w:val="false"/>
                  <w:i w:val="false"/>
                  <w:color w:val="0000ff"/>
                  <w:sz w:val="22"/>
                  <w:u w:val="single"/>
                </w:rPr>
                <w:t>www.fizkultura</w:t>
              </w:r>
            </w:hyperlink>
            <w:r>
              <w:rPr>
                <w:rFonts w:ascii="Times New Roman" w:hAnsi="Times New Roman"/>
                <w:b w:val="false"/>
                <w:i w:val="false"/>
                <w:color w:val="000000"/>
                <w:sz w:val="24"/>
              </w:rPr>
              <w:t xml:space="preserve"> vshkole.ru</w:t>
            </w:r>
          </w:p>
        </w:tc>
      </w:tr>
      <w:tr>
        <w:trPr>
          <w:trHeight w:val="190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Челночный бег 3*10м. Эстафеты</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18.05.2024 </w:t>
            </w:r>
          </w:p>
        </w:tc>
        <w:tc>
          <w:tcPr>
            <w:tcW w:w="1991" w:type="dxa"/>
            <w:tcBorders/>
            <w:tcMar>
              <w:top w:w="50" w:type="dxa"/>
              <w:left w:w="100" w:type="dxa"/>
            </w:tcMar>
            <w:vAlign w:val="center"/>
          </w:tcPr>
          <w:p>
            <w:pPr>
              <w:spacing w:before="0" w:after="0"/>
              <w:ind w:left="135"/>
              <w:jc w:val="left"/>
            </w:pPr>
            <w:hyperlink r:id="rId423">
              <w:r>
                <w:rPr>
                  <w:rFonts w:ascii="Times New Roman" w:hAnsi="Times New Roman"/>
                  <w:b w:val="false"/>
                  <w:i w:val="false"/>
                  <w:color w:val="0000ff"/>
                  <w:sz w:val="22"/>
                  <w:u w:val="single"/>
                </w:rPr>
                <w:t>http://metodsove</w:t>
              </w:r>
            </w:hyperlink>
            <w:r>
              <w:rPr>
                <w:rFonts w:ascii="Times New Roman" w:hAnsi="Times New Roman"/>
                <w:b w:val="false"/>
                <w:i w:val="false"/>
                <w:color w:val="000000"/>
                <w:sz w:val="24"/>
              </w:rPr>
              <w:t xml:space="preserve"> t.su/dir/fiz_kultu ra </w:t>
            </w:r>
            <w:hyperlink r:id="rId424">
              <w:r>
                <w:rPr>
                  <w:rFonts w:ascii="Times New Roman" w:hAnsi="Times New Roman"/>
                  <w:b w:val="false"/>
                  <w:i w:val="false"/>
                  <w:color w:val="0000ff"/>
                  <w:sz w:val="22"/>
                  <w:u w:val="single"/>
                </w:rPr>
                <w:t>http://www.infosport.ru</w:t>
              </w:r>
            </w:hyperlink>
          </w:p>
        </w:tc>
      </w:tr>
      <w:tr>
        <w:trPr>
          <w:trHeight w:val="190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правил и техники выполнения норматива комплекса ГТО. Плавание 50м. Подвижные игры</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22.05.2024 </w:t>
            </w:r>
          </w:p>
        </w:tc>
        <w:tc>
          <w:tcPr>
            <w:tcW w:w="1991" w:type="dxa"/>
            <w:tcBorders/>
            <w:tcMar>
              <w:top w:w="50" w:type="dxa"/>
              <w:left w:w="100" w:type="dxa"/>
            </w:tcMar>
            <w:vAlign w:val="center"/>
          </w:tcPr>
          <w:p>
            <w:pPr>
              <w:spacing w:before="0" w:after="0"/>
              <w:ind w:left="135"/>
              <w:jc w:val="left"/>
            </w:pPr>
            <w:hyperlink r:id="rId425">
              <w:r>
                <w:rPr>
                  <w:rFonts w:ascii="Times New Roman" w:hAnsi="Times New Roman"/>
                  <w:b w:val="false"/>
                  <w:i w:val="false"/>
                  <w:color w:val="0000ff"/>
                  <w:sz w:val="22"/>
                  <w:u w:val="single"/>
                </w:rPr>
                <w:t>http://fizkultura-</w:t>
              </w:r>
            </w:hyperlink>
            <w:r>
              <w:rPr>
                <w:rFonts w:ascii="Times New Roman" w:hAnsi="Times New Roman"/>
                <w:b w:val="false"/>
                <w:i w:val="false"/>
                <w:color w:val="000000"/>
                <w:sz w:val="24"/>
              </w:rPr>
              <w:t xml:space="preserve"> na5.ru/</w:t>
            </w:r>
          </w:p>
        </w:tc>
      </w:tr>
      <w:tr>
        <w:trPr>
          <w:trHeight w:val="271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Праздник «Большие гонки», посвященный ГТО и ЗОЖ, с соблюдением правил и техники выполнения испытаний (тестов) 3 ступени</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25.05.2024 </w:t>
            </w:r>
          </w:p>
        </w:tc>
        <w:tc>
          <w:tcPr>
            <w:tcW w:w="1991" w:type="dxa"/>
            <w:tcBorders/>
            <w:tcMar>
              <w:top w:w="50" w:type="dxa"/>
              <w:left w:w="100" w:type="dxa"/>
            </w:tcMar>
            <w:vAlign w:val="center"/>
          </w:tcPr>
          <w:p>
            <w:pPr>
              <w:spacing w:before="0" w:after="0"/>
              <w:ind w:left="135"/>
              <w:jc w:val="left"/>
            </w:pPr>
            <w:hyperlink r:id="rId426">
              <w:r>
                <w:rPr>
                  <w:rFonts w:ascii="Times New Roman" w:hAnsi="Times New Roman"/>
                  <w:b w:val="false"/>
                  <w:i w:val="false"/>
                  <w:color w:val="0000ff"/>
                  <w:sz w:val="22"/>
                  <w:u w:val="single"/>
                </w:rPr>
                <w:t>www.fizkultura</w:t>
              </w:r>
            </w:hyperlink>
            <w:r>
              <w:rPr>
                <w:rFonts w:ascii="Times New Roman" w:hAnsi="Times New Roman"/>
                <w:b w:val="false"/>
                <w:i w:val="false"/>
                <w:color w:val="000000"/>
                <w:sz w:val="24"/>
              </w:rPr>
              <w:t xml:space="preserve"> vshkole.ru</w:t>
            </w: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67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8669386" w:id="32"/>
    <w:p>
      <w:pPr>
        <w:sectPr>
          <w:pgSz w:w="16383" w:h="11906" w:orient="landscape"/>
        </w:sectPr>
      </w:pPr>
    </w:p>
    <w:bookmarkEnd w:id="32"/>
    <w:bookmarkEnd w:id="31"/>
    <w:bookmarkStart w:name="block-8669387" w:id="33"/>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bookmarkStart w:name="f056fd23-2f41-4129-8da1-d467aa21439d" w:id="34"/>
      <w:r>
        <w:rPr>
          <w:rFonts w:ascii="Times New Roman" w:hAnsi="Times New Roman"/>
          <w:b w:val="false"/>
          <w:i w:val="false"/>
          <w:color w:val="000000"/>
          <w:sz w:val="28"/>
        </w:rPr>
        <w:t>• Физическая культура, 1-4 классы/ Лях В.И., Акционерное общество «Издательство «Просвещение»</w:t>
      </w:r>
      <w:bookmarkEnd w:id="34"/>
      <w:r>
        <w:rPr>
          <w:sz w:val="28"/>
        </w:rPr>
        <w:br/>
      </w:r>
      <w:bookmarkStart w:name="f056fd23-2f41-4129-8da1-d467aa21439d" w:id="35"/>
      <w:r>
        <w:rPr>
          <w:rFonts w:ascii="Times New Roman" w:hAnsi="Times New Roman"/>
          <w:b w:val="false"/>
          <w:i w:val="false"/>
          <w:color w:val="000000"/>
          <w:sz w:val="28"/>
        </w:rPr>
        <w:t xml:space="preserve"> • Физическая культура: 1-й класс: учебник, 1 класс/ Матвеев А.П., Акционерное общество «Издательство «Просвещение»</w:t>
      </w:r>
      <w:bookmarkEnd w:id="35"/>
      <w:r>
        <w:rPr>
          <w:sz w:val="28"/>
        </w:rPr>
        <w:br/>
      </w:r>
      <w:bookmarkStart w:name="f056fd23-2f41-4129-8da1-d467aa21439d" w:id="36"/>
      <w:r>
        <w:rPr>
          <w:rFonts w:ascii="Times New Roman" w:hAnsi="Times New Roman"/>
          <w:b w:val="false"/>
          <w:i w:val="false"/>
          <w:color w:val="000000"/>
          <w:sz w:val="28"/>
        </w:rPr>
        <w:t xml:space="preserve"> • Физическая культура, 4 класс/ Матвеев А.П., Акционерное общество «Издательство «Просвещение»</w:t>
      </w:r>
      <w:bookmarkEnd w:id="36"/>
      <w:r>
        <w:rPr>
          <w:sz w:val="28"/>
        </w:rPr>
        <w:br/>
      </w:r>
      <w:bookmarkStart w:name="f056fd23-2f41-4129-8da1-d467aa21439d" w:id="37"/>
      <w:r>
        <w:rPr>
          <w:rFonts w:ascii="Times New Roman" w:hAnsi="Times New Roman"/>
          <w:b w:val="false"/>
          <w:i w:val="false"/>
          <w:color w:val="000000"/>
          <w:sz w:val="28"/>
        </w:rPr>
        <w:t xml:space="preserve"> • Физическая культура: 2-й класс: учебник, 2 класс/ Матвеев А.П., Акционерное общество «Издательство «Просвещение»</w:t>
      </w:r>
      <w:bookmarkEnd w:id="37"/>
      <w:r>
        <w:rPr>
          <w:sz w:val="28"/>
        </w:rPr>
        <w:br/>
      </w:r>
      <w:bookmarkStart w:name="f056fd23-2f41-4129-8da1-d467aa21439d" w:id="38"/>
      <w:r>
        <w:rPr>
          <w:rFonts w:ascii="Times New Roman" w:hAnsi="Times New Roman"/>
          <w:b w:val="false"/>
          <w:i w:val="false"/>
          <w:color w:val="000000"/>
          <w:sz w:val="28"/>
        </w:rPr>
        <w:t xml:space="preserve"> • Физическая культура: 3-й класс: учебник, 3 класс/ Матвеев А.П., Акционерное общество «Издательство «Просвещение»</w:t>
      </w:r>
      <w:bookmarkEnd w:id="38"/>
    </w:p>
    <w:p>
      <w:pPr>
        <w:spacing w:before="0" w:after="0" w:line="480"/>
        <w:ind w:left="120"/>
        <w:jc w:val="left"/>
      </w:pPr>
      <w:r>
        <w:rPr>
          <w:rFonts w:ascii="Times New Roman" w:hAnsi="Times New Roman"/>
          <w:b w:val="false"/>
          <w:i w:val="false"/>
          <w:color w:val="000000"/>
          <w:sz w:val="28"/>
        </w:rPr>
        <w:t xml:space="preserve"> Введите</w:t>
      </w:r>
      <w:r>
        <w:rPr>
          <w:rFonts w:ascii="Times New Roman" w:hAnsi="Times New Roman"/>
          <w:b w:val="false"/>
          <w:i w:val="false"/>
          <w:color w:val="000000"/>
          <w:sz w:val="28"/>
        </w:rPr>
        <w:t>вариант</w:t>
      </w: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r>
        <w:rPr>
          <w:rFonts w:ascii="Times New Roman" w:hAnsi="Times New Roman"/>
          <w:b w:val="false"/>
          <w:i w:val="false"/>
          <w:color w:val="000000"/>
          <w:sz w:val="28"/>
        </w:rPr>
        <w:t xml:space="preserve"> Введите</w:t>
      </w:r>
      <w:r>
        <w:rPr>
          <w:rFonts w:ascii="Times New Roman" w:hAnsi="Times New Roman"/>
          <w:b w:val="false"/>
          <w:i w:val="false"/>
          <w:color w:val="000000"/>
          <w:sz w:val="28"/>
        </w:rPr>
        <w:t>данные</w:t>
      </w: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bookmarkStart w:name="9a54c4b8-b2ef-4fc1-87b1-da44b5d58279" w:id="39"/>
      <w:r>
        <w:rPr>
          <w:rFonts w:ascii="Times New Roman" w:hAnsi="Times New Roman"/>
          <w:b w:val="false"/>
          <w:i w:val="false"/>
          <w:color w:val="000000"/>
          <w:sz w:val="28"/>
        </w:rPr>
        <w:t>http://school- collection.edu.ru</w:t>
      </w:r>
      <w:bookmarkEnd w:id="39"/>
      <w:r>
        <w:rPr>
          <w:sz w:val="28"/>
        </w:rPr>
        <w:br/>
      </w:r>
      <w:bookmarkStart w:name="9a54c4b8-b2ef-4fc1-87b1-da44b5d58279" w:id="40"/>
      <w:r>
        <w:rPr>
          <w:rFonts w:ascii="Times New Roman" w:hAnsi="Times New Roman"/>
          <w:b w:val="false"/>
          <w:i w:val="false"/>
          <w:color w:val="000000"/>
          <w:sz w:val="28"/>
        </w:rPr>
        <w:t xml:space="preserve"> /- ЕДИНАЯ КОЛЛЕКЦИЯ ЦИФРОВЫХ</w:t>
      </w:r>
      <w:bookmarkEnd w:id="40"/>
      <w:r>
        <w:rPr>
          <w:sz w:val="28"/>
        </w:rPr>
        <w:br/>
      </w:r>
      <w:bookmarkStart w:name="9a54c4b8-b2ef-4fc1-87b1-da44b5d58279" w:id="41"/>
      <w:r>
        <w:rPr>
          <w:rFonts w:ascii="Times New Roman" w:hAnsi="Times New Roman"/>
          <w:b w:val="false"/>
          <w:i w:val="false"/>
          <w:color w:val="000000"/>
          <w:sz w:val="28"/>
        </w:rPr>
        <w:t xml:space="preserve"> ОБРАЗОВАТЕЛЬ НЫХ РЕСУРСОВ</w:t>
      </w:r>
      <w:bookmarkEnd w:id="41"/>
      <w:r>
        <w:rPr>
          <w:sz w:val="28"/>
        </w:rPr>
        <w:br/>
      </w:r>
      <w:bookmarkStart w:name="9a54c4b8-b2ef-4fc1-87b1-da44b5d58279" w:id="42"/>
      <w:r>
        <w:rPr>
          <w:rFonts w:ascii="Times New Roman" w:hAnsi="Times New Roman"/>
          <w:b w:val="false"/>
          <w:i w:val="false"/>
          <w:color w:val="000000"/>
          <w:sz w:val="28"/>
        </w:rPr>
        <w:t xml:space="preserve"> www.fizkultura vshkole.ru</w:t>
      </w:r>
      <w:bookmarkEnd w:id="42"/>
      <w:r>
        <w:rPr>
          <w:sz w:val="28"/>
        </w:rPr>
        <w:br/>
      </w:r>
      <w:bookmarkStart w:name="9a54c4b8-b2ef-4fc1-87b1-da44b5d58279" w:id="43"/>
      <w:r>
        <w:rPr>
          <w:rFonts w:ascii="Times New Roman" w:hAnsi="Times New Roman"/>
          <w:b w:val="false"/>
          <w:i w:val="false"/>
          <w:color w:val="000000"/>
          <w:sz w:val="28"/>
        </w:rPr>
        <w:t xml:space="preserve"> http://fizkultura- na5.ru/</w:t>
      </w:r>
      <w:bookmarkEnd w:id="43"/>
      <w:r>
        <w:rPr>
          <w:sz w:val="28"/>
        </w:rPr>
        <w:br/>
      </w:r>
      <w:bookmarkStart w:name="9a54c4b8-b2ef-4fc1-87b1-da44b5d58279" w:id="44"/>
      <w:r>
        <w:rPr>
          <w:rFonts w:ascii="Times New Roman" w:hAnsi="Times New Roman"/>
          <w:b w:val="false"/>
          <w:i w:val="false"/>
          <w:color w:val="000000"/>
          <w:sz w:val="28"/>
        </w:rPr>
        <w:t xml:space="preserve"> https://fk-i-s.ru/</w:t>
      </w:r>
      <w:bookmarkEnd w:id="44"/>
      <w:r>
        <w:rPr>
          <w:sz w:val="28"/>
        </w:rPr>
        <w:br/>
      </w:r>
      <w:bookmarkStart w:name="9a54c4b8-b2ef-4fc1-87b1-da44b5d58279" w:id="45"/>
      <w:r>
        <w:rPr>
          <w:rFonts w:ascii="Times New Roman" w:hAnsi="Times New Roman"/>
          <w:b w:val="false"/>
          <w:i w:val="false"/>
          <w:color w:val="000000"/>
          <w:sz w:val="28"/>
        </w:rPr>
        <w:t xml:space="preserve"> http://www.fizk ult-ura.ru/</w:t>
      </w:r>
      <w:bookmarkEnd w:id="45"/>
      <w:r>
        <w:rPr>
          <w:sz w:val="28"/>
        </w:rPr>
        <w:br/>
      </w:r>
      <w:bookmarkStart w:name="9a54c4b8-b2ef-4fc1-87b1-da44b5d58279" w:id="46"/>
      <w:r>
        <w:rPr>
          <w:rFonts w:ascii="Times New Roman" w:hAnsi="Times New Roman"/>
          <w:b w:val="false"/>
          <w:i w:val="false"/>
          <w:color w:val="000000"/>
          <w:sz w:val="28"/>
        </w:rPr>
        <w:t xml:space="preserve"> http://metodsove t.su/dir/fiz_kultu ra</w:t>
      </w:r>
      <w:bookmarkEnd w:id="46"/>
      <w:r>
        <w:rPr>
          <w:sz w:val="28"/>
        </w:rPr>
        <w:br/>
      </w:r>
      <w:bookmarkStart w:name="9a54c4b8-b2ef-4fc1-87b1-da44b5d58279" w:id="47"/>
      <w:r>
        <w:rPr>
          <w:rFonts w:ascii="Times New Roman" w:hAnsi="Times New Roman"/>
          <w:b w:val="false"/>
          <w:i w:val="false"/>
          <w:color w:val="000000"/>
          <w:sz w:val="28"/>
        </w:rPr>
        <w:t xml:space="preserve"> http://www.infosport.ru</w:t>
      </w:r>
      <w:bookmarkEnd w:id="47"/>
    </w:p>
    <w:bookmarkStart w:name="block-8669387" w:id="48"/>
    <w:p>
      <w:pPr>
        <w:sectPr>
          <w:pgSz w:w="11906" w:h="16383" w:orient="portrait"/>
        </w:sectPr>
      </w:pPr>
    </w:p>
    <w:bookmarkEnd w:id="48"/>
    <w:bookmarkEnd w:id="33"/>
    <w:sectPr>
      <w:pgSz w:w="11907" w:h="16839" w:code="9"/>
      <w:pgMar w:top="1440" w:right="1440" w:bottom="1440" w:left="1440"/>
    </w:sectPr>
  </w:body>
</w:document>
</file>

<file path=word/numbering.xml><?xml version="1.0" encoding="utf-8"?>
<w:numbering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927" w:hanging="360"/>
      </w:pPr>
      <w:rPr>
        <w:rFonts w:hint="default" w:ascii="Symbol" w:hAnsi="Symbol"/>
      </w:rPr>
    </w:lvl>
  </w:abstractNum>
  <w:abstractNum w:abstractNumId="2">
    <w:multiLevelType w:val="multilevel"/>
    <w:lvl w:ilvl="0">
      <w:start w:val="1"/>
      <w:numFmt w:val="bullet"/>
      <w:lvlText w:val=""/>
      <w:lvlJc w:val="left"/>
      <w:pPr>
        <w:ind w:left="927" w:hanging="360"/>
      </w:pPr>
      <w:rPr>
        <w:rFonts w:hint="default" w:ascii="Symbol" w:hAnsi="Symbol"/>
      </w:rPr>
    </w:lvl>
  </w:abstractNum>
  <w:abstractNum w:abstractNumId="3">
    <w:multiLevelType w:val="multilevel"/>
    <w:lvl w:ilvl="0">
      <w:start w:val="1"/>
      <w:numFmt w:val="bullet"/>
      <w:lvlText w:val=""/>
      <w:lvlJc w:val="left"/>
      <w:pPr>
        <w:ind w:left="927" w:hanging="360"/>
      </w:pPr>
      <w:rPr>
        <w:rFonts w:hint="default" w:ascii="Symbol" w:hAnsi="Symbol"/>
      </w:rPr>
    </w:lvl>
  </w:abstractNum>
  <w:abstractNum w:abstractNumId="4">
    <w:multiLevelType w:val="multilevel"/>
    <w:lvl w:ilvl="0">
      <w:start w:val="1"/>
      <w:numFmt w:val="bullet"/>
      <w:lvlText w:val=""/>
      <w:lvlJc w:val="left"/>
      <w:pPr>
        <w:ind w:left="927" w:hanging="360"/>
      </w:pPr>
      <w:rPr>
        <w:rFonts w:hint="default" w:ascii="Symbol" w:hAnsi="Symbol"/>
      </w:rPr>
    </w:lvl>
  </w:abstractNum>
  <w:abstractNum w:abstractNumId="5">
    <w:multiLevelType w:val="multilevel"/>
    <w:lvl w:ilvl="0">
      <w:start w:val="1"/>
      <w:numFmt w:val="bullet"/>
      <w:lvlText w:val=""/>
      <w:lvlJc w:val="left"/>
      <w:pPr>
        <w:ind w:left="927" w:hanging="360"/>
      </w:pPr>
      <w:rPr>
        <w:rFonts w:hint="default" w:ascii="Symbol" w:hAnsi="Symbol"/>
      </w:rPr>
    </w:lvl>
  </w:abstractNum>
  <w:abstractNum w:abstractNumId="6">
    <w:multiLevelType w:val="multilevel"/>
    <w:lvl w:ilvl="0">
      <w:start w:val="1"/>
      <w:numFmt w:val="bullet"/>
      <w:lvlText w:val=""/>
      <w:lvlJc w:val="left"/>
      <w:pPr>
        <w:ind w:left="927" w:hanging="360"/>
      </w:pPr>
      <w:rPr>
        <w:rFonts w:hint="default" w:ascii="Symbol" w:hAnsi="Symbol"/>
      </w:rPr>
    </w:lvl>
  </w:abstractNum>
  <w:abstractNum w:abstractNumId="7">
    <w:multiLevelType w:val="multilevel"/>
    <w:lvl w:ilvl="0">
      <w:start w:val="1"/>
      <w:numFmt w:val="bullet"/>
      <w:lvlText w:val=""/>
      <w:lvlJc w:val="left"/>
      <w:pPr>
        <w:ind w:left="927" w:hanging="360"/>
      </w:pPr>
      <w:rPr>
        <w:rFonts w:hint="default" w:ascii="Symbol" w:hAnsi="Symbol"/>
      </w:rPr>
    </w:lvl>
  </w:abstractNum>
  <w:abstractNum w:abstractNumId="8">
    <w:multiLevelType w:val="multilevel"/>
    <w:lvl w:ilvl="0">
      <w:start w:val="1"/>
      <w:numFmt w:val="bullet"/>
      <w:lvlText w:val=""/>
      <w:lvlJc w:val="left"/>
      <w:pPr>
        <w:ind w:left="927" w:hanging="360"/>
      </w:pPr>
      <w:rPr>
        <w:rFonts w:hint="default" w:ascii="Symbol" w:hAnsi="Symbol"/>
      </w:rPr>
    </w:lvl>
  </w:abstractNum>
  <w:abstractNum w:abstractNumId="9">
    <w:multiLevelType w:val="multilevel"/>
    <w:lvl w:ilvl="0">
      <w:start w:val="1"/>
      <w:numFmt w:val="bullet"/>
      <w:lvlText w:val=""/>
      <w:lvlJc w:val="left"/>
      <w:pPr>
        <w:ind w:left="927" w:hanging="360"/>
      </w:pPr>
      <w:rPr>
        <w:rFonts w:hint="default" w:ascii="Symbol" w:hAnsi="Symbol"/>
      </w:rPr>
    </w:lvl>
  </w:abstractNum>
  <w:abstractNum w:abstractNumId="10">
    <w:multiLevelType w:val="multilevel"/>
    <w:lvl w:ilvl="0">
      <w:start w:val="1"/>
      <w:numFmt w:val="bullet"/>
      <w:lvlText w:val=""/>
      <w:lvlJc w:val="left"/>
      <w:pPr>
        <w:ind w:left="927" w:hanging="360"/>
      </w:pPr>
      <w:rPr>
        <w:rFonts w:hint="default" w:ascii="Symbol" w:hAnsi="Symbol"/>
      </w:rPr>
    </w:lvl>
  </w:abstractNum>
  <w:abstractNum w:abstractNumId="11">
    <w:multiLevelType w:val="multilevel"/>
    <w:lvl w:ilvl="0">
      <w:start w:val="1"/>
      <w:numFmt w:val="bullet"/>
      <w:lvlText w:val=""/>
      <w:lvlJc w:val="left"/>
      <w:pPr>
        <w:ind w:left="927" w:hanging="360"/>
      </w:pPr>
      <w:rPr>
        <w:rFonts w:hint="default" w:ascii="Symbol" w:hAnsi="Symbol"/>
      </w:rPr>
    </w:lvl>
  </w:abstractNum>
  <w:abstractNum w:abstractNumId="12">
    <w:multiLevelType w:val="multilevel"/>
    <w:lvl w:ilvl="0">
      <w:start w:val="1"/>
      <w:numFmt w:val="bullet"/>
      <w:lvlText w:val=""/>
      <w:lvlJc w:val="left"/>
      <w:pPr>
        <w:ind w:left="927" w:hanging="360"/>
      </w:pPr>
      <w:rPr>
        <w:rFonts w:hint="default" w:ascii="Symbol" w:hAnsi="Symbol"/>
      </w:rPr>
    </w:lvl>
  </w:abstractNum>
  <w:abstractNum w:abstractNumId="13">
    <w:multiLevelType w:val="multilevel"/>
    <w:lvl w:ilvl="0">
      <w:start w:val="1"/>
      <w:numFmt w:val="bullet"/>
      <w:lvlText w:val=""/>
      <w:lvlJc w:val="left"/>
      <w:pPr>
        <w:ind w:left="927" w:hanging="360"/>
      </w:pPr>
      <w:rPr>
        <w:rFonts w:hint="default" w:ascii="Symbol" w:hAnsi="Symbol"/>
      </w:rPr>
    </w:lvl>
  </w:abstractNum>
  <w:abstractNum w:abstractNumId="14">
    <w:multiLevelType w:val="multilevel"/>
    <w:lvl w:ilvl="0">
      <w:start w:val="1"/>
      <w:numFmt w:val="bullet"/>
      <w:lvlText w:val=""/>
      <w:lvlJc w:val="left"/>
      <w:pPr>
        <w:ind w:left="927" w:hanging="360"/>
      </w:pPr>
      <w:rPr>
        <w:rFonts w:hint="default" w:ascii="Symbol" w:hAnsi="Symbol"/>
      </w:rPr>
    </w:lvl>
  </w:abstractNum>
  <w:abstractNum w:abstractNumId="15">
    <w:multiLevelType w:val="multilevel"/>
    <w:lvl w:ilvl="0">
      <w:start w:val="1"/>
      <w:numFmt w:val="bullet"/>
      <w:lvlText w:val=""/>
      <w:lvlJc w:val="left"/>
      <w:pPr>
        <w:ind w:left="927" w:hanging="360"/>
      </w:pPr>
      <w:rPr>
        <w:rFonts w:hint="default" w:ascii="Symbol" w:hAnsi="Symbol"/>
      </w:rPr>
    </w:lvl>
  </w:abstractNum>
  <w:abstractNum w:abstractNumId="16">
    <w:multiLevelType w:val="multilevel"/>
    <w:lvl w:ilvl="0">
      <w:start w:val="1"/>
      <w:numFmt w:val="bullet"/>
      <w:lvlText w:val=""/>
      <w:lvlJc w:val="left"/>
      <w:pPr>
        <w:ind w:left="927" w:hanging="360"/>
      </w:pPr>
      <w:rPr>
        <w:rFonts w:hint="default" w:ascii="Symbol" w:hAnsi="Symbol"/>
      </w:rPr>
    </w:lvl>
  </w:abstractNum>
  <w:abstractNum w:abstractNumId="17">
    <w:multiLevelType w:val="multilevel"/>
    <w:lvl w:ilvl="0">
      <w:start w:val="1"/>
      <w:numFmt w:val="bullet"/>
      <w:lvlText w:val=""/>
      <w:lvlJc w:val="left"/>
      <w:pPr>
        <w:ind w:left="927" w:hanging="360"/>
      </w:pPr>
      <w:rPr>
        <w:rFonts w:hint="default" w:ascii="Symbol" w:hAnsi="Symbol"/>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www.fizkulturavs" Type="http://schemas.openxmlformats.org/officeDocument/2006/relationships/hyperlink" Id="rId4"/>
    <Relationship TargetMode="External" Target="http://www.fizkul" Type="http://schemas.openxmlformats.org/officeDocument/2006/relationships/hyperlink" Id="rId5"/>
    <Relationship TargetMode="External" Target="http://www.fizkulturavs" Type="http://schemas.openxmlformats.org/officeDocument/2006/relationships/hyperlink" Id="rId6"/>
    <Relationship TargetMode="External" Target="http://www.fizkul" Type="http://schemas.openxmlformats.org/officeDocument/2006/relationships/hyperlink" Id="rId7"/>
    <Relationship TargetMode="External" Target="http://www.fizkul" Type="http://schemas.openxmlformats.org/officeDocument/2006/relationships/hyperlink" Id="rId8"/>
    <Relationship TargetMode="External" Target="http://www.fizkul" Type="http://schemas.openxmlformats.org/officeDocument/2006/relationships/hyperlink" Id="rId9"/>
    <Relationship TargetMode="External" Target="http://fizkultura-" Type="http://schemas.openxmlformats.org/officeDocument/2006/relationships/hyperlink" Id="rId10"/>
    <Relationship TargetMode="External" Target="http://www.fizkul" Type="http://schemas.openxmlformats.org/officeDocument/2006/relationships/hyperlink" Id="rId11"/>
    <Relationship TargetMode="External" Target="http://fizkultura-" Type="http://schemas.openxmlformats.org/officeDocument/2006/relationships/hyperlink" Id="rId12"/>
    <Relationship TargetMode="External" Target="https://resh.edu.ru/subject/9/" Type="http://schemas.openxmlformats.org/officeDocument/2006/relationships/hyperlink" Id="rId13"/>
    <Relationship TargetMode="External" Target="http://www.openclass.ru" Type="http://schemas.openxmlformats.org/officeDocument/2006/relationships/hyperlink" Id="rId14"/>
    <Relationship TargetMode="External" Target="http://www.it-n.ru/communities" Type="http://schemas.openxmlformats.org/officeDocument/2006/relationships/hyperlink" Id="rId15"/>
    <Relationship TargetMode="External" Target="http://metodsovet.su/dir/fiz_kultura/9" Type="http://schemas.openxmlformats.org/officeDocument/2006/relationships/hyperlink" Id="rId16"/>
    <Relationship TargetMode="External" Target="http://spo.1september.ru/urok/" Type="http://schemas.openxmlformats.org/officeDocument/2006/relationships/hyperlink" Id="rId17"/>
    <Relationship TargetMode="External" Target="http://www.fizkult-ura.ru/" Type="http://schemas.openxmlformats.org/officeDocument/2006/relationships/hyperlink" Id="rId18"/>
    <Relationship TargetMode="External" Target="https://resh.edu.ru/subject/9/" Type="http://schemas.openxmlformats.org/officeDocument/2006/relationships/hyperlink" Id="rId19"/>
    <Relationship TargetMode="External" Target="http://www.openclass.ru" Type="http://schemas.openxmlformats.org/officeDocument/2006/relationships/hyperlink" Id="rId20"/>
    <Relationship TargetMode="External" Target="http://www.it-n.ru/communities" Type="http://schemas.openxmlformats.org/officeDocument/2006/relationships/hyperlink" Id="rId21"/>
    <Relationship TargetMode="External" Target="http://metodsovet.su/dir/fiz_kultura/9" Type="http://schemas.openxmlformats.org/officeDocument/2006/relationships/hyperlink" Id="rId22"/>
    <Relationship TargetMode="External" Target="http://spo.1september.ru/urok/" Type="http://schemas.openxmlformats.org/officeDocument/2006/relationships/hyperlink" Id="rId23"/>
    <Relationship TargetMode="External" Target="http://www.fizkult-ura.ru/" Type="http://schemas.openxmlformats.org/officeDocument/2006/relationships/hyperlink" Id="rId24"/>
    <Relationship TargetMode="External" Target="https://resh.edu.ru/subject/9/" Type="http://schemas.openxmlformats.org/officeDocument/2006/relationships/hyperlink" Id="rId25"/>
    <Relationship TargetMode="External" Target="http://www.openclass.ru" Type="http://schemas.openxmlformats.org/officeDocument/2006/relationships/hyperlink" Id="rId26"/>
    <Relationship TargetMode="External" Target="http://www.it-n.ru/communities" Type="http://schemas.openxmlformats.org/officeDocument/2006/relationships/hyperlink" Id="rId27"/>
    <Relationship TargetMode="External" Target="http://metodsovet.su/dir/fiz_kultura/9" Type="http://schemas.openxmlformats.org/officeDocument/2006/relationships/hyperlink" Id="rId28"/>
    <Relationship TargetMode="External" Target="http://spo.1september.ru/urok/" Type="http://schemas.openxmlformats.org/officeDocument/2006/relationships/hyperlink" Id="rId29"/>
    <Relationship TargetMode="External" Target="http://www.fizkult-ura.ru/" Type="http://schemas.openxmlformats.org/officeDocument/2006/relationships/hyperlink" Id="rId30"/>
    <Relationship TargetMode="External" Target="https://resh.edu.ru/subject/9/" Type="http://schemas.openxmlformats.org/officeDocument/2006/relationships/hyperlink" Id="rId31"/>
    <Relationship TargetMode="External" Target="http://www.openclass.ru" Type="http://schemas.openxmlformats.org/officeDocument/2006/relationships/hyperlink" Id="rId32"/>
    <Relationship TargetMode="External" Target="http://www.it-n.ru/communities" Type="http://schemas.openxmlformats.org/officeDocument/2006/relationships/hyperlink" Id="rId33"/>
    <Relationship TargetMode="External" Target="http://metodsovet.su/dir/fiz_kultura/9" Type="http://schemas.openxmlformats.org/officeDocument/2006/relationships/hyperlink" Id="rId34"/>
    <Relationship TargetMode="External" Target="http://spo.1september.ru/urok/" Type="http://schemas.openxmlformats.org/officeDocument/2006/relationships/hyperlink" Id="rId35"/>
    <Relationship TargetMode="External" Target="http://www.fizkult-ura.ru/" Type="http://schemas.openxmlformats.org/officeDocument/2006/relationships/hyperlink" Id="rId36"/>
    <Relationship TargetMode="External" Target="https://resh.edu.ru/subject/9/" Type="http://schemas.openxmlformats.org/officeDocument/2006/relationships/hyperlink" Id="rId37"/>
    <Relationship TargetMode="External" Target="http://www.openclass.ru" Type="http://schemas.openxmlformats.org/officeDocument/2006/relationships/hyperlink" Id="rId38"/>
    <Relationship TargetMode="External" Target="http://www.it-n.ru/communities" Type="http://schemas.openxmlformats.org/officeDocument/2006/relationships/hyperlink" Id="rId39"/>
    <Relationship TargetMode="External" Target="http://metodsovet.su/dir/fiz_kultura/9" Type="http://schemas.openxmlformats.org/officeDocument/2006/relationships/hyperlink" Id="rId40"/>
    <Relationship TargetMode="External" Target="http://spo.1september.ru/urok/" Type="http://schemas.openxmlformats.org/officeDocument/2006/relationships/hyperlink" Id="rId41"/>
    <Relationship TargetMode="External" Target="http://www.fizkult-ura.ru/" Type="http://schemas.openxmlformats.org/officeDocument/2006/relationships/hyperlink" Id="rId42"/>
    <Relationship TargetMode="External" Target="https://resh.edu.ru/subject/9/" Type="http://schemas.openxmlformats.org/officeDocument/2006/relationships/hyperlink" Id="rId43"/>
    <Relationship TargetMode="External" Target="http://www.openclass.ru" Type="http://schemas.openxmlformats.org/officeDocument/2006/relationships/hyperlink" Id="rId44"/>
    <Relationship TargetMode="External" Target="http://www.it-n.ru/communities" Type="http://schemas.openxmlformats.org/officeDocument/2006/relationships/hyperlink" Id="rId45"/>
    <Relationship TargetMode="External" Target="http://metodsovet.su/dir/fiz_kultura/9" Type="http://schemas.openxmlformats.org/officeDocument/2006/relationships/hyperlink" Id="rId46"/>
    <Relationship TargetMode="External" Target="http://spo.1september.ru/urok/" Type="http://schemas.openxmlformats.org/officeDocument/2006/relationships/hyperlink" Id="rId47"/>
    <Relationship TargetMode="External" Target="http://www.fizkult-ura.ru/" Type="http://schemas.openxmlformats.org/officeDocument/2006/relationships/hyperlink" Id="rId48"/>
    <Relationship TargetMode="External" Target="https://resh.edu.ru/subject/9/" Type="http://schemas.openxmlformats.org/officeDocument/2006/relationships/hyperlink" Id="rId49"/>
    <Relationship TargetMode="External" Target="http://www.openclass.ru" Type="http://schemas.openxmlformats.org/officeDocument/2006/relationships/hyperlink" Id="rId50"/>
    <Relationship TargetMode="External" Target="http://www.it-n.ru/communities" Type="http://schemas.openxmlformats.org/officeDocument/2006/relationships/hyperlink" Id="rId51"/>
    <Relationship TargetMode="External" Target="http://metodsovet.su/dir/fiz_kultura/9" Type="http://schemas.openxmlformats.org/officeDocument/2006/relationships/hyperlink" Id="rId52"/>
    <Relationship TargetMode="External" Target="http://spo.1september.ru/urok/" Type="http://schemas.openxmlformats.org/officeDocument/2006/relationships/hyperlink" Id="rId53"/>
    <Relationship TargetMode="External" Target="http://www.fizkult-ura.ru/" Type="http://schemas.openxmlformats.org/officeDocument/2006/relationships/hyperlink" Id="rId54"/>
    <Relationship TargetMode="External" Target="https://resh.edu.ru/subject/9/" Type="http://schemas.openxmlformats.org/officeDocument/2006/relationships/hyperlink" Id="rId55"/>
    <Relationship TargetMode="External" Target="http://www.openclass.ru" Type="http://schemas.openxmlformats.org/officeDocument/2006/relationships/hyperlink" Id="rId56"/>
    <Relationship TargetMode="External" Target="http://www.it-n.ru/communities" Type="http://schemas.openxmlformats.org/officeDocument/2006/relationships/hyperlink" Id="rId57"/>
    <Relationship TargetMode="External" Target="http://metodsovet.su/dir/fiz_kultura/9" Type="http://schemas.openxmlformats.org/officeDocument/2006/relationships/hyperlink" Id="rId58"/>
    <Relationship TargetMode="External" Target="http://spo.1september.ru/urok/" Type="http://schemas.openxmlformats.org/officeDocument/2006/relationships/hyperlink" Id="rId59"/>
    <Relationship TargetMode="External" Target="http://www.fizkult-ura.ru/" Type="http://schemas.openxmlformats.org/officeDocument/2006/relationships/hyperlink" Id="rId60"/>
    <Relationship TargetMode="External" Target="https://resh.edu.ru/subject/9/" Type="http://schemas.openxmlformats.org/officeDocument/2006/relationships/hyperlink" Id="rId61"/>
    <Relationship TargetMode="External" Target="http://www.openclass.ru" Type="http://schemas.openxmlformats.org/officeDocument/2006/relationships/hyperlink" Id="rId62"/>
    <Relationship TargetMode="External" Target="http://www.it-n.ru/communities" Type="http://schemas.openxmlformats.org/officeDocument/2006/relationships/hyperlink" Id="rId63"/>
    <Relationship TargetMode="External" Target="http://metodsovet.su/dir/fiz_kultura/9" Type="http://schemas.openxmlformats.org/officeDocument/2006/relationships/hyperlink" Id="rId64"/>
    <Relationship TargetMode="External" Target="http://spo.1september.ru/urok/" Type="http://schemas.openxmlformats.org/officeDocument/2006/relationships/hyperlink" Id="rId65"/>
    <Relationship TargetMode="External" Target="http://www.fizkult-ura.ru/" Type="http://schemas.openxmlformats.org/officeDocument/2006/relationships/hyperlink" Id="rId66"/>
    <Relationship TargetMode="External" Target="https://resh.edu.ru/subject/9/" Type="http://schemas.openxmlformats.org/officeDocument/2006/relationships/hyperlink" Id="rId67"/>
    <Relationship TargetMode="External" Target="http://www.openclass.ru" Type="http://schemas.openxmlformats.org/officeDocument/2006/relationships/hyperlink" Id="rId68"/>
    <Relationship TargetMode="External" Target="http://www.it-n.ru/communities" Type="http://schemas.openxmlformats.org/officeDocument/2006/relationships/hyperlink" Id="rId69"/>
    <Relationship TargetMode="External" Target="http://metodsovet.su/dir/fiz_kultura/9" Type="http://schemas.openxmlformats.org/officeDocument/2006/relationships/hyperlink" Id="rId70"/>
    <Relationship TargetMode="External" Target="http://spo.1september.ru/urok/" Type="http://schemas.openxmlformats.org/officeDocument/2006/relationships/hyperlink" Id="rId71"/>
    <Relationship TargetMode="External" Target="http://www.fizkult-ura.ru/" Type="http://schemas.openxmlformats.org/officeDocument/2006/relationships/hyperlink" Id="rId72"/>
    <Relationship TargetMode="External" Target="https://resh.edu.ru/subject/9/" Type="http://schemas.openxmlformats.org/officeDocument/2006/relationships/hyperlink" Id="rId73"/>
    <Relationship TargetMode="External" Target="http://www.openclass.ru" Type="http://schemas.openxmlformats.org/officeDocument/2006/relationships/hyperlink" Id="rId74"/>
    <Relationship TargetMode="External" Target="http://www.it-n.ru/communities" Type="http://schemas.openxmlformats.org/officeDocument/2006/relationships/hyperlink" Id="rId75"/>
    <Relationship TargetMode="External" Target="http://metodsovet.su/dir/fiz_kultura/9" Type="http://schemas.openxmlformats.org/officeDocument/2006/relationships/hyperlink" Id="rId76"/>
    <Relationship TargetMode="External" Target="http://spo.1september.ru/urok/" Type="http://schemas.openxmlformats.org/officeDocument/2006/relationships/hyperlink" Id="rId77"/>
    <Relationship TargetMode="External" Target="http://www.fizkult-ura.ru/" Type="http://schemas.openxmlformats.org/officeDocument/2006/relationships/hyperlink" Id="rId78"/>
    <Relationship TargetMode="External" Target="https://resh.edu.ru/subject/9/" Type="http://schemas.openxmlformats.org/officeDocument/2006/relationships/hyperlink" Id="rId79"/>
    <Relationship TargetMode="External" Target="http://www.openclass.ru" Type="http://schemas.openxmlformats.org/officeDocument/2006/relationships/hyperlink" Id="rId80"/>
    <Relationship TargetMode="External" Target="http://www.it-n.ru/communities" Type="http://schemas.openxmlformats.org/officeDocument/2006/relationships/hyperlink" Id="rId81"/>
    <Relationship TargetMode="External" Target="http://metodsovet.su/dir/fiz_kultura/9" Type="http://schemas.openxmlformats.org/officeDocument/2006/relationships/hyperlink" Id="rId82"/>
    <Relationship TargetMode="External" Target="http://spo.1september.ru/urok/" Type="http://schemas.openxmlformats.org/officeDocument/2006/relationships/hyperlink" Id="rId83"/>
    <Relationship TargetMode="External" Target="http://www.fizkult-ura.ru/" Type="http://schemas.openxmlformats.org/officeDocument/2006/relationships/hyperlink" Id="rId84"/>
    <Relationship TargetMode="External" Target="http://www.fizkulturavs" Type="http://schemas.openxmlformats.org/officeDocument/2006/relationships/hyperlink" Id="rId85"/>
    <Relationship TargetMode="External" Target="http://www.fizkulturavs" Type="http://schemas.openxmlformats.org/officeDocument/2006/relationships/hyperlink" Id="rId86"/>
    <Relationship TargetMode="External" Target="http://www.fizkulturavs" Type="http://schemas.openxmlformats.org/officeDocument/2006/relationships/hyperlink" Id="rId87"/>
    <Relationship TargetMode="External" Target="http://www.fizkulturavs" Type="http://schemas.openxmlformats.org/officeDocument/2006/relationships/hyperlink" Id="rId88"/>
    <Relationship TargetMode="External" Target="http://www.fizkulturavs" Type="http://schemas.openxmlformats.org/officeDocument/2006/relationships/hyperlink" Id="rId89"/>
    <Relationship TargetMode="External" Target="http://fizkultura-" Type="http://schemas.openxmlformats.org/officeDocument/2006/relationships/hyperlink" Id="rId90"/>
    <Relationship TargetMode="External" Target="http://fizkultura-" Type="http://schemas.openxmlformats.org/officeDocument/2006/relationships/hyperlink" Id="rId91"/>
    <Relationship TargetMode="External" Target="http://fizkultura-" Type="http://schemas.openxmlformats.org/officeDocument/2006/relationships/hyperlink" Id="rId92"/>
    <Relationship TargetMode="External" Target="http://fizkultura-" Type="http://schemas.openxmlformats.org/officeDocument/2006/relationships/hyperlink" Id="rId93"/>
    <Relationship TargetMode="External" Target="http://fizkultura-" Type="http://schemas.openxmlformats.org/officeDocument/2006/relationships/hyperlink" Id="rId94"/>
    <Relationship TargetMode="External" Target="http://fizkultura-" Type="http://schemas.openxmlformats.org/officeDocument/2006/relationships/hyperlink" Id="rId95"/>
    <Relationship TargetMode="External" Target="http://fizkultura-" Type="http://schemas.openxmlformats.org/officeDocument/2006/relationships/hyperlink" Id="rId96"/>
    <Relationship TargetMode="External" Target="http://fizkultura-" Type="http://schemas.openxmlformats.org/officeDocument/2006/relationships/hyperlink" Id="rId97"/>
    <Relationship TargetMode="External" Target="http://fizkultura-" Type="http://schemas.openxmlformats.org/officeDocument/2006/relationships/hyperlink" Id="rId98"/>
    <Relationship TargetMode="External" Target="http://fizkultura-" Type="http://schemas.openxmlformats.org/officeDocument/2006/relationships/hyperlink" Id="rId99"/>
    <Relationship TargetMode="External" Target="http://fizkultura-" Type="http://schemas.openxmlformats.org/officeDocument/2006/relationships/hyperlink" Id="rId100"/>
    <Relationship TargetMode="External" Target="http://www.fizkulturavs" Type="http://schemas.openxmlformats.org/officeDocument/2006/relationships/hyperlink" Id="rId101"/>
    <Relationship TargetMode="External" Target="http://www.fizkulturavs" Type="http://schemas.openxmlformats.org/officeDocument/2006/relationships/hyperlink" Id="rId102"/>
    <Relationship TargetMode="External" Target="http://www.fizkulturavs" Type="http://schemas.openxmlformats.org/officeDocument/2006/relationships/hyperlink" Id="rId103"/>
    <Relationship TargetMode="External" Target="http://www.fizkulturavs" Type="http://schemas.openxmlformats.org/officeDocument/2006/relationships/hyperlink" Id="rId104"/>
    <Relationship TargetMode="External" Target="http://www.fizkulturavs" Type="http://schemas.openxmlformats.org/officeDocument/2006/relationships/hyperlink" Id="rId105"/>
    <Relationship TargetMode="External" Target="http://www.fizkulturavs" Type="http://schemas.openxmlformats.org/officeDocument/2006/relationships/hyperlink" Id="rId106"/>
    <Relationship TargetMode="External" Target="http://fizkultura-" Type="http://schemas.openxmlformats.org/officeDocument/2006/relationships/hyperlink" Id="rId107"/>
    <Relationship TargetMode="External" Target="http://fizkultura-" Type="http://schemas.openxmlformats.org/officeDocument/2006/relationships/hyperlink" Id="rId108"/>
    <Relationship TargetMode="External" Target="http://www.fizkulturavs" Type="http://schemas.openxmlformats.org/officeDocument/2006/relationships/hyperlink" Id="rId109"/>
    <Relationship TargetMode="External" Target="http://www.fizkulturavs" Type="http://schemas.openxmlformats.org/officeDocument/2006/relationships/hyperlink" Id="rId110"/>
    <Relationship TargetMode="External" Target="http://fizkultura-" Type="http://schemas.openxmlformats.org/officeDocument/2006/relationships/hyperlink" Id="rId111"/>
    <Relationship TargetMode="External" Target="http://fizkultura-" Type="http://schemas.openxmlformats.org/officeDocument/2006/relationships/hyperlink" Id="rId112"/>
    <Relationship TargetMode="External" Target="http://fizkultura-" Type="http://schemas.openxmlformats.org/officeDocument/2006/relationships/hyperlink" Id="rId113"/>
    <Relationship TargetMode="External" Target="http://fizkultura-" Type="http://schemas.openxmlformats.org/officeDocument/2006/relationships/hyperlink" Id="rId114"/>
    <Relationship TargetMode="External" Target="http://fizkultura-" Type="http://schemas.openxmlformats.org/officeDocument/2006/relationships/hyperlink" Id="rId115"/>
    <Relationship TargetMode="External" Target="http://metodsovet" Type="http://schemas.openxmlformats.org/officeDocument/2006/relationships/hyperlink" Id="rId116"/>
    <Relationship TargetMode="External" Target="http://metodsovet" Type="http://schemas.openxmlformats.org/officeDocument/2006/relationships/hyperlink" Id="rId117"/>
    <Relationship TargetMode="External" Target="http://metodsovet" Type="http://schemas.openxmlformats.org/officeDocument/2006/relationships/hyperlink" Id="rId118"/>
    <Relationship TargetMode="External" Target="http://metodsovet" Type="http://schemas.openxmlformats.org/officeDocument/2006/relationships/hyperlink" Id="rId119"/>
    <Relationship TargetMode="External" Target="http://fizkultura-" Type="http://schemas.openxmlformats.org/officeDocument/2006/relationships/hyperlink" Id="rId120"/>
    <Relationship TargetMode="External" Target="http://fizkultura-" Type="http://schemas.openxmlformats.org/officeDocument/2006/relationships/hyperlink" Id="rId121"/>
    <Relationship TargetMode="External" Target="http://fizkultura-" Type="http://schemas.openxmlformats.org/officeDocument/2006/relationships/hyperlink" Id="rId122"/>
    <Relationship TargetMode="External" Target="http://fizkultura-" Type="http://schemas.openxmlformats.org/officeDocument/2006/relationships/hyperlink" Id="rId123"/>
    <Relationship TargetMode="External" Target="http://fizkultura-" Type="http://schemas.openxmlformats.org/officeDocument/2006/relationships/hyperlink" Id="rId124"/>
    <Relationship TargetMode="External" Target="http://metodsovet" Type="http://schemas.openxmlformats.org/officeDocument/2006/relationships/hyperlink" Id="rId125"/>
    <Relationship TargetMode="External" Target="http://metodsovet" Type="http://schemas.openxmlformats.org/officeDocument/2006/relationships/hyperlink" Id="rId126"/>
    <Relationship TargetMode="External" Target="http://fizkultura-" Type="http://schemas.openxmlformats.org/officeDocument/2006/relationships/hyperlink" Id="rId127"/>
    <Relationship TargetMode="External" Target="http://fizkultura-" Type="http://schemas.openxmlformats.org/officeDocument/2006/relationships/hyperlink" Id="rId128"/>
    <Relationship TargetMode="External" Target="http://metodsovet" Type="http://schemas.openxmlformats.org/officeDocument/2006/relationships/hyperlink" Id="rId129"/>
    <Relationship TargetMode="External" Target="http://metodsovet" Type="http://schemas.openxmlformats.org/officeDocument/2006/relationships/hyperlink" Id="rId130"/>
    <Relationship TargetMode="External" Target="http://metodsovet" Type="http://schemas.openxmlformats.org/officeDocument/2006/relationships/hyperlink" Id="rId131"/>
    <Relationship TargetMode="External" Target="http://metodsovet" Type="http://schemas.openxmlformats.org/officeDocument/2006/relationships/hyperlink" Id="rId132"/>
    <Relationship TargetMode="External" Target="http://fizkultura-" Type="http://schemas.openxmlformats.org/officeDocument/2006/relationships/hyperlink" Id="rId133"/>
    <Relationship TargetMode="External" Target="http://fizkultura-" Type="http://schemas.openxmlformats.org/officeDocument/2006/relationships/hyperlink" Id="rId134"/>
    <Relationship TargetMode="External" Target="http://fizkultura-" Type="http://schemas.openxmlformats.org/officeDocument/2006/relationships/hyperlink" Id="rId135"/>
    <Relationship TargetMode="External" Target="http://fizkultura-" Type="http://schemas.openxmlformats.org/officeDocument/2006/relationships/hyperlink" Id="rId136"/>
    <Relationship TargetMode="External" Target="http://fizkultura-" Type="http://schemas.openxmlformats.org/officeDocument/2006/relationships/hyperlink" Id="rId137"/>
    <Relationship TargetMode="External" Target="http://fizkultura-" Type="http://schemas.openxmlformats.org/officeDocument/2006/relationships/hyperlink" Id="rId138"/>
    <Relationship TargetMode="External" Target="http://metodsovet" Type="http://schemas.openxmlformats.org/officeDocument/2006/relationships/hyperlink" Id="rId139"/>
    <Relationship TargetMode="External" Target="http://metodsovet" Type="http://schemas.openxmlformats.org/officeDocument/2006/relationships/hyperlink" Id="rId140"/>
    <Relationship TargetMode="External" Target="http://metodsovet" Type="http://schemas.openxmlformats.org/officeDocument/2006/relationships/hyperlink" Id="rId141"/>
    <Relationship TargetMode="External" Target="http://metodsovet" Type="http://schemas.openxmlformats.org/officeDocument/2006/relationships/hyperlink" Id="rId142"/>
    <Relationship TargetMode="External" Target="http://metodsovet" Type="http://schemas.openxmlformats.org/officeDocument/2006/relationships/hyperlink" Id="rId143"/>
    <Relationship TargetMode="External" Target="http://metodsovet" Type="http://schemas.openxmlformats.org/officeDocument/2006/relationships/hyperlink" Id="rId144"/>
    <Relationship TargetMode="External" Target="http://metodsovet" Type="http://schemas.openxmlformats.org/officeDocument/2006/relationships/hyperlink" Id="rId145"/>
    <Relationship TargetMode="External" Target="http://metodsovet" Type="http://schemas.openxmlformats.org/officeDocument/2006/relationships/hyperlink" Id="rId146"/>
    <Relationship TargetMode="External" Target="http://fizkultura-" Type="http://schemas.openxmlformats.org/officeDocument/2006/relationships/hyperlink" Id="rId147"/>
    <Relationship TargetMode="External" Target="http://metodsovet" Type="http://schemas.openxmlformats.org/officeDocument/2006/relationships/hyperlink" Id="rId148"/>
    <Relationship TargetMode="External" Target="http://fizkultura-" Type="http://schemas.openxmlformats.org/officeDocument/2006/relationships/hyperlink" Id="rId149"/>
    <Relationship TargetMode="External" Target="http://metodsovet" Type="http://schemas.openxmlformats.org/officeDocument/2006/relationships/hyperlink" Id="rId150"/>
    <Relationship TargetMode="External" Target="http://fizkultura-" Type="http://schemas.openxmlformats.org/officeDocument/2006/relationships/hyperlink" Id="rId151"/>
    <Relationship TargetMode="External" Target="https://znanio.ru/media/razvitie_fizicheskoj_kultury_u_narodov_drevnosti-197062" Type="http://schemas.openxmlformats.org/officeDocument/2006/relationships/hyperlink" Id="rId152"/>
    <Relationship TargetMode="External" Target="https://studwood.net/1127979/turizm/sovremennyy_sport_istoriya_razvitiya" Type="http://schemas.openxmlformats.org/officeDocument/2006/relationships/hyperlink" Id="rId153"/>
    <Relationship TargetMode="External" Target="https://resh.edu.ru/subject/lesson/6012/conspect/192803/" Type="http://schemas.openxmlformats.org/officeDocument/2006/relationships/hyperlink" Id="rId154"/>
    <Relationship TargetMode="External" Target="https://www.yandex.ru/video/preview/2106753552570960803" Type="http://schemas.openxmlformats.org/officeDocument/2006/relationships/hyperlink" Id="rId155"/>
    <Relationship TargetMode="External" Target="https://www.rektor.ru/articles/shkolnaya-aptechka-trebovaniya-sanpin.html" Type="http://schemas.openxmlformats.org/officeDocument/2006/relationships/hyperlink" Id="rId156"/>
    <Relationship TargetMode="External" Target="https://resh.edu.ru/subject/lesson/6173/conspect/192918/" Type="http://schemas.openxmlformats.org/officeDocument/2006/relationships/hyperlink" Id="rId157"/>
    <Relationship TargetMode="External" Target="https://resh.edu.ru/subject/lesson/4427/conspect/192860/" Type="http://schemas.openxmlformats.org/officeDocument/2006/relationships/hyperlink" Id="rId158"/>
    <Relationship TargetMode="External" Target="https://www.youtube.com/watch?v=xdqrwUB5Dc8" Type="http://schemas.openxmlformats.org/officeDocument/2006/relationships/hyperlink" Id="rId159"/>
    <Relationship TargetMode="External" Target="https://www.yandex.ru/video/preview/3965171539006514806" Type="http://schemas.openxmlformats.org/officeDocument/2006/relationships/hyperlink" Id="rId160"/>
    <Relationship TargetMode="External" Target="https://www.yandex.ru/video/preview/17204955342944429325" Type="http://schemas.openxmlformats.org/officeDocument/2006/relationships/hyperlink" Id="rId161"/>
    <Relationship TargetMode="External" Target="http://school-collection.edu.ru/catalog/teacher/? subject%5B%5D=38" Type="http://schemas.openxmlformats.org/officeDocument/2006/relationships/hyperlink" Id="rId162"/>
    <Relationship TargetMode="External" Target="http://www.openclass.ru" Type="http://schemas.openxmlformats.org/officeDocument/2006/relationships/hyperlink" Id="rId163"/>
    <Relationship TargetMode="External" Target="http://www.it-n.ru/communities" Type="http://schemas.openxmlformats.org/officeDocument/2006/relationships/hyperlink" Id="rId164"/>
    <Relationship TargetMode="External" Target="http://metodsovet.su/dir/fiz_kultura/9" Type="http://schemas.openxmlformats.org/officeDocument/2006/relationships/hyperlink" Id="rId165"/>
    <Relationship TargetMode="External" Target="http://spo.1september.ru/urok/" Type="http://schemas.openxmlformats.org/officeDocument/2006/relationships/hyperlink" Id="rId166"/>
    <Relationship TargetMode="External" Target="http://www.fizkult-ura.ru/" Type="http://schemas.openxmlformats.org/officeDocument/2006/relationships/hyperlink" Id="rId167"/>
    <Relationship TargetMode="External" Target="http://www.openclass.ru" Type="http://schemas.openxmlformats.org/officeDocument/2006/relationships/hyperlink" Id="rId168"/>
    <Relationship TargetMode="External" Target="http://www.it-n.ru/communities" Type="http://schemas.openxmlformats.org/officeDocument/2006/relationships/hyperlink" Id="rId169"/>
    <Relationship TargetMode="External" Target="http://metodsovet.su/dir/fiz_kultura/9" Type="http://schemas.openxmlformats.org/officeDocument/2006/relationships/hyperlink" Id="rId170"/>
    <Relationship TargetMode="External" Target="http://spo.1september.ru/urok/" Type="http://schemas.openxmlformats.org/officeDocument/2006/relationships/hyperlink" Id="rId171"/>
    <Relationship TargetMode="External" Target="http://www.fizkult-ura.ru/" Type="http://schemas.openxmlformats.org/officeDocument/2006/relationships/hyperlink" Id="rId172"/>
    <Relationship TargetMode="External" Target="http://www.openclass.ru" Type="http://schemas.openxmlformats.org/officeDocument/2006/relationships/hyperlink" Id="rId173"/>
    <Relationship TargetMode="External" Target="http://www.it-n.ru/communities" Type="http://schemas.openxmlformats.org/officeDocument/2006/relationships/hyperlink" Id="rId174"/>
    <Relationship TargetMode="External" Target="http://metodsovet.su/dir/fiz_kultura/9" Type="http://schemas.openxmlformats.org/officeDocument/2006/relationships/hyperlink" Id="rId175"/>
    <Relationship TargetMode="External" Target="http://spo.1september.ru/urok/" Type="http://schemas.openxmlformats.org/officeDocument/2006/relationships/hyperlink" Id="rId176"/>
    <Relationship TargetMode="External" Target="http://www.fizkult-ura.ru/" Type="http://schemas.openxmlformats.org/officeDocument/2006/relationships/hyperlink" Id="rId177"/>
    <Relationship TargetMode="External" Target="http://www.openclass.ru" Type="http://schemas.openxmlformats.org/officeDocument/2006/relationships/hyperlink" Id="rId178"/>
    <Relationship TargetMode="External" Target="http://www.it-n.ru/communities" Type="http://schemas.openxmlformats.org/officeDocument/2006/relationships/hyperlink" Id="rId179"/>
    <Relationship TargetMode="External" Target="http://metodsovet.su/dir/fiz_kultura/9" Type="http://schemas.openxmlformats.org/officeDocument/2006/relationships/hyperlink" Id="rId180"/>
    <Relationship TargetMode="External" Target="http://spo.1september.ru/urok/" Type="http://schemas.openxmlformats.org/officeDocument/2006/relationships/hyperlink" Id="rId181"/>
    <Relationship TargetMode="External" Target="http://www.fizkult-ura.ru/" Type="http://schemas.openxmlformats.org/officeDocument/2006/relationships/hyperlink" Id="rId182"/>
    <Relationship TargetMode="External" Target="http://www.openclass.ru" Type="http://schemas.openxmlformats.org/officeDocument/2006/relationships/hyperlink" Id="rId183"/>
    <Relationship TargetMode="External" Target="http://www.it-n.ru/communities" Type="http://schemas.openxmlformats.org/officeDocument/2006/relationships/hyperlink" Id="rId184"/>
    <Relationship TargetMode="External" Target="http://metodsovet.su/dir/fiz_kultura/9" Type="http://schemas.openxmlformats.org/officeDocument/2006/relationships/hyperlink" Id="rId185"/>
    <Relationship TargetMode="External" Target="http://spo.1september.ru/urok/" Type="http://schemas.openxmlformats.org/officeDocument/2006/relationships/hyperlink" Id="rId186"/>
    <Relationship TargetMode="External" Target="http://www.fizkult-ura.ru/" Type="http://schemas.openxmlformats.org/officeDocument/2006/relationships/hyperlink" Id="rId187"/>
    <Relationship TargetMode="External" Target="http://www.openclass.ru" Type="http://schemas.openxmlformats.org/officeDocument/2006/relationships/hyperlink" Id="rId188"/>
    <Relationship TargetMode="External" Target="http://www.it-n.ru/communities" Type="http://schemas.openxmlformats.org/officeDocument/2006/relationships/hyperlink" Id="rId189"/>
    <Relationship TargetMode="External" Target="http://metodsovet.su/dir/fiz_kultura/9" Type="http://schemas.openxmlformats.org/officeDocument/2006/relationships/hyperlink" Id="rId190"/>
    <Relationship TargetMode="External" Target="http://spo.1september.ru/urok/" Type="http://schemas.openxmlformats.org/officeDocument/2006/relationships/hyperlink" Id="rId191"/>
    <Relationship TargetMode="External" Target="http://www.openclass.ru" Type="http://schemas.openxmlformats.org/officeDocument/2006/relationships/hyperlink" Id="rId192"/>
    <Relationship TargetMode="External" Target="http://www.it-n.ru/communities" Type="http://schemas.openxmlformats.org/officeDocument/2006/relationships/hyperlink" Id="rId193"/>
    <Relationship TargetMode="External" Target="http://metodsovet.su/dir/fiz_kultura/9" Type="http://schemas.openxmlformats.org/officeDocument/2006/relationships/hyperlink" Id="rId194"/>
    <Relationship TargetMode="External" Target="http://spo.1september.ru/urok/" Type="http://schemas.openxmlformats.org/officeDocument/2006/relationships/hyperlink" Id="rId195"/>
    <Relationship TargetMode="External" Target="http://www.openclass.ru" Type="http://schemas.openxmlformats.org/officeDocument/2006/relationships/hyperlink" Id="rId196"/>
    <Relationship TargetMode="External" Target="http://www.it-n.ru/communities" Type="http://schemas.openxmlformats.org/officeDocument/2006/relationships/hyperlink" Id="rId197"/>
    <Relationship TargetMode="External" Target="http://metodsovet.su/dir/fiz_kultura/9" Type="http://schemas.openxmlformats.org/officeDocument/2006/relationships/hyperlink" Id="rId198"/>
    <Relationship TargetMode="External" Target="http://spo.1september.ru/urok/" Type="http://schemas.openxmlformats.org/officeDocument/2006/relationships/hyperlink" Id="rId199"/>
    <Relationship TargetMode="External" Target="http://www.openclass.ru" Type="http://schemas.openxmlformats.org/officeDocument/2006/relationships/hyperlink" Id="rId200"/>
    <Relationship TargetMode="External" Target="http://www.it-n.ru/communities" Type="http://schemas.openxmlformats.org/officeDocument/2006/relationships/hyperlink" Id="rId201"/>
    <Relationship TargetMode="External" Target="http://metodsovet.su/dir/fiz_kultura/9" Type="http://schemas.openxmlformats.org/officeDocument/2006/relationships/hyperlink" Id="rId202"/>
    <Relationship TargetMode="External" Target="http://spo.1september.ru/urok/" Type="http://schemas.openxmlformats.org/officeDocument/2006/relationships/hyperlink" Id="rId203"/>
    <Relationship TargetMode="External" Target="http://www.openclass.ru" Type="http://schemas.openxmlformats.org/officeDocument/2006/relationships/hyperlink" Id="rId204"/>
    <Relationship TargetMode="External" Target="http://www.it-n.ru/communities" Type="http://schemas.openxmlformats.org/officeDocument/2006/relationships/hyperlink" Id="rId205"/>
    <Relationship TargetMode="External" Target="http://metodsovet.su/dir/fiz_kultura/9" Type="http://schemas.openxmlformats.org/officeDocument/2006/relationships/hyperlink" Id="rId206"/>
    <Relationship TargetMode="External" Target="http://spo.1september.ru/urok/" Type="http://schemas.openxmlformats.org/officeDocument/2006/relationships/hyperlink" Id="rId207"/>
    <Relationship TargetMode="External" Target="http://www.openclass.ru" Type="http://schemas.openxmlformats.org/officeDocument/2006/relationships/hyperlink" Id="rId208"/>
    <Relationship TargetMode="External" Target="http://www.it-n.ru/communities" Type="http://schemas.openxmlformats.org/officeDocument/2006/relationships/hyperlink" Id="rId209"/>
    <Relationship TargetMode="External" Target="http://metodsovet.su/dir/fiz_kultura/9" Type="http://schemas.openxmlformats.org/officeDocument/2006/relationships/hyperlink" Id="rId210"/>
    <Relationship TargetMode="External" Target="http://spo.1september.ru/urok/" Type="http://schemas.openxmlformats.org/officeDocument/2006/relationships/hyperlink" Id="rId211"/>
    <Relationship TargetMode="External" Target="http://www.openclass.ru" Type="http://schemas.openxmlformats.org/officeDocument/2006/relationships/hyperlink" Id="rId212"/>
    <Relationship TargetMode="External" Target="http://www.it-n.ru/communities" Type="http://schemas.openxmlformats.org/officeDocument/2006/relationships/hyperlink" Id="rId213"/>
    <Relationship TargetMode="External" Target="http://metodsovet.su/dir/fiz_kultura/9" Type="http://schemas.openxmlformats.org/officeDocument/2006/relationships/hyperlink" Id="rId214"/>
    <Relationship TargetMode="External" Target="http://spo.1september.ru/urok/" Type="http://schemas.openxmlformats.org/officeDocument/2006/relationships/hyperlink" Id="rId215"/>
    <Relationship TargetMode="External" Target="http://www.openclass.ru" Type="http://schemas.openxmlformats.org/officeDocument/2006/relationships/hyperlink" Id="rId216"/>
    <Relationship TargetMode="External" Target="http://www.it-n.ru/communities" Type="http://schemas.openxmlformats.org/officeDocument/2006/relationships/hyperlink" Id="rId217"/>
    <Relationship TargetMode="External" Target="http://metodsovet.su/dir/fiz_kultura/9" Type="http://schemas.openxmlformats.org/officeDocument/2006/relationships/hyperlink" Id="rId218"/>
    <Relationship TargetMode="External" Target="http://spo.1september.ru/urok/" Type="http://schemas.openxmlformats.org/officeDocument/2006/relationships/hyperlink" Id="rId219"/>
    <Relationship TargetMode="External" Target="http://www.openclass.ru" Type="http://schemas.openxmlformats.org/officeDocument/2006/relationships/hyperlink" Id="rId220"/>
    <Relationship TargetMode="External" Target="http://www.it-n.ru/communities" Type="http://schemas.openxmlformats.org/officeDocument/2006/relationships/hyperlink" Id="rId221"/>
    <Relationship TargetMode="External" Target="http://metodsovet.su/dir/fiz_kultura/9" Type="http://schemas.openxmlformats.org/officeDocument/2006/relationships/hyperlink" Id="rId222"/>
    <Relationship TargetMode="External" Target="http://spo.1september.ru/urok/" Type="http://schemas.openxmlformats.org/officeDocument/2006/relationships/hyperlink" Id="rId223"/>
    <Relationship TargetMode="External" Target="http://www.openclass.ru" Type="http://schemas.openxmlformats.org/officeDocument/2006/relationships/hyperlink" Id="rId224"/>
    <Relationship TargetMode="External" Target="http://www.it-n.ru/communities" Type="http://schemas.openxmlformats.org/officeDocument/2006/relationships/hyperlink" Id="rId225"/>
    <Relationship TargetMode="External" Target="http://metodsovet.su/dir/fiz_kultura/9" Type="http://schemas.openxmlformats.org/officeDocument/2006/relationships/hyperlink" Id="rId226"/>
    <Relationship TargetMode="External" Target="http://spo.1september.ru/urok/" Type="http://schemas.openxmlformats.org/officeDocument/2006/relationships/hyperlink" Id="rId227"/>
    <Relationship TargetMode="External" Target="http://www.openclass.ru" Type="http://schemas.openxmlformats.org/officeDocument/2006/relationships/hyperlink" Id="rId228"/>
    <Relationship TargetMode="External" Target="http://www.it-n.ru/communities" Type="http://schemas.openxmlformats.org/officeDocument/2006/relationships/hyperlink" Id="rId229"/>
    <Relationship TargetMode="External" Target="http://metodsovet.su/dir/fiz_kultura/9" Type="http://schemas.openxmlformats.org/officeDocument/2006/relationships/hyperlink" Id="rId230"/>
    <Relationship TargetMode="External" Target="http://spo.1september.ru/urok/" Type="http://schemas.openxmlformats.org/officeDocument/2006/relationships/hyperlink" Id="rId231"/>
    <Relationship TargetMode="External" Target="http://www.openclass.ru" Type="http://schemas.openxmlformats.org/officeDocument/2006/relationships/hyperlink" Id="rId232"/>
    <Relationship TargetMode="External" Target="http://www.it-n.ru/communities" Type="http://schemas.openxmlformats.org/officeDocument/2006/relationships/hyperlink" Id="rId233"/>
    <Relationship TargetMode="External" Target="http://metodsovet.su/dir/fiz_kultura/9" Type="http://schemas.openxmlformats.org/officeDocument/2006/relationships/hyperlink" Id="rId234"/>
    <Relationship TargetMode="External" Target="http://spo.1september.ru/urok/" Type="http://schemas.openxmlformats.org/officeDocument/2006/relationships/hyperlink" Id="rId235"/>
    <Relationship TargetMode="External" Target="http://www.openclass.ru" Type="http://schemas.openxmlformats.org/officeDocument/2006/relationships/hyperlink" Id="rId236"/>
    <Relationship TargetMode="External" Target="http://www.it-n.ru/communities" Type="http://schemas.openxmlformats.org/officeDocument/2006/relationships/hyperlink" Id="rId237"/>
    <Relationship TargetMode="External" Target="http://metodsovet.su/dir/fiz_kultura/9" Type="http://schemas.openxmlformats.org/officeDocument/2006/relationships/hyperlink" Id="rId238"/>
    <Relationship TargetMode="External" Target="http://spo.1september.ru/urok/" Type="http://schemas.openxmlformats.org/officeDocument/2006/relationships/hyperlink" Id="rId239"/>
    <Relationship TargetMode="External" Target="http://www.openclass.ru" Type="http://schemas.openxmlformats.org/officeDocument/2006/relationships/hyperlink" Id="rId240"/>
    <Relationship TargetMode="External" Target="http://www.it-n.ru/communities" Type="http://schemas.openxmlformats.org/officeDocument/2006/relationships/hyperlink" Id="rId241"/>
    <Relationship TargetMode="External" Target="http://metodsovet.su/dir/fiz_kultura/9" Type="http://schemas.openxmlformats.org/officeDocument/2006/relationships/hyperlink" Id="rId242"/>
    <Relationship TargetMode="External" Target="http://spo.1september.ru/urok/" Type="http://schemas.openxmlformats.org/officeDocument/2006/relationships/hyperlink" Id="rId243"/>
    <Relationship TargetMode="External" Target="http://www.openclass.ru" Type="http://schemas.openxmlformats.org/officeDocument/2006/relationships/hyperlink" Id="rId244"/>
    <Relationship TargetMode="External" Target="http://www.it-n.ru/communities" Type="http://schemas.openxmlformats.org/officeDocument/2006/relationships/hyperlink" Id="rId245"/>
    <Relationship TargetMode="External" Target="http://metodsovet.su/dir/fiz_kultura/9" Type="http://schemas.openxmlformats.org/officeDocument/2006/relationships/hyperlink" Id="rId246"/>
    <Relationship TargetMode="External" Target="http://spo.1september.ru/urok/" Type="http://schemas.openxmlformats.org/officeDocument/2006/relationships/hyperlink" Id="rId247"/>
    <Relationship TargetMode="External" Target="http://www.openclass.ru" Type="http://schemas.openxmlformats.org/officeDocument/2006/relationships/hyperlink" Id="rId248"/>
    <Relationship TargetMode="External" Target="http://www.it-n.ru/communities" Type="http://schemas.openxmlformats.org/officeDocument/2006/relationships/hyperlink" Id="rId249"/>
    <Relationship TargetMode="External" Target="http://metodsovet.su/dir/fiz_kultura/9" Type="http://schemas.openxmlformats.org/officeDocument/2006/relationships/hyperlink" Id="rId250"/>
    <Relationship TargetMode="External" Target="http://spo.1september.ru/urok/" Type="http://schemas.openxmlformats.org/officeDocument/2006/relationships/hyperlink" Id="rId251"/>
    <Relationship TargetMode="External" Target="http://www.openclass.ru" Type="http://schemas.openxmlformats.org/officeDocument/2006/relationships/hyperlink" Id="rId252"/>
    <Relationship TargetMode="External" Target="http://www.it-n.ru/communities" Type="http://schemas.openxmlformats.org/officeDocument/2006/relationships/hyperlink" Id="rId253"/>
    <Relationship TargetMode="External" Target="http://metodsovet.su/dir/fiz_kultura/9" Type="http://schemas.openxmlformats.org/officeDocument/2006/relationships/hyperlink" Id="rId254"/>
    <Relationship TargetMode="External" Target="http://spo.1september.ru/urok/" Type="http://schemas.openxmlformats.org/officeDocument/2006/relationships/hyperlink" Id="rId255"/>
    <Relationship TargetMode="External" Target="http://www.openclass.ru" Type="http://schemas.openxmlformats.org/officeDocument/2006/relationships/hyperlink" Id="rId256"/>
    <Relationship TargetMode="External" Target="http://www.it-n.ru/communities" Type="http://schemas.openxmlformats.org/officeDocument/2006/relationships/hyperlink" Id="rId257"/>
    <Relationship TargetMode="External" Target="http://metodsovet.su/dir/fiz_kultura/9" Type="http://schemas.openxmlformats.org/officeDocument/2006/relationships/hyperlink" Id="rId258"/>
    <Relationship TargetMode="External" Target="http://spo.1september.ru/urok/" Type="http://schemas.openxmlformats.org/officeDocument/2006/relationships/hyperlink" Id="rId259"/>
    <Relationship TargetMode="External" Target="http://www.openclass.ru" Type="http://schemas.openxmlformats.org/officeDocument/2006/relationships/hyperlink" Id="rId260"/>
    <Relationship TargetMode="External" Target="http://www.it-n.ru/communities" Type="http://schemas.openxmlformats.org/officeDocument/2006/relationships/hyperlink" Id="rId261"/>
    <Relationship TargetMode="External" Target="http://metodsovet.su/dir/fiz_kultura/9" Type="http://schemas.openxmlformats.org/officeDocument/2006/relationships/hyperlink" Id="rId262"/>
    <Relationship TargetMode="External" Target="http://spo.1september.ru/urok/" Type="http://schemas.openxmlformats.org/officeDocument/2006/relationships/hyperlink" Id="rId263"/>
    <Relationship TargetMode="External" Target="http://www.openclass.ru" Type="http://schemas.openxmlformats.org/officeDocument/2006/relationships/hyperlink" Id="rId264"/>
    <Relationship TargetMode="External" Target="http://www.it-n.ru/communities" Type="http://schemas.openxmlformats.org/officeDocument/2006/relationships/hyperlink" Id="rId265"/>
    <Relationship TargetMode="External" Target="http://metodsovet.su/dir/fiz_kultura/9" Type="http://schemas.openxmlformats.org/officeDocument/2006/relationships/hyperlink" Id="rId266"/>
    <Relationship TargetMode="External" Target="http://spo.1september.ru/urok/" Type="http://schemas.openxmlformats.org/officeDocument/2006/relationships/hyperlink" Id="rId267"/>
    <Relationship TargetMode="External" Target="http://www.openclass.ru" Type="http://schemas.openxmlformats.org/officeDocument/2006/relationships/hyperlink" Id="rId268"/>
    <Relationship TargetMode="External" Target="http://www.it-n.ru/communities" Type="http://schemas.openxmlformats.org/officeDocument/2006/relationships/hyperlink" Id="rId269"/>
    <Relationship TargetMode="External" Target="http://metodsovet.su/dir/fiz_kultura/9" Type="http://schemas.openxmlformats.org/officeDocument/2006/relationships/hyperlink" Id="rId270"/>
    <Relationship TargetMode="External" Target="http://spo.1september.ru/urok/" Type="http://schemas.openxmlformats.org/officeDocument/2006/relationships/hyperlink" Id="rId271"/>
    <Relationship TargetMode="External" Target="http://www.openclass.ru" Type="http://schemas.openxmlformats.org/officeDocument/2006/relationships/hyperlink" Id="rId272"/>
    <Relationship TargetMode="External" Target="http://www.it-n.ru/communities" Type="http://schemas.openxmlformats.org/officeDocument/2006/relationships/hyperlink" Id="rId273"/>
    <Relationship TargetMode="External" Target="http://metodsovet.su/dir/fiz_kultura/9" Type="http://schemas.openxmlformats.org/officeDocument/2006/relationships/hyperlink" Id="rId274"/>
    <Relationship TargetMode="External" Target="http://spo.1september.ru/urok/" Type="http://schemas.openxmlformats.org/officeDocument/2006/relationships/hyperlink" Id="rId275"/>
    <Relationship TargetMode="External" Target="http://www.openclass.ru" Type="http://schemas.openxmlformats.org/officeDocument/2006/relationships/hyperlink" Id="rId276"/>
    <Relationship TargetMode="External" Target="http://www.it-n.ru/communities" Type="http://schemas.openxmlformats.org/officeDocument/2006/relationships/hyperlink" Id="rId277"/>
    <Relationship TargetMode="External" Target="http://metodsovet.su/dir/fiz_kultura/9" Type="http://schemas.openxmlformats.org/officeDocument/2006/relationships/hyperlink" Id="rId278"/>
    <Relationship TargetMode="External" Target="http://spo.1september.ru/urok/" Type="http://schemas.openxmlformats.org/officeDocument/2006/relationships/hyperlink" Id="rId279"/>
    <Relationship TargetMode="External" Target="http://www.it-n.ru/communities" Type="http://schemas.openxmlformats.org/officeDocument/2006/relationships/hyperlink" Id="rId280"/>
    <Relationship TargetMode="External" Target="http://metodsovet.su/dir/fiz_kultura/9" Type="http://schemas.openxmlformats.org/officeDocument/2006/relationships/hyperlink" Id="rId281"/>
    <Relationship TargetMode="External" Target="http://www.it-n.ru/communities" Type="http://schemas.openxmlformats.org/officeDocument/2006/relationships/hyperlink" Id="rId282"/>
    <Relationship TargetMode="External" Target="http://metodsovet.su/dir/fiz_kultura/9" Type="http://schemas.openxmlformats.org/officeDocument/2006/relationships/hyperlink" Id="rId283"/>
    <Relationship TargetMode="External" Target="http://www.it-n.ru/communities" Type="http://schemas.openxmlformats.org/officeDocument/2006/relationships/hyperlink" Id="rId284"/>
    <Relationship TargetMode="External" Target="http://metodsovet.su/dir/fiz_kultura/9" Type="http://schemas.openxmlformats.org/officeDocument/2006/relationships/hyperlink" Id="rId285"/>
    <Relationship TargetMode="External" Target="http://www.it-n.ru/communities" Type="http://schemas.openxmlformats.org/officeDocument/2006/relationships/hyperlink" Id="rId286"/>
    <Relationship TargetMode="External" Target="http://metodsovet.su/dir/fiz_kultura/9" Type="http://schemas.openxmlformats.org/officeDocument/2006/relationships/hyperlink" Id="rId287"/>
    <Relationship TargetMode="External" Target="http://www.it-n.ru/communities" Type="http://schemas.openxmlformats.org/officeDocument/2006/relationships/hyperlink" Id="rId288"/>
    <Relationship TargetMode="External" Target="http://metodsovet.su/dir/fiz_kultura/9" Type="http://schemas.openxmlformats.org/officeDocument/2006/relationships/hyperlink" Id="rId289"/>
    <Relationship TargetMode="External" Target="http://www.it-n.ru/communities" Type="http://schemas.openxmlformats.org/officeDocument/2006/relationships/hyperlink" Id="rId290"/>
    <Relationship TargetMode="External" Target="http://metodsovet.su/dir/fiz_kultura/9" Type="http://schemas.openxmlformats.org/officeDocument/2006/relationships/hyperlink" Id="rId291"/>
    <Relationship TargetMode="External" Target="http://www.it-n.ru/communities" Type="http://schemas.openxmlformats.org/officeDocument/2006/relationships/hyperlink" Id="rId292"/>
    <Relationship TargetMode="External" Target="http://metodsovet.su/dir/fiz_kultura/9" Type="http://schemas.openxmlformats.org/officeDocument/2006/relationships/hyperlink" Id="rId293"/>
    <Relationship TargetMode="External" Target="http://www.it-n.ru/communities" Type="http://schemas.openxmlformats.org/officeDocument/2006/relationships/hyperlink" Id="rId294"/>
    <Relationship TargetMode="External" Target="http://metodsovet.su/dir/fiz_kultura/9" Type="http://schemas.openxmlformats.org/officeDocument/2006/relationships/hyperlink" Id="rId295"/>
    <Relationship TargetMode="External" Target="http://www.it-n.ru/communities" Type="http://schemas.openxmlformats.org/officeDocument/2006/relationships/hyperlink" Id="rId296"/>
    <Relationship TargetMode="External" Target="http://metodsovet.su/dir/fiz_kultura/9" Type="http://schemas.openxmlformats.org/officeDocument/2006/relationships/hyperlink" Id="rId297"/>
    <Relationship TargetMode="External" Target="http://www.it-n.ru/communities" Type="http://schemas.openxmlformats.org/officeDocument/2006/relationships/hyperlink" Id="rId298"/>
    <Relationship TargetMode="External" Target="http://metodsovet.su/dir/fiz_kultura/9" Type="http://schemas.openxmlformats.org/officeDocument/2006/relationships/hyperlink" Id="rId299"/>
    <Relationship TargetMode="External" Target="http://www.it-n.ru/communities" Type="http://schemas.openxmlformats.org/officeDocument/2006/relationships/hyperlink" Id="rId300"/>
    <Relationship TargetMode="External" Target="http://metodsovet.su/dir/fiz_kultura/9" Type="http://schemas.openxmlformats.org/officeDocument/2006/relationships/hyperlink" Id="rId301"/>
    <Relationship TargetMode="External" Target="http://www.it-n.ru/communities" Type="http://schemas.openxmlformats.org/officeDocument/2006/relationships/hyperlink" Id="rId302"/>
    <Relationship TargetMode="External" Target="http://metodsovet.su/dir/fiz_kultura/9" Type="http://schemas.openxmlformats.org/officeDocument/2006/relationships/hyperlink" Id="rId303"/>
    <Relationship TargetMode="External" Target="http://www.it-n.ru/communities" Type="http://schemas.openxmlformats.org/officeDocument/2006/relationships/hyperlink" Id="rId304"/>
    <Relationship TargetMode="External" Target="http://metodsovet.su/dir/fiz_kultura/9" Type="http://schemas.openxmlformats.org/officeDocument/2006/relationships/hyperlink" Id="rId305"/>
    <Relationship TargetMode="External" Target="http://www.it-n.ru/communities" Type="http://schemas.openxmlformats.org/officeDocument/2006/relationships/hyperlink" Id="rId306"/>
    <Relationship TargetMode="External" Target="http://metodsovet.su/dir/fiz_kultura/9" Type="http://schemas.openxmlformats.org/officeDocument/2006/relationships/hyperlink" Id="rId307"/>
    <Relationship TargetMode="External" Target="http://www.it-n.ru/communities" Type="http://schemas.openxmlformats.org/officeDocument/2006/relationships/hyperlink" Id="rId308"/>
    <Relationship TargetMode="External" Target="http://metodsovet.su/dir/fiz_kultura/9" Type="http://schemas.openxmlformats.org/officeDocument/2006/relationships/hyperlink" Id="rId309"/>
    <Relationship TargetMode="External" Target="http://www.it-n.ru/communities" Type="http://schemas.openxmlformats.org/officeDocument/2006/relationships/hyperlink" Id="rId310"/>
    <Relationship TargetMode="External" Target="http://metodsovet.su/dir/fiz_kultura/9" Type="http://schemas.openxmlformats.org/officeDocument/2006/relationships/hyperlink" Id="rId311"/>
    <Relationship TargetMode="External" Target="http://www.it-n.ru/communities" Type="http://schemas.openxmlformats.org/officeDocument/2006/relationships/hyperlink" Id="rId312"/>
    <Relationship TargetMode="External" Target="http://metodsovet.su/dir/fiz_kultura/9" Type="http://schemas.openxmlformats.org/officeDocument/2006/relationships/hyperlink" Id="rId313"/>
    <Relationship TargetMode="External" Target="http://www.it-n.ru/communities" Type="http://schemas.openxmlformats.org/officeDocument/2006/relationships/hyperlink" Id="rId314"/>
    <Relationship TargetMode="External" Target="http://metodsovet.su/dir/fiz_kultura/9" Type="http://schemas.openxmlformats.org/officeDocument/2006/relationships/hyperlink" Id="rId315"/>
    <Relationship TargetMode="External" Target="http://www.it-n.ru/communities" Type="http://schemas.openxmlformats.org/officeDocument/2006/relationships/hyperlink" Id="rId316"/>
    <Relationship TargetMode="External" Target="http://metodsovet.su/dir/fiz_kultura/9" Type="http://schemas.openxmlformats.org/officeDocument/2006/relationships/hyperlink" Id="rId317"/>
    <Relationship TargetMode="External" Target="http://www.it-n.ru/communities" Type="http://schemas.openxmlformats.org/officeDocument/2006/relationships/hyperlink" Id="rId318"/>
    <Relationship TargetMode="External" Target="http://metodsovet.su/dir/fiz_kultura/9" Type="http://schemas.openxmlformats.org/officeDocument/2006/relationships/hyperlink" Id="rId319"/>
    <Relationship TargetMode="External" Target="http://www.it-n.ru/communities" Type="http://schemas.openxmlformats.org/officeDocument/2006/relationships/hyperlink" Id="rId320"/>
    <Relationship TargetMode="External" Target="http://metodsovet.su/dir/fiz_kultura/9" Type="http://schemas.openxmlformats.org/officeDocument/2006/relationships/hyperlink" Id="rId321"/>
    <Relationship TargetMode="External" Target="http://www.it-n.ru/communities" Type="http://schemas.openxmlformats.org/officeDocument/2006/relationships/hyperlink" Id="rId322"/>
    <Relationship TargetMode="External" Target="http://metodsovet.su/dir/fiz_kultura/9" Type="http://schemas.openxmlformats.org/officeDocument/2006/relationships/hyperlink" Id="rId323"/>
    <Relationship TargetMode="External" Target="http://www.it-n.ru/communities" Type="http://schemas.openxmlformats.org/officeDocument/2006/relationships/hyperlink" Id="rId324"/>
    <Relationship TargetMode="External" Target="http://metodsovet.su/dir/fiz_kultura/9" Type="http://schemas.openxmlformats.org/officeDocument/2006/relationships/hyperlink" Id="rId325"/>
    <Relationship TargetMode="External" Target="http://www.it-n.ru/communities" Type="http://schemas.openxmlformats.org/officeDocument/2006/relationships/hyperlink" Id="rId326"/>
    <Relationship TargetMode="External" Target="http://metodsovet.su/dir/fiz_kultura/9" Type="http://schemas.openxmlformats.org/officeDocument/2006/relationships/hyperlink" Id="rId327"/>
    <Relationship TargetMode="External" Target="http://www.it-n.ru/communities" Type="http://schemas.openxmlformats.org/officeDocument/2006/relationships/hyperlink" Id="rId328"/>
    <Relationship TargetMode="External" Target="http://metodsovet.su/dir/fiz_kultura/9" Type="http://schemas.openxmlformats.org/officeDocument/2006/relationships/hyperlink" Id="rId329"/>
    <Relationship TargetMode="External" Target="http://www.it-n.ru/communities" Type="http://schemas.openxmlformats.org/officeDocument/2006/relationships/hyperlink" Id="rId330"/>
    <Relationship TargetMode="External" Target="http://metodsovet.su/dir/fiz_kultura/9" Type="http://schemas.openxmlformats.org/officeDocument/2006/relationships/hyperlink" Id="rId331"/>
    <Relationship TargetMode="External" Target="http://www.it-n.ru/communities" Type="http://schemas.openxmlformats.org/officeDocument/2006/relationships/hyperlink" Id="rId332"/>
    <Relationship TargetMode="External" Target="http://metodsovet.su/dir/fiz_kultura/9" Type="http://schemas.openxmlformats.org/officeDocument/2006/relationships/hyperlink" Id="rId333"/>
    <Relationship TargetMode="External" Target="http://www.it-n.ru/communities" Type="http://schemas.openxmlformats.org/officeDocument/2006/relationships/hyperlink" Id="rId334"/>
    <Relationship TargetMode="External" Target="http://metodsovet.su/dir/fiz_kultura/9" Type="http://schemas.openxmlformats.org/officeDocument/2006/relationships/hyperlink" Id="rId335"/>
    <Relationship TargetMode="External" Target="http://www.it-n.ru/communities" Type="http://schemas.openxmlformats.org/officeDocument/2006/relationships/hyperlink" Id="rId336"/>
    <Relationship TargetMode="External" Target="http://metodsovet.su/dir/fiz_kultura/9" Type="http://schemas.openxmlformats.org/officeDocument/2006/relationships/hyperlink" Id="rId337"/>
    <Relationship TargetMode="External" Target="http://www.it-n.ru/communities" Type="http://schemas.openxmlformats.org/officeDocument/2006/relationships/hyperlink" Id="rId338"/>
    <Relationship TargetMode="External" Target="http://metodsovet.su/dir/fiz_kultura/9" Type="http://schemas.openxmlformats.org/officeDocument/2006/relationships/hyperlink" Id="rId339"/>
    <Relationship TargetMode="External" Target="http://school-" Type="http://schemas.openxmlformats.org/officeDocument/2006/relationships/hyperlink" Id="rId340"/>
    <Relationship TargetMode="External" Target="http://www.fizkultura" Type="http://schemas.openxmlformats.org/officeDocument/2006/relationships/hyperlink" Id="rId341"/>
    <Relationship TargetMode="External" Target="http://www.fizk" Type="http://schemas.openxmlformats.org/officeDocument/2006/relationships/hyperlink" Id="rId342"/>
    <Relationship TargetMode="External" Target="http://metodsove" Type="http://schemas.openxmlformats.org/officeDocument/2006/relationships/hyperlink" Id="rId343"/>
    <Relationship TargetMode="External" Target="http://www.infosport.ru" Type="http://schemas.openxmlformats.org/officeDocument/2006/relationships/hyperlink" Id="rId344"/>
    <Relationship TargetMode="External" Target="http://fizkultura-" Type="http://schemas.openxmlformats.org/officeDocument/2006/relationships/hyperlink" Id="rId345"/>
    <Relationship TargetMode="External" Target="http://metodsove" Type="http://schemas.openxmlformats.org/officeDocument/2006/relationships/hyperlink" Id="rId346"/>
    <Relationship TargetMode="External" Target="http://www.infosport.ru" Type="http://schemas.openxmlformats.org/officeDocument/2006/relationships/hyperlink" Id="rId347"/>
    <Relationship TargetMode="External" Target="http://www.fizk" Type="http://schemas.openxmlformats.org/officeDocument/2006/relationships/hyperlink" Id="rId348"/>
    <Relationship TargetMode="External" Target="http://fizkultura-" Type="http://schemas.openxmlformats.org/officeDocument/2006/relationships/hyperlink" Id="rId349"/>
    <Relationship TargetMode="External" Target="http://www.fizkultura" Type="http://schemas.openxmlformats.org/officeDocument/2006/relationships/hyperlink" Id="rId350"/>
    <Relationship TargetMode="External" Target="http://metodsove" Type="http://schemas.openxmlformats.org/officeDocument/2006/relationships/hyperlink" Id="rId351"/>
    <Relationship TargetMode="External" Target="http://www.infosport.ru" Type="http://schemas.openxmlformats.org/officeDocument/2006/relationships/hyperlink" Id="rId352"/>
    <Relationship TargetMode="External" Target="http://www.fizk" Type="http://schemas.openxmlformats.org/officeDocument/2006/relationships/hyperlink" Id="rId353"/>
    <Relationship TargetMode="External" Target="http://fizkultura-" Type="http://schemas.openxmlformats.org/officeDocument/2006/relationships/hyperlink" Id="rId354"/>
    <Relationship TargetMode="External" Target="http://www.fizk" Type="http://schemas.openxmlformats.org/officeDocument/2006/relationships/hyperlink" Id="rId355"/>
    <Relationship TargetMode="External" Target="http://www.fizkultura" Type="http://schemas.openxmlformats.org/officeDocument/2006/relationships/hyperlink" Id="rId356"/>
    <Relationship TargetMode="External" Target="http://metodsove" Type="http://schemas.openxmlformats.org/officeDocument/2006/relationships/hyperlink" Id="rId357"/>
    <Relationship TargetMode="External" Target="http://www.infosport.ru" Type="http://schemas.openxmlformats.org/officeDocument/2006/relationships/hyperlink" Id="rId358"/>
    <Relationship TargetMode="External" Target="http://fizkultura-" Type="http://schemas.openxmlformats.org/officeDocument/2006/relationships/hyperlink" Id="rId359"/>
    <Relationship TargetMode="External" Target="http://www.fizkultura" Type="http://schemas.openxmlformats.org/officeDocument/2006/relationships/hyperlink" Id="rId360"/>
    <Relationship TargetMode="External" Target="http://metodsove" Type="http://schemas.openxmlformats.org/officeDocument/2006/relationships/hyperlink" Id="rId361"/>
    <Relationship TargetMode="External" Target="http://www.infosport.ru" Type="http://schemas.openxmlformats.org/officeDocument/2006/relationships/hyperlink" Id="rId362"/>
    <Relationship TargetMode="External" Target="http://www.fizk" Type="http://schemas.openxmlformats.org/officeDocument/2006/relationships/hyperlink" Id="rId363"/>
    <Relationship TargetMode="External" Target="http://fizkultura-" Type="http://schemas.openxmlformats.org/officeDocument/2006/relationships/hyperlink" Id="rId364"/>
    <Relationship TargetMode="External" Target="http://www.fizkultura" Type="http://schemas.openxmlformats.org/officeDocument/2006/relationships/hyperlink" Id="rId365"/>
    <Relationship TargetMode="External" Target="http://metodsove" Type="http://schemas.openxmlformats.org/officeDocument/2006/relationships/hyperlink" Id="rId366"/>
    <Relationship TargetMode="External" Target="http://www.infosport.ru" Type="http://schemas.openxmlformats.org/officeDocument/2006/relationships/hyperlink" Id="rId367"/>
    <Relationship TargetMode="External" Target="http://www.fizk" Type="http://schemas.openxmlformats.org/officeDocument/2006/relationships/hyperlink" Id="rId368"/>
    <Relationship TargetMode="External" Target="http://fizkultura-" Type="http://schemas.openxmlformats.org/officeDocument/2006/relationships/hyperlink" Id="rId369"/>
    <Relationship TargetMode="External" Target="http://metodsove" Type="http://schemas.openxmlformats.org/officeDocument/2006/relationships/hyperlink" Id="rId370"/>
    <Relationship TargetMode="External" Target="http://www.infosport.ru" Type="http://schemas.openxmlformats.org/officeDocument/2006/relationships/hyperlink" Id="rId371"/>
    <Relationship TargetMode="External" Target="http://www.fizkultura" Type="http://schemas.openxmlformats.org/officeDocument/2006/relationships/hyperlink" Id="rId372"/>
    <Relationship TargetMode="External" Target="http://metodsove" Type="http://schemas.openxmlformats.org/officeDocument/2006/relationships/hyperlink" Id="rId373"/>
    <Relationship TargetMode="External" Target="http://www.infosport.ru" Type="http://schemas.openxmlformats.org/officeDocument/2006/relationships/hyperlink" Id="rId374"/>
    <Relationship TargetMode="External" Target="http://www.fizk" Type="http://schemas.openxmlformats.org/officeDocument/2006/relationships/hyperlink" Id="rId375"/>
    <Relationship TargetMode="External" Target="http://fizkultura-" Type="http://schemas.openxmlformats.org/officeDocument/2006/relationships/hyperlink" Id="rId376"/>
    <Relationship TargetMode="External" Target="http://www.fizkultura" Type="http://schemas.openxmlformats.org/officeDocument/2006/relationships/hyperlink" Id="rId377"/>
    <Relationship TargetMode="External" Target="http://metodsove" Type="http://schemas.openxmlformats.org/officeDocument/2006/relationships/hyperlink" Id="rId378"/>
    <Relationship TargetMode="External" Target="http://www.infosport.ru" Type="http://schemas.openxmlformats.org/officeDocument/2006/relationships/hyperlink" Id="rId379"/>
    <Relationship TargetMode="External" Target="http://www.fizk" Type="http://schemas.openxmlformats.org/officeDocument/2006/relationships/hyperlink" Id="rId380"/>
    <Relationship TargetMode="External" Target="http://fizkultura-" Type="http://schemas.openxmlformats.org/officeDocument/2006/relationships/hyperlink" Id="rId381"/>
    <Relationship TargetMode="External" Target="http://metodsove" Type="http://schemas.openxmlformats.org/officeDocument/2006/relationships/hyperlink" Id="rId382"/>
    <Relationship TargetMode="External" Target="http://www.infosport.ru" Type="http://schemas.openxmlformats.org/officeDocument/2006/relationships/hyperlink" Id="rId383"/>
    <Relationship TargetMode="External" Target="http://www.fizkultura" Type="http://schemas.openxmlformats.org/officeDocument/2006/relationships/hyperlink" Id="rId384"/>
    <Relationship TargetMode="External" Target="http://www.fizk" Type="http://schemas.openxmlformats.org/officeDocument/2006/relationships/hyperlink" Id="rId385"/>
    <Relationship TargetMode="External" Target="http://fizkultura-" Type="http://schemas.openxmlformats.org/officeDocument/2006/relationships/hyperlink" Id="rId386"/>
    <Relationship TargetMode="External" Target="http://metodsove" Type="http://schemas.openxmlformats.org/officeDocument/2006/relationships/hyperlink" Id="rId387"/>
    <Relationship TargetMode="External" Target="http://www.infosport.ru" Type="http://schemas.openxmlformats.org/officeDocument/2006/relationships/hyperlink" Id="rId388"/>
    <Relationship TargetMode="External" Target="http://www.fizkultura" Type="http://schemas.openxmlformats.org/officeDocument/2006/relationships/hyperlink" Id="rId389"/>
    <Relationship TargetMode="External" Target="http://metodsove" Type="http://schemas.openxmlformats.org/officeDocument/2006/relationships/hyperlink" Id="rId390"/>
    <Relationship TargetMode="External" Target="http://www.infosport.ru" Type="http://schemas.openxmlformats.org/officeDocument/2006/relationships/hyperlink" Id="rId391"/>
    <Relationship TargetMode="External" Target="http://www.fizk" Type="http://schemas.openxmlformats.org/officeDocument/2006/relationships/hyperlink" Id="rId392"/>
    <Relationship TargetMode="External" Target="http://fizkultura-" Type="http://schemas.openxmlformats.org/officeDocument/2006/relationships/hyperlink" Id="rId393"/>
    <Relationship TargetMode="External" Target="http://www.fizkultura" Type="http://schemas.openxmlformats.org/officeDocument/2006/relationships/hyperlink" Id="rId394"/>
    <Relationship TargetMode="External" Target="http://metodsove" Type="http://schemas.openxmlformats.org/officeDocument/2006/relationships/hyperlink" Id="rId395"/>
    <Relationship TargetMode="External" Target="http://www.infosport.ru" Type="http://schemas.openxmlformats.org/officeDocument/2006/relationships/hyperlink" Id="rId396"/>
    <Relationship TargetMode="External" Target="http://www.fizk" Type="http://schemas.openxmlformats.org/officeDocument/2006/relationships/hyperlink" Id="rId397"/>
    <Relationship TargetMode="External" Target="http://fizkultura-" Type="http://schemas.openxmlformats.org/officeDocument/2006/relationships/hyperlink" Id="rId398"/>
    <Relationship TargetMode="External" Target="http://metodsove" Type="http://schemas.openxmlformats.org/officeDocument/2006/relationships/hyperlink" Id="rId399"/>
    <Relationship TargetMode="External" Target="http://www.infosport.ru" Type="http://schemas.openxmlformats.org/officeDocument/2006/relationships/hyperlink" Id="rId400"/>
    <Relationship TargetMode="External" Target="http://www.fizkultura" Type="http://schemas.openxmlformats.org/officeDocument/2006/relationships/hyperlink" Id="rId401"/>
    <Relationship TargetMode="External" Target="http://metodsove" Type="http://schemas.openxmlformats.org/officeDocument/2006/relationships/hyperlink" Id="rId402"/>
    <Relationship TargetMode="External" Target="http://www.infosport.ru" Type="http://schemas.openxmlformats.org/officeDocument/2006/relationships/hyperlink" Id="rId403"/>
    <Relationship TargetMode="External" Target="http://fizkultura-" Type="http://schemas.openxmlformats.org/officeDocument/2006/relationships/hyperlink" Id="rId404"/>
    <Relationship TargetMode="External" Target="http://metodsove" Type="http://schemas.openxmlformats.org/officeDocument/2006/relationships/hyperlink" Id="rId405"/>
    <Relationship TargetMode="External" Target="http://www.infosport.ru" Type="http://schemas.openxmlformats.org/officeDocument/2006/relationships/hyperlink" Id="rId406"/>
    <Relationship TargetMode="External" Target="http://www.fizkultura" Type="http://schemas.openxmlformats.org/officeDocument/2006/relationships/hyperlink" Id="rId407"/>
    <Relationship TargetMode="External" Target="http://www.fizk" Type="http://schemas.openxmlformats.org/officeDocument/2006/relationships/hyperlink" Id="rId408"/>
    <Relationship TargetMode="External" Target="http://fizkultura-" Type="http://schemas.openxmlformats.org/officeDocument/2006/relationships/hyperlink" Id="rId409"/>
    <Relationship TargetMode="External" Target="http://www.fizkultura" Type="http://schemas.openxmlformats.org/officeDocument/2006/relationships/hyperlink" Id="rId410"/>
    <Relationship TargetMode="External" Target="http://fizkultura-" Type="http://schemas.openxmlformats.org/officeDocument/2006/relationships/hyperlink" Id="rId411"/>
    <Relationship TargetMode="External" Target="http://metodsove" Type="http://schemas.openxmlformats.org/officeDocument/2006/relationships/hyperlink" Id="rId412"/>
    <Relationship TargetMode="External" Target="http://www.infosport.ru" Type="http://schemas.openxmlformats.org/officeDocument/2006/relationships/hyperlink" Id="rId413"/>
    <Relationship TargetMode="External" Target="http://www.fizkultura" Type="http://schemas.openxmlformats.org/officeDocument/2006/relationships/hyperlink" Id="rId414"/>
    <Relationship TargetMode="External" Target="http://www.fizk" Type="http://schemas.openxmlformats.org/officeDocument/2006/relationships/hyperlink" Id="rId415"/>
    <Relationship TargetMode="External" Target="http://fizkultura-" Type="http://schemas.openxmlformats.org/officeDocument/2006/relationships/hyperlink" Id="rId416"/>
    <Relationship TargetMode="External" Target="http://www.fizkultura" Type="http://schemas.openxmlformats.org/officeDocument/2006/relationships/hyperlink" Id="rId417"/>
    <Relationship TargetMode="External" Target="http://metodsove" Type="http://schemas.openxmlformats.org/officeDocument/2006/relationships/hyperlink" Id="rId418"/>
    <Relationship TargetMode="External" Target="http://www.infosport.ru" Type="http://schemas.openxmlformats.org/officeDocument/2006/relationships/hyperlink" Id="rId419"/>
    <Relationship TargetMode="External" Target="http://fizkultura-" Type="http://schemas.openxmlformats.org/officeDocument/2006/relationships/hyperlink" Id="rId420"/>
    <Relationship TargetMode="External" Target="http://www.fizk" Type="http://schemas.openxmlformats.org/officeDocument/2006/relationships/hyperlink" Id="rId421"/>
    <Relationship TargetMode="External" Target="http://www.fizkultura" Type="http://schemas.openxmlformats.org/officeDocument/2006/relationships/hyperlink" Id="rId422"/>
    <Relationship TargetMode="External" Target="http://metodsove" Type="http://schemas.openxmlformats.org/officeDocument/2006/relationships/hyperlink" Id="rId423"/>
    <Relationship TargetMode="External" Target="http://www.infosport.ru" Type="http://schemas.openxmlformats.org/officeDocument/2006/relationships/hyperlink" Id="rId424"/>
    <Relationship TargetMode="External" Target="http://fizkultura-" Type="http://schemas.openxmlformats.org/officeDocument/2006/relationships/hyperlink" Id="rId425"/>
    <Relationship TargetMode="External" Target="http://www.fizkultura" Type="http://schemas.openxmlformats.org/officeDocument/2006/relationships/hyperlink" Id="rId426"/>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